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149DD2" w14:textId="77777777" w:rsidR="004C42C9" w:rsidRPr="00412666" w:rsidRDefault="00000000">
      <w:pPr>
        <w:pStyle w:val="Ttulo"/>
        <w:rPr>
          <w:lang w:val="pt-BR"/>
        </w:rPr>
      </w:pPr>
      <w:r w:rsidRPr="00412666">
        <w:rPr>
          <w:lang w:val="pt-BR"/>
        </w:rPr>
        <w:t>Documento 01 Enterprise - Arquitetura Geral do Agent Framework OCI</w:t>
      </w:r>
    </w:p>
    <w:p w14:paraId="7AF75FD8" w14:textId="77777777" w:rsidR="004C42C9" w:rsidRPr="00412666" w:rsidRDefault="00000000">
      <w:pPr>
        <w:pStyle w:val="Ttulo1"/>
        <w:rPr>
          <w:lang w:val="pt-BR"/>
        </w:rPr>
      </w:pPr>
      <w:r w:rsidRPr="00412666">
        <w:rPr>
          <w:lang w:val="pt-BR"/>
        </w:rPr>
        <w:t>Análise Crítica da Versão Anterior</w:t>
      </w:r>
    </w:p>
    <w:p w14:paraId="7F24EA82" w14:textId="77777777" w:rsidR="004C42C9" w:rsidRPr="00412666" w:rsidRDefault="00000000">
      <w:pPr>
        <w:rPr>
          <w:lang w:val="pt-BR"/>
        </w:rPr>
      </w:pPr>
      <w:r w:rsidRPr="00412666">
        <w:rPr>
          <w:lang w:val="pt-BR"/>
        </w:rPr>
        <w:t>A versão anterior possuía quatro problemas principais:</w:t>
      </w:r>
      <w:r w:rsidRPr="00412666">
        <w:rPr>
          <w:lang w:val="pt-BR"/>
        </w:rPr>
        <w:br/>
      </w:r>
      <w:r w:rsidRPr="00412666">
        <w:rPr>
          <w:lang w:val="pt-BR"/>
        </w:rPr>
        <w:br/>
        <w:t>1. Descrevia os componentes mas não explicava suas responsabilidades.</w:t>
      </w:r>
      <w:r w:rsidRPr="00412666">
        <w:rPr>
          <w:lang w:val="pt-BR"/>
        </w:rPr>
        <w:br/>
        <w:t>2. Não mostrava claramente quem chama quem durante uma execução.</w:t>
      </w:r>
      <w:r w:rsidRPr="00412666">
        <w:rPr>
          <w:lang w:val="pt-BR"/>
        </w:rPr>
        <w:br/>
        <w:t>3. Não apresentava o ciclo de vida completo de uma conversa.</w:t>
      </w:r>
      <w:r w:rsidRPr="00412666">
        <w:rPr>
          <w:lang w:val="pt-BR"/>
        </w:rPr>
        <w:br/>
        <w:t>4. Não explicava as decisões arquiteturais que justificam a existência do framework.</w:t>
      </w:r>
      <w:r w:rsidRPr="00412666">
        <w:rPr>
          <w:lang w:val="pt-BR"/>
        </w:rPr>
        <w:br/>
      </w:r>
      <w:r w:rsidRPr="00412666">
        <w:rPr>
          <w:lang w:val="pt-BR"/>
        </w:rPr>
        <w:br/>
        <w:t>O objetivo desta nova versão é corrigir essas lacunas e servir como documento de arquitetura para novos desenvolvedores.</w:t>
      </w:r>
    </w:p>
    <w:p w14:paraId="464585F8" w14:textId="77777777" w:rsidR="004C42C9" w:rsidRPr="00412666" w:rsidRDefault="00000000">
      <w:pPr>
        <w:pStyle w:val="Ttulo1"/>
        <w:rPr>
          <w:lang w:val="pt-BR"/>
        </w:rPr>
      </w:pPr>
      <w:r w:rsidRPr="00412666">
        <w:rPr>
          <w:lang w:val="pt-BR"/>
        </w:rPr>
        <w:t>Problema de Negócio que o Framework Resolve</w:t>
      </w:r>
    </w:p>
    <w:p w14:paraId="743167F6" w14:textId="77777777" w:rsidR="004C42C9" w:rsidRPr="00412666" w:rsidRDefault="00000000">
      <w:pPr>
        <w:rPr>
          <w:lang w:val="pt-BR"/>
        </w:rPr>
      </w:pPr>
      <w:r w:rsidRPr="00412666">
        <w:rPr>
          <w:lang w:val="pt-BR"/>
        </w:rPr>
        <w:t>Projetos corporativos normalmente precisam de memória, observabilidade, integração com sistemas externos, múltiplos agentes, controle de sessão, checkpoints e governança.</w:t>
      </w:r>
      <w:r w:rsidRPr="00412666">
        <w:rPr>
          <w:lang w:val="pt-BR"/>
        </w:rPr>
        <w:br/>
      </w:r>
      <w:r w:rsidRPr="00412666">
        <w:rPr>
          <w:lang w:val="pt-BR"/>
        </w:rPr>
        <w:br/>
        <w:t>Sem um framework cada projeto reimplementa:</w:t>
      </w:r>
      <w:r w:rsidRPr="00412666">
        <w:rPr>
          <w:lang w:val="pt-BR"/>
        </w:rPr>
        <w:br/>
        <w:t>- Chat History</w:t>
      </w:r>
      <w:r w:rsidRPr="00412666">
        <w:rPr>
          <w:lang w:val="pt-BR"/>
        </w:rPr>
        <w:br/>
        <w:t>- Tool Calling</w:t>
      </w:r>
      <w:r w:rsidRPr="00412666">
        <w:rPr>
          <w:lang w:val="pt-BR"/>
        </w:rPr>
        <w:br/>
        <w:t>- Prompt Management</w:t>
      </w:r>
      <w:r w:rsidRPr="00412666">
        <w:rPr>
          <w:lang w:val="pt-BR"/>
        </w:rPr>
        <w:br/>
        <w:t>- Session Management</w:t>
      </w:r>
      <w:r w:rsidRPr="00412666">
        <w:rPr>
          <w:lang w:val="pt-BR"/>
        </w:rPr>
        <w:br/>
        <w:t>- Memory</w:t>
      </w:r>
      <w:r w:rsidRPr="00412666">
        <w:rPr>
          <w:lang w:val="pt-BR"/>
        </w:rPr>
        <w:br/>
        <w:t>- Telemetria</w:t>
      </w:r>
      <w:r w:rsidRPr="00412666">
        <w:rPr>
          <w:lang w:val="pt-BR"/>
        </w:rPr>
        <w:br/>
      </w:r>
      <w:r w:rsidRPr="00412666">
        <w:rPr>
          <w:lang w:val="pt-BR"/>
        </w:rPr>
        <w:br/>
        <w:t>O framework centraliza essas responsabilidades.</w:t>
      </w:r>
    </w:p>
    <w:p w14:paraId="266E45A6" w14:textId="77777777" w:rsidR="004C42C9" w:rsidRPr="00412666" w:rsidRDefault="00000000">
      <w:pPr>
        <w:pStyle w:val="Ttulo1"/>
        <w:rPr>
          <w:lang w:val="pt-BR"/>
        </w:rPr>
      </w:pPr>
      <w:r w:rsidRPr="00412666">
        <w:rPr>
          <w:lang w:val="pt-BR"/>
        </w:rPr>
        <w:t>Princípios Arquiteturais</w:t>
      </w:r>
    </w:p>
    <w:p w14:paraId="6F72BFC1" w14:textId="77777777" w:rsidR="004C42C9" w:rsidRPr="00412666" w:rsidRDefault="00000000">
      <w:pPr>
        <w:rPr>
          <w:lang w:val="pt-BR"/>
        </w:rPr>
      </w:pPr>
      <w:r w:rsidRPr="00412666">
        <w:rPr>
          <w:lang w:val="pt-BR"/>
        </w:rPr>
        <w:t>Separação de Responsabilidades</w:t>
      </w:r>
      <w:r w:rsidRPr="00412666">
        <w:rPr>
          <w:lang w:val="pt-BR"/>
        </w:rPr>
        <w:br/>
        <w:t>Configuração acima de Código</w:t>
      </w:r>
      <w:r w:rsidRPr="00412666">
        <w:rPr>
          <w:lang w:val="pt-BR"/>
        </w:rPr>
        <w:br/>
        <w:t>Omnichannel</w:t>
      </w:r>
      <w:r w:rsidRPr="00412666">
        <w:rPr>
          <w:lang w:val="pt-BR"/>
        </w:rPr>
        <w:br/>
        <w:t>MCP First</w:t>
      </w:r>
      <w:r w:rsidRPr="00412666">
        <w:rPr>
          <w:lang w:val="pt-BR"/>
        </w:rPr>
        <w:br/>
        <w:t>Observabilidade Nativa</w:t>
      </w:r>
      <w:r w:rsidRPr="00412666">
        <w:rPr>
          <w:lang w:val="pt-BR"/>
        </w:rPr>
        <w:br/>
        <w:t>Persistência por Design</w:t>
      </w:r>
      <w:r w:rsidRPr="00412666">
        <w:rPr>
          <w:lang w:val="pt-BR"/>
        </w:rPr>
        <w:br/>
      </w:r>
      <w:r w:rsidRPr="00412666">
        <w:rPr>
          <w:lang w:val="pt-BR"/>
        </w:rPr>
        <w:br/>
        <w:t>Esses princípios orientam todas as decisões da plataforma.</w:t>
      </w:r>
    </w:p>
    <w:p w14:paraId="20332FC6" w14:textId="77777777" w:rsidR="004C42C9" w:rsidRDefault="00000000">
      <w:pPr>
        <w:pStyle w:val="Ttulo1"/>
        <w:rPr>
          <w:lang w:val="pt-BR"/>
        </w:rPr>
      </w:pPr>
      <w:r w:rsidRPr="00412666">
        <w:rPr>
          <w:lang w:val="pt-BR"/>
        </w:rPr>
        <w:lastRenderedPageBreak/>
        <w:t>Arquitetura de Alto Nível</w:t>
      </w:r>
    </w:p>
    <w:p w14:paraId="002A9640" w14:textId="7CE4C7BC" w:rsidR="001C7BC9" w:rsidRPr="001C7BC9" w:rsidRDefault="005A7066" w:rsidP="001C7BC9">
      <w:pPr>
        <w:rPr>
          <w:lang w:val="pt-BR"/>
        </w:rPr>
      </w:pPr>
      <w:r w:rsidRPr="005A7066">
        <w:rPr>
          <w:lang w:val="pt-BR"/>
        </w:rPr>
        <w:lastRenderedPageBreak/>
        <w:drawing>
          <wp:inline distT="0" distB="0" distL="0" distR="0" wp14:anchorId="6FCF630B" wp14:editId="02177E7B">
            <wp:extent cx="4705350" cy="8229600"/>
            <wp:effectExtent l="0" t="0" r="6350" b="0"/>
            <wp:docPr id="41770786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770786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CA213D" w14:textId="77777777" w:rsidR="001C7BC9" w:rsidRDefault="001C7BC9">
      <w:pPr>
        <w:pStyle w:val="Ttulo1"/>
        <w:rPr>
          <w:lang w:val="pt-BR"/>
        </w:rPr>
      </w:pPr>
    </w:p>
    <w:p w14:paraId="684F7C80" w14:textId="24AF9A96" w:rsidR="004C42C9" w:rsidRPr="00412666" w:rsidRDefault="00000000">
      <w:pPr>
        <w:pStyle w:val="Ttulo1"/>
        <w:rPr>
          <w:lang w:val="pt-BR"/>
        </w:rPr>
      </w:pPr>
      <w:r w:rsidRPr="00412666">
        <w:rPr>
          <w:lang w:val="pt-BR"/>
        </w:rPr>
        <w:t>Responsabilidade de Cada Camada</w:t>
      </w:r>
    </w:p>
    <w:p w14:paraId="4C682AD1" w14:textId="77777777" w:rsidR="004C42C9" w:rsidRPr="00412666" w:rsidRDefault="00000000">
      <w:pPr>
        <w:rPr>
          <w:lang w:val="pt-BR"/>
        </w:rPr>
      </w:pPr>
      <w:r w:rsidRPr="00412666">
        <w:rPr>
          <w:lang w:val="pt-BR"/>
        </w:rPr>
        <w:t>Frontend: captura entrada e exibe respostas.</w:t>
      </w:r>
      <w:r w:rsidRPr="00412666">
        <w:rPr>
          <w:lang w:val="pt-BR"/>
        </w:rPr>
        <w:br/>
        <w:t>Gateway: normaliza canais.</w:t>
      </w:r>
      <w:r w:rsidRPr="00412666">
        <w:rPr>
          <w:lang w:val="pt-BR"/>
        </w:rPr>
        <w:br/>
        <w:t>IdentityResolver: resolve identidade.</w:t>
      </w:r>
      <w:r w:rsidRPr="00412666">
        <w:rPr>
          <w:lang w:val="pt-BR"/>
        </w:rPr>
        <w:br/>
        <w:t>BusinessContext: desacopla domínio.</w:t>
      </w:r>
      <w:r w:rsidRPr="00412666">
        <w:rPr>
          <w:lang w:val="pt-BR"/>
        </w:rPr>
        <w:br/>
        <w:t>SessionRepository: controla sessões.</w:t>
      </w:r>
      <w:r w:rsidRPr="00412666">
        <w:rPr>
          <w:lang w:val="pt-BR"/>
        </w:rPr>
        <w:br/>
        <w:t>Workflow: orquestra execução.</w:t>
      </w:r>
      <w:r w:rsidRPr="00412666">
        <w:rPr>
          <w:lang w:val="pt-BR"/>
        </w:rPr>
        <w:br/>
        <w:t>Router: seleciona agente.</w:t>
      </w:r>
      <w:r w:rsidRPr="00412666">
        <w:rPr>
          <w:lang w:val="pt-BR"/>
        </w:rPr>
        <w:br/>
        <w:t>Agent Runtime: integra MCP, RAG, Cache e LLM.</w:t>
      </w:r>
      <w:r w:rsidRPr="00412666">
        <w:rPr>
          <w:lang w:val="pt-BR"/>
        </w:rPr>
        <w:br/>
        <w:t>MCP Tool Router: integra sistemas externos.</w:t>
      </w:r>
      <w:r w:rsidRPr="00412666">
        <w:rPr>
          <w:lang w:val="pt-BR"/>
        </w:rPr>
        <w:br/>
        <w:t>Guardrails: governança.</w:t>
      </w:r>
      <w:r w:rsidRPr="00412666">
        <w:rPr>
          <w:lang w:val="pt-BR"/>
        </w:rPr>
        <w:br/>
        <w:t>Judges: avaliação.</w:t>
      </w:r>
      <w:r w:rsidRPr="00412666">
        <w:rPr>
          <w:lang w:val="pt-BR"/>
        </w:rPr>
        <w:br/>
        <w:t>Checkpoint Repository: recuperação.</w:t>
      </w:r>
    </w:p>
    <w:p w14:paraId="533F787B" w14:textId="77777777" w:rsidR="004C42C9" w:rsidRPr="00412666" w:rsidRDefault="00000000">
      <w:pPr>
        <w:pStyle w:val="Ttulo1"/>
        <w:rPr>
          <w:lang w:val="pt-BR"/>
        </w:rPr>
      </w:pPr>
      <w:r w:rsidRPr="00412666">
        <w:rPr>
          <w:lang w:val="pt-BR"/>
        </w:rPr>
        <w:t>Ciclo de Vida de uma Mensagem</w:t>
      </w:r>
    </w:p>
    <w:p w14:paraId="44FDD762" w14:textId="77777777" w:rsidR="004C42C9" w:rsidRPr="00412666" w:rsidRDefault="00000000">
      <w:pPr>
        <w:rPr>
          <w:lang w:val="pt-BR"/>
        </w:rPr>
      </w:pPr>
      <w:r w:rsidRPr="00412666">
        <w:rPr>
          <w:lang w:val="pt-BR"/>
        </w:rPr>
        <w:t>1. Mensagem recebida.</w:t>
      </w:r>
      <w:r w:rsidRPr="00412666">
        <w:rPr>
          <w:lang w:val="pt-BR"/>
        </w:rPr>
        <w:br/>
        <w:t>2. Canal normalizado.</w:t>
      </w:r>
      <w:r w:rsidRPr="00412666">
        <w:rPr>
          <w:lang w:val="pt-BR"/>
        </w:rPr>
        <w:br/>
        <w:t>3. Identidade resolvida.</w:t>
      </w:r>
      <w:r w:rsidRPr="00412666">
        <w:rPr>
          <w:lang w:val="pt-BR"/>
        </w:rPr>
        <w:br/>
        <w:t>4. BusinessContext criado.</w:t>
      </w:r>
      <w:r w:rsidRPr="00412666">
        <w:rPr>
          <w:lang w:val="pt-BR"/>
        </w:rPr>
        <w:br/>
        <w:t>5. Sessão carregada.</w:t>
      </w:r>
      <w:r w:rsidRPr="00412666">
        <w:rPr>
          <w:lang w:val="pt-BR"/>
        </w:rPr>
        <w:br/>
        <w:t>6. Histórico recuperado.</w:t>
      </w:r>
      <w:r w:rsidRPr="00412666">
        <w:rPr>
          <w:lang w:val="pt-BR"/>
        </w:rPr>
        <w:br/>
        <w:t>7. State criado.</w:t>
      </w:r>
      <w:r w:rsidRPr="00412666">
        <w:rPr>
          <w:lang w:val="pt-BR"/>
        </w:rPr>
        <w:br/>
        <w:t>8. Guardrails de entrada.</w:t>
      </w:r>
      <w:r w:rsidRPr="00412666">
        <w:rPr>
          <w:lang w:val="pt-BR"/>
        </w:rPr>
        <w:br/>
        <w:t>9. Roteamento.</w:t>
      </w:r>
      <w:r w:rsidRPr="00412666">
        <w:rPr>
          <w:lang w:val="pt-BR"/>
        </w:rPr>
        <w:br/>
        <w:t>10. Agente.</w:t>
      </w:r>
      <w:r w:rsidRPr="00412666">
        <w:rPr>
          <w:lang w:val="pt-BR"/>
        </w:rPr>
        <w:br/>
        <w:t>11. MCP.</w:t>
      </w:r>
      <w:r w:rsidRPr="00412666">
        <w:rPr>
          <w:lang w:val="pt-BR"/>
        </w:rPr>
        <w:br/>
        <w:t>12. LLM.</w:t>
      </w:r>
      <w:r w:rsidRPr="00412666">
        <w:rPr>
          <w:lang w:val="pt-BR"/>
        </w:rPr>
        <w:br/>
        <w:t>13. Guardrails de saída.</w:t>
      </w:r>
      <w:r w:rsidRPr="00412666">
        <w:rPr>
          <w:lang w:val="pt-BR"/>
        </w:rPr>
        <w:br/>
        <w:t>14. Judge.</w:t>
      </w:r>
      <w:r w:rsidRPr="00412666">
        <w:rPr>
          <w:lang w:val="pt-BR"/>
        </w:rPr>
        <w:br/>
        <w:t>15. Persistência.</w:t>
      </w:r>
      <w:r w:rsidRPr="00412666">
        <w:rPr>
          <w:lang w:val="pt-BR"/>
        </w:rPr>
        <w:br/>
        <w:t>16. Resposta.</w:t>
      </w:r>
    </w:p>
    <w:p w14:paraId="593C9621" w14:textId="083F2FEF" w:rsidR="004C42C9" w:rsidRPr="00412666" w:rsidRDefault="00000000">
      <w:pPr>
        <w:pStyle w:val="Ttulo1"/>
        <w:rPr>
          <w:lang w:val="pt-BR"/>
        </w:rPr>
      </w:pPr>
      <w:r w:rsidRPr="00412666">
        <w:rPr>
          <w:lang w:val="pt-BR"/>
        </w:rPr>
        <w:t>Objetos Fundamentais</w:t>
      </w:r>
    </w:p>
    <w:p w14:paraId="04584D6E" w14:textId="77777777" w:rsidR="004C42C9" w:rsidRDefault="00000000">
      <w:pPr>
        <w:pBdr>
          <w:bottom w:val="single" w:sz="6" w:space="1" w:color="auto"/>
        </w:pBdr>
        <w:rPr>
          <w:lang w:val="pt-BR"/>
        </w:rPr>
      </w:pPr>
      <w:r w:rsidRPr="00412666">
        <w:rPr>
          <w:lang w:val="pt-BR"/>
        </w:rPr>
        <w:t>ChannelMessage</w:t>
      </w:r>
      <w:r w:rsidRPr="00412666">
        <w:rPr>
          <w:lang w:val="pt-BR"/>
        </w:rPr>
        <w:br/>
        <w:t>ChannelResponse</w:t>
      </w:r>
      <w:r w:rsidRPr="00412666">
        <w:rPr>
          <w:lang w:val="pt-BR"/>
        </w:rPr>
        <w:br/>
        <w:t>AgentIdentity</w:t>
      </w:r>
      <w:r w:rsidRPr="00412666">
        <w:rPr>
          <w:lang w:val="pt-BR"/>
        </w:rPr>
        <w:br/>
        <w:t>BusinessContext</w:t>
      </w:r>
      <w:r w:rsidRPr="00412666">
        <w:rPr>
          <w:lang w:val="pt-BR"/>
        </w:rPr>
        <w:br/>
        <w:t>AgentState</w:t>
      </w:r>
      <w:r w:rsidRPr="00412666">
        <w:rPr>
          <w:lang w:val="pt-BR"/>
        </w:rPr>
        <w:br/>
      </w:r>
      <w:r w:rsidRPr="00412666">
        <w:rPr>
          <w:lang w:val="pt-BR"/>
        </w:rPr>
        <w:lastRenderedPageBreak/>
        <w:br/>
        <w:t>Esses objetos são os contratos internos do framework.</w:t>
      </w:r>
    </w:p>
    <w:p w14:paraId="6CAD23C3" w14:textId="77777777" w:rsidR="00C765E3" w:rsidRDefault="00C765E3">
      <w:pPr>
        <w:pBdr>
          <w:bottom w:val="single" w:sz="6" w:space="1" w:color="auto"/>
        </w:pBdr>
        <w:rPr>
          <w:lang w:val="pt-BR"/>
        </w:rPr>
      </w:pPr>
      <w:bookmarkStart w:id="0" w:name="_Hlk231364627"/>
    </w:p>
    <w:bookmarkEnd w:id="0"/>
    <w:p w14:paraId="3A3205C1" w14:textId="77777777" w:rsidR="006066F1" w:rsidRPr="006066F1" w:rsidRDefault="006066F1" w:rsidP="006066F1">
      <w:pPr>
        <w:pStyle w:val="Ttulo1"/>
        <w:rPr>
          <w:lang w:val="pt-BR"/>
        </w:rPr>
      </w:pPr>
      <w:r w:rsidRPr="006066F1">
        <w:rPr>
          <w:lang w:val="pt-BR"/>
        </w:rPr>
        <w:t>Omnichannel</w:t>
      </w:r>
    </w:p>
    <w:p w14:paraId="2C1394A2" w14:textId="77777777" w:rsidR="006066F1" w:rsidRPr="006066F1" w:rsidRDefault="006066F1" w:rsidP="006066F1">
      <w:pPr>
        <w:rPr>
          <w:lang w:val="pt-BR"/>
        </w:rPr>
      </w:pPr>
      <w:r w:rsidRPr="006066F1">
        <w:rPr>
          <w:lang w:val="pt-BR"/>
        </w:rPr>
        <w:t>O mesmo agente pode atender:</w:t>
      </w:r>
      <w:r w:rsidRPr="006066F1">
        <w:rPr>
          <w:lang w:val="pt-BR"/>
        </w:rPr>
        <w:br/>
      </w:r>
      <w:r w:rsidRPr="006066F1">
        <w:rPr>
          <w:lang w:val="pt-BR"/>
        </w:rPr>
        <w:br/>
        <w:t>- Web</w:t>
      </w:r>
      <w:r w:rsidRPr="006066F1">
        <w:rPr>
          <w:lang w:val="pt-BR"/>
        </w:rPr>
        <w:br/>
        <w:t>- WhatsApp</w:t>
      </w:r>
      <w:r w:rsidRPr="006066F1">
        <w:rPr>
          <w:lang w:val="pt-BR"/>
        </w:rPr>
        <w:br/>
        <w:t>- Voice</w:t>
      </w:r>
      <w:r w:rsidRPr="006066F1">
        <w:rPr>
          <w:lang w:val="pt-BR"/>
        </w:rPr>
        <w:br/>
        <w:t>- URA</w:t>
      </w:r>
      <w:r w:rsidRPr="006066F1">
        <w:rPr>
          <w:lang w:val="pt-BR"/>
        </w:rPr>
        <w:br/>
      </w:r>
      <w:r w:rsidRPr="006066F1">
        <w:rPr>
          <w:lang w:val="pt-BR"/>
        </w:rPr>
        <w:br/>
        <w:t>A identidade continua consistente através do BusinessContext.</w:t>
      </w:r>
    </w:p>
    <w:p w14:paraId="0639C453" w14:textId="77777777" w:rsidR="006066F1" w:rsidRDefault="006066F1" w:rsidP="006066F1">
      <w:pPr>
        <w:pStyle w:val="Ttulo1"/>
      </w:pPr>
      <w:r>
        <w:t>Exemplo Telecom</w:t>
      </w:r>
    </w:p>
    <w:p w14:paraId="712D63D7" w14:textId="77777777" w:rsidR="006066F1" w:rsidRDefault="006066F1" w:rsidP="006066F1">
      <w:r>
        <w:t>Entrada:</w:t>
      </w:r>
      <w:r>
        <w:br/>
      </w:r>
      <w:r>
        <w:br/>
        <w:t>msisdn = 11999999999</w:t>
      </w:r>
      <w:r>
        <w:br/>
        <w:t>invoice_id = 3000131180</w:t>
      </w:r>
      <w:r>
        <w:br/>
        <w:t>ura_call_id = CALL001</w:t>
      </w:r>
      <w:r>
        <w:br/>
      </w:r>
      <w:r>
        <w:br/>
        <w:t>BusinessContext:</w:t>
      </w:r>
      <w:r>
        <w:br/>
      </w:r>
      <w:r>
        <w:br/>
        <w:t>customer_key = 11999999999</w:t>
      </w:r>
      <w:r>
        <w:br/>
        <w:t>contract_key = 3000131180</w:t>
      </w:r>
      <w:r>
        <w:br/>
        <w:t>interaction_key = CALL001</w:t>
      </w:r>
      <w:r>
        <w:br/>
      </w:r>
    </w:p>
    <w:p w14:paraId="755C1814" w14:textId="77777777" w:rsidR="006066F1" w:rsidRDefault="006066F1" w:rsidP="006066F1">
      <w:pPr>
        <w:pStyle w:val="Ttulo1"/>
      </w:pPr>
      <w:r>
        <w:lastRenderedPageBreak/>
        <w:t>Exemplo Retail</w:t>
      </w:r>
    </w:p>
    <w:p w14:paraId="69C9DB9C" w14:textId="77777777" w:rsidR="006066F1" w:rsidRDefault="006066F1" w:rsidP="00412666">
      <w:pPr>
        <w:pStyle w:val="Ttulo1"/>
        <w:rPr>
          <w:rStyle w:val="s1"/>
        </w:rPr>
      </w:pPr>
      <w:r>
        <w:t>Entrada:</w:t>
      </w:r>
      <w:r>
        <w:br/>
      </w:r>
      <w:r>
        <w:br/>
        <w:t>customer_id = CUST100</w:t>
      </w:r>
      <w:r>
        <w:br/>
        <w:t>order_id = ORD9001</w:t>
      </w:r>
      <w:r>
        <w:br/>
      </w:r>
      <w:r>
        <w:br/>
        <w:t>BusinessContext:</w:t>
      </w:r>
      <w:r>
        <w:br/>
      </w:r>
      <w:r>
        <w:br/>
        <w:t>customer_key = CUST100</w:t>
      </w:r>
      <w:r>
        <w:br/>
        <w:t>contract_key = ORD9001</w:t>
      </w:r>
      <w:r>
        <w:br/>
      </w:r>
    </w:p>
    <w:p w14:paraId="2AD6688E" w14:textId="69C94786" w:rsidR="00412666" w:rsidRPr="00E2193D" w:rsidRDefault="00412666" w:rsidP="00412666">
      <w:pPr>
        <w:pStyle w:val="Ttulo1"/>
        <w:rPr>
          <w:lang w:val="pt-BR"/>
        </w:rPr>
      </w:pPr>
      <w:r w:rsidRPr="00E2193D">
        <w:rPr>
          <w:rStyle w:val="s1"/>
          <w:lang w:val="pt-BR"/>
        </w:rPr>
        <w:t>ChannelMessage</w:t>
      </w:r>
    </w:p>
    <w:p w14:paraId="07C8E2FA" w14:textId="77777777" w:rsidR="00412666" w:rsidRDefault="00412666" w:rsidP="00412666">
      <w:pPr>
        <w:pStyle w:val="p2"/>
      </w:pPr>
      <w:r>
        <w:t>Representa uma mensagem recebida de qualquer canal.</w:t>
      </w:r>
    </w:p>
    <w:p w14:paraId="40B854C8" w14:textId="77777777" w:rsidR="00412666" w:rsidRDefault="00412666" w:rsidP="00412666">
      <w:pPr>
        <w:pStyle w:val="p2"/>
      </w:pPr>
      <w:r>
        <w:t>O objetivo é normalizar as entradas.</w:t>
      </w:r>
    </w:p>
    <w:p w14:paraId="7A994CD4" w14:textId="77777777" w:rsidR="00412666" w:rsidRDefault="00412666" w:rsidP="00412666">
      <w:pPr>
        <w:pStyle w:val="p3"/>
      </w:pPr>
      <w:r>
        <w:t>O workflow nunca deve saber se a mensagem veio de:</w:t>
      </w:r>
    </w:p>
    <w:p w14:paraId="6625487D" w14:textId="77777777" w:rsidR="00412666" w:rsidRDefault="00412666" w:rsidP="00412666">
      <w:pPr>
        <w:numPr>
          <w:ilvl w:val="0"/>
          <w:numId w:val="10"/>
        </w:numPr>
        <w:spacing w:before="100" w:beforeAutospacing="1" w:after="100" w:afterAutospacing="1" w:line="240" w:lineRule="auto"/>
      </w:pPr>
      <w:r>
        <w:t>Web</w:t>
      </w:r>
    </w:p>
    <w:p w14:paraId="3F5ADDC5" w14:textId="77777777" w:rsidR="00412666" w:rsidRDefault="00412666" w:rsidP="00412666">
      <w:pPr>
        <w:numPr>
          <w:ilvl w:val="0"/>
          <w:numId w:val="10"/>
        </w:numPr>
        <w:spacing w:before="100" w:beforeAutospacing="1" w:after="100" w:afterAutospacing="1" w:line="240" w:lineRule="auto"/>
      </w:pPr>
      <w:r>
        <w:t>WhatsApp</w:t>
      </w:r>
    </w:p>
    <w:p w14:paraId="1BFA99CC" w14:textId="77777777" w:rsidR="00412666" w:rsidRDefault="00412666" w:rsidP="00412666">
      <w:pPr>
        <w:numPr>
          <w:ilvl w:val="0"/>
          <w:numId w:val="10"/>
        </w:numPr>
        <w:spacing w:before="100" w:beforeAutospacing="1" w:after="100" w:afterAutospacing="1" w:line="240" w:lineRule="auto"/>
      </w:pPr>
      <w:r>
        <w:t>Teams</w:t>
      </w:r>
    </w:p>
    <w:p w14:paraId="77EAE8AB" w14:textId="77777777" w:rsidR="00412666" w:rsidRDefault="00412666" w:rsidP="00412666">
      <w:pPr>
        <w:numPr>
          <w:ilvl w:val="0"/>
          <w:numId w:val="10"/>
        </w:numPr>
        <w:spacing w:before="100" w:beforeAutospacing="1" w:after="100" w:afterAutospacing="1" w:line="240" w:lineRule="auto"/>
      </w:pPr>
      <w:r>
        <w:t>Telegram</w:t>
      </w:r>
    </w:p>
    <w:p w14:paraId="09ECE5DB" w14:textId="77777777" w:rsidR="00412666" w:rsidRDefault="00412666" w:rsidP="00412666">
      <w:pPr>
        <w:numPr>
          <w:ilvl w:val="0"/>
          <w:numId w:val="10"/>
        </w:numPr>
        <w:spacing w:before="100" w:beforeAutospacing="1" w:after="100" w:afterAutospacing="1" w:line="240" w:lineRule="auto"/>
      </w:pPr>
      <w:r>
        <w:t>Voice</w:t>
      </w:r>
    </w:p>
    <w:p w14:paraId="603AAE17" w14:textId="77777777" w:rsidR="00412666" w:rsidRDefault="00412666" w:rsidP="00412666">
      <w:pPr>
        <w:numPr>
          <w:ilvl w:val="0"/>
          <w:numId w:val="10"/>
        </w:numPr>
        <w:spacing w:before="100" w:beforeAutospacing="1" w:after="100" w:afterAutospacing="1" w:line="240" w:lineRule="auto"/>
      </w:pPr>
      <w:r>
        <w:t>URA</w:t>
      </w:r>
    </w:p>
    <w:p w14:paraId="463596A6" w14:textId="77777777" w:rsidR="00412666" w:rsidRDefault="00412666" w:rsidP="00412666">
      <w:pPr>
        <w:pStyle w:val="p4"/>
      </w:pPr>
      <w:r>
        <w:t>Todos os canais são convertidos para ChannelMessage.</w:t>
      </w:r>
    </w:p>
    <w:p w14:paraId="19E2DE9A" w14:textId="77777777" w:rsidR="00412666" w:rsidRPr="00412666" w:rsidRDefault="00412666" w:rsidP="00412666">
      <w:pPr>
        <w:pStyle w:val="Ttulo2"/>
        <w:rPr>
          <w:lang w:val="pt-BR"/>
        </w:rPr>
      </w:pPr>
      <w:r w:rsidRPr="00412666">
        <w:rPr>
          <w:rStyle w:val="s1"/>
          <w:lang w:val="pt-BR"/>
        </w:rPr>
        <w:t>Exemplo</w:t>
      </w:r>
    </w:p>
    <w:p w14:paraId="2F8287DF" w14:textId="77777777" w:rsidR="00412666" w:rsidRDefault="00412666" w:rsidP="00412666">
      <w:pPr>
        <w:pStyle w:val="p2"/>
      </w:pPr>
      <w:r>
        <w:t>Usuário digitou:</w:t>
      </w:r>
    </w:p>
    <w:p w14:paraId="71D97ECB" w14:textId="18DB2BC3" w:rsidR="00412666" w:rsidRPr="00412666" w:rsidRDefault="00412666">
      <w:pPr>
        <w:pStyle w:val="Ttulo1"/>
        <w:rPr>
          <w:lang w:val="pt-BR"/>
        </w:rPr>
      </w:pPr>
      <w:r>
        <w:rPr>
          <w:noProof/>
          <w:lang w:val="pt-BR"/>
        </w:rPr>
        <w:drawing>
          <wp:inline distT="0" distB="0" distL="0" distR="0" wp14:anchorId="2B2A9715" wp14:editId="4AB4AD4E">
            <wp:extent cx="1384300" cy="203200"/>
            <wp:effectExtent l="0" t="0" r="0" b="0"/>
            <wp:docPr id="1016375076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375076" name="Imagem 1016375076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384300" cy="20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3D9DF" w14:textId="02193A48" w:rsidR="00412666" w:rsidRDefault="00412666" w:rsidP="00412666">
      <w:pPr>
        <w:pStyle w:val="p1"/>
      </w:pPr>
      <w:r>
        <w:t>O frontend transforma isso em:</w:t>
      </w:r>
    </w:p>
    <w:p w14:paraId="03E2E79F" w14:textId="287AA8A0" w:rsidR="00412666" w:rsidRDefault="00412666">
      <w:pPr>
        <w:pStyle w:val="Ttulo1"/>
        <w:rPr>
          <w:lang w:val="pt-BR"/>
        </w:rPr>
      </w:pPr>
      <w:r>
        <w:rPr>
          <w:noProof/>
          <w:lang w:val="pt-BR"/>
        </w:rPr>
        <w:lastRenderedPageBreak/>
        <w:drawing>
          <wp:inline distT="0" distB="0" distL="0" distR="0" wp14:anchorId="3AD3734E" wp14:editId="2F88A6FB">
            <wp:extent cx="1981200" cy="774700"/>
            <wp:effectExtent l="0" t="0" r="0" b="0"/>
            <wp:docPr id="1925334736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5334736" name="Imagem 1925334736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77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CB2352" w14:textId="77777777" w:rsidR="00412666" w:rsidRDefault="00412666" w:rsidP="00412666">
      <w:pPr>
        <w:rPr>
          <w:lang w:val="pt-BR"/>
        </w:rPr>
      </w:pPr>
    </w:p>
    <w:p w14:paraId="6DC6A12E" w14:textId="77777777" w:rsidR="00412666" w:rsidRPr="00412666" w:rsidRDefault="00412666" w:rsidP="00412666">
      <w:pPr>
        <w:pStyle w:val="Ttulo2"/>
        <w:rPr>
          <w:lang w:val="pt-BR"/>
        </w:rPr>
      </w:pPr>
      <w:r w:rsidRPr="00412666">
        <w:rPr>
          <w:rStyle w:val="s1"/>
          <w:lang w:val="pt-BR"/>
        </w:rPr>
        <w:t>Responsabilidade</w:t>
      </w:r>
    </w:p>
    <w:p w14:paraId="08DD0EB3" w14:textId="77777777" w:rsidR="00412666" w:rsidRDefault="00412666" w:rsidP="00412666">
      <w:pPr>
        <w:pStyle w:val="p1"/>
      </w:pPr>
      <w:r>
        <w:t>Transportar dados do canal para o workflow.</w:t>
      </w:r>
    </w:p>
    <w:p w14:paraId="002BD309" w14:textId="77777777" w:rsidR="00412666" w:rsidRDefault="00412666" w:rsidP="00412666">
      <w:pPr>
        <w:pStyle w:val="p1"/>
      </w:pPr>
      <w:r>
        <w:t>Ele NÃO deve conter:</w:t>
      </w:r>
    </w:p>
    <w:p w14:paraId="26162EEE" w14:textId="7631C28A" w:rsidR="00412666" w:rsidRDefault="00412666" w:rsidP="00412666">
      <w:pPr>
        <w:pStyle w:val="p1"/>
      </w:pPr>
      <w:r>
        <w:t>- Lógica</w:t>
      </w:r>
    </w:p>
    <w:p w14:paraId="46FE612C" w14:textId="3B2517A1" w:rsidR="00412666" w:rsidRDefault="00412666" w:rsidP="00412666">
      <w:pPr>
        <w:pStyle w:val="p1"/>
      </w:pPr>
      <w:r>
        <w:t>- Prompt</w:t>
      </w:r>
    </w:p>
    <w:p w14:paraId="3E10D345" w14:textId="7178F545" w:rsidR="00412666" w:rsidRDefault="00412666" w:rsidP="00412666">
      <w:pPr>
        <w:pStyle w:val="p1"/>
      </w:pPr>
      <w:r>
        <w:t>- Estado</w:t>
      </w:r>
    </w:p>
    <w:p w14:paraId="12FE036C" w14:textId="1624C58B" w:rsidR="00412666" w:rsidRDefault="00412666" w:rsidP="00412666">
      <w:pPr>
        <w:pStyle w:val="p1"/>
      </w:pPr>
      <w:r>
        <w:t>- Memória</w:t>
      </w:r>
    </w:p>
    <w:p w14:paraId="4E863659" w14:textId="77777777" w:rsidR="00C765E3" w:rsidRDefault="00C765E3" w:rsidP="00C765E3">
      <w:pPr>
        <w:pBdr>
          <w:bottom w:val="single" w:sz="6" w:space="1" w:color="auto"/>
        </w:pBdr>
        <w:rPr>
          <w:lang w:val="pt-BR"/>
        </w:rPr>
      </w:pPr>
    </w:p>
    <w:p w14:paraId="7B737F69" w14:textId="1C285161" w:rsidR="002E212C" w:rsidRPr="002E212C" w:rsidRDefault="002E212C" w:rsidP="002E212C">
      <w:pPr>
        <w:pStyle w:val="Ttulo1"/>
        <w:rPr>
          <w:lang w:val="pt-BR"/>
        </w:rPr>
      </w:pPr>
      <w:r w:rsidRPr="002E212C">
        <w:rPr>
          <w:rStyle w:val="s1"/>
          <w:lang w:val="pt-BR"/>
        </w:rPr>
        <w:t>ChannelResponse</w:t>
      </w:r>
    </w:p>
    <w:p w14:paraId="18EBE4F8" w14:textId="77777777" w:rsidR="002E212C" w:rsidRPr="002E212C" w:rsidRDefault="002E212C" w:rsidP="002E212C">
      <w:pPr>
        <w:pStyle w:val="Ttulo2"/>
        <w:rPr>
          <w:lang w:val="pt-BR"/>
        </w:rPr>
      </w:pPr>
      <w:r w:rsidRPr="002E212C">
        <w:rPr>
          <w:rStyle w:val="s1"/>
          <w:lang w:val="pt-BR"/>
        </w:rPr>
        <w:t>O que é</w:t>
      </w:r>
    </w:p>
    <w:p w14:paraId="2CBBC14E" w14:textId="77777777" w:rsidR="002E212C" w:rsidRDefault="002E212C" w:rsidP="002E212C">
      <w:pPr>
        <w:pStyle w:val="p2"/>
      </w:pPr>
      <w:r>
        <w:t>Representa a resposta produzida pelo framework.</w:t>
      </w:r>
    </w:p>
    <w:p w14:paraId="39F3A48E" w14:textId="77777777" w:rsidR="002E212C" w:rsidRDefault="002E212C" w:rsidP="002E212C">
      <w:pPr>
        <w:pStyle w:val="p3"/>
      </w:pPr>
      <w:r>
        <w:t>É o oposto do ChannelMessage.</w:t>
      </w:r>
    </w:p>
    <w:p w14:paraId="52FC9F8C" w14:textId="77777777" w:rsidR="002E212C" w:rsidRDefault="00747D34" w:rsidP="002E212C">
      <w:r>
        <w:rPr>
          <w:noProof/>
        </w:rPr>
        <w:pict w14:anchorId="78834CA2">
          <v:rect id="_x0000_i1025" alt="" style="width:425.2pt;height:.05pt;mso-width-percent:0;mso-height-percent:0;mso-width-percent:0;mso-height-percent:0" o:hralign="center" o:hrstd="t" o:hr="t" fillcolor="#a0a0a0" stroked="f"/>
        </w:pict>
      </w:r>
    </w:p>
    <w:p w14:paraId="40818E08" w14:textId="77777777" w:rsidR="002E212C" w:rsidRDefault="002E212C" w:rsidP="002E212C">
      <w:pPr>
        <w:pStyle w:val="Ttulo2"/>
      </w:pPr>
      <w:r>
        <w:rPr>
          <w:rStyle w:val="s1"/>
        </w:rPr>
        <w:t>Exemplo</w:t>
      </w:r>
    </w:p>
    <w:p w14:paraId="4532B062" w14:textId="77777777" w:rsidR="002E212C" w:rsidRDefault="002E212C" w:rsidP="002E212C">
      <w:pPr>
        <w:pStyle w:val="p4"/>
      </w:pPr>
      <w:r>
        <w:t>Após o workflow:</w:t>
      </w:r>
    </w:p>
    <w:p w14:paraId="1DD66CC1" w14:textId="0BFD47C5" w:rsidR="00412666" w:rsidRDefault="002E212C" w:rsidP="00412666">
      <w:pPr>
        <w:rPr>
          <w:lang w:val="pt-BR"/>
        </w:rPr>
      </w:pPr>
      <w:r>
        <w:rPr>
          <w:noProof/>
          <w:lang w:val="pt-BR"/>
        </w:rPr>
        <w:drawing>
          <wp:inline distT="0" distB="0" distL="0" distR="0" wp14:anchorId="0EB70552" wp14:editId="0F64E0A8">
            <wp:extent cx="3111500" cy="584200"/>
            <wp:effectExtent l="0" t="0" r="0" b="0"/>
            <wp:docPr id="498176150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176150" name="Imagem 498176150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11500" cy="58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2C84C4" w14:textId="77777777" w:rsidR="002E212C" w:rsidRPr="002E212C" w:rsidRDefault="002E212C" w:rsidP="002E212C">
      <w:pPr>
        <w:pStyle w:val="Ttulo2"/>
        <w:rPr>
          <w:lang w:val="pt-BR"/>
        </w:rPr>
      </w:pPr>
      <w:r w:rsidRPr="002E212C">
        <w:rPr>
          <w:rStyle w:val="s1"/>
          <w:lang w:val="pt-BR"/>
        </w:rPr>
        <w:t>Responsabilidade</w:t>
      </w:r>
    </w:p>
    <w:p w14:paraId="21EE1FEF" w14:textId="77777777" w:rsidR="002E212C" w:rsidRDefault="002E212C" w:rsidP="002E212C">
      <w:pPr>
        <w:pStyle w:val="p2"/>
      </w:pPr>
      <w:r>
        <w:t>Transportar a resposta para o canal.</w:t>
      </w:r>
    </w:p>
    <w:p w14:paraId="474BC74D" w14:textId="77777777" w:rsidR="002E212C" w:rsidRDefault="002E212C" w:rsidP="002E212C">
      <w:pPr>
        <w:pStyle w:val="p3"/>
      </w:pPr>
      <w:r>
        <w:lastRenderedPageBreak/>
        <w:t>Ele NÃO deve conter:</w:t>
      </w:r>
    </w:p>
    <w:p w14:paraId="462A2F23" w14:textId="77777777" w:rsidR="002E212C" w:rsidRDefault="002E212C" w:rsidP="002E212C">
      <w:pPr>
        <w:pStyle w:val="p1"/>
      </w:pPr>
      <w:r>
        <w:t>- Prompt</w:t>
      </w:r>
    </w:p>
    <w:p w14:paraId="79C7CFFA" w14:textId="64F1464B" w:rsidR="002E212C" w:rsidRDefault="002E212C" w:rsidP="002E212C">
      <w:pPr>
        <w:pStyle w:val="p1"/>
      </w:pPr>
      <w:r>
        <w:t>- Estado</w:t>
      </w:r>
    </w:p>
    <w:p w14:paraId="0182AB27" w14:textId="250D2F80" w:rsidR="002E212C" w:rsidRDefault="002E212C" w:rsidP="002E212C">
      <w:pPr>
        <w:pStyle w:val="p1"/>
      </w:pPr>
      <w:r>
        <w:t>- Memória</w:t>
      </w:r>
    </w:p>
    <w:p w14:paraId="51D60992" w14:textId="77777777" w:rsidR="00C765E3" w:rsidRDefault="00C765E3" w:rsidP="00C765E3">
      <w:pPr>
        <w:pBdr>
          <w:bottom w:val="single" w:sz="6" w:space="1" w:color="auto"/>
        </w:pBdr>
        <w:rPr>
          <w:lang w:val="pt-BR"/>
        </w:rPr>
      </w:pPr>
    </w:p>
    <w:p w14:paraId="1ED075A0" w14:textId="749172F5" w:rsidR="008200A0" w:rsidRPr="008200A0" w:rsidRDefault="008200A0" w:rsidP="008200A0">
      <w:pPr>
        <w:pStyle w:val="Ttulo1"/>
        <w:rPr>
          <w:lang w:val="pt-BR"/>
        </w:rPr>
      </w:pPr>
      <w:r w:rsidRPr="008200A0">
        <w:rPr>
          <w:lang w:val="pt-BR"/>
        </w:rPr>
        <w:t>Identity Resolver</w:t>
      </w:r>
    </w:p>
    <w:p w14:paraId="4F12C9B1" w14:textId="4219E878" w:rsidR="008200A0" w:rsidRDefault="008200A0" w:rsidP="008200A0">
      <w:pPr>
        <w:rPr>
          <w:rStyle w:val="s1"/>
          <w:lang w:val="pt-BR"/>
        </w:rPr>
      </w:pPr>
      <w:r w:rsidRPr="008200A0">
        <w:rPr>
          <w:lang w:val="pt-BR"/>
        </w:rPr>
        <w:t>Responsável por identificar tenant, agente e sessão.</w:t>
      </w:r>
      <w:r w:rsidRPr="008200A0">
        <w:rPr>
          <w:lang w:val="pt-BR"/>
        </w:rPr>
        <w:br/>
      </w:r>
      <w:r w:rsidRPr="008200A0">
        <w:rPr>
          <w:lang w:val="pt-BR"/>
        </w:rPr>
        <w:br/>
        <w:t>Também cria o AgentIdentity e resolve BusinessContext utilizando aliases definidos em identity.yaml.</w:t>
      </w:r>
    </w:p>
    <w:p w14:paraId="44868D6A" w14:textId="173E60C3" w:rsidR="002E212C" w:rsidRPr="002E212C" w:rsidRDefault="002E212C" w:rsidP="002E212C">
      <w:pPr>
        <w:pStyle w:val="Ttulo1"/>
        <w:rPr>
          <w:lang w:val="pt-BR"/>
        </w:rPr>
      </w:pPr>
      <w:r w:rsidRPr="002E212C">
        <w:rPr>
          <w:rStyle w:val="s1"/>
          <w:lang w:val="pt-BR"/>
        </w:rPr>
        <w:t>AgentIdentity</w:t>
      </w:r>
    </w:p>
    <w:p w14:paraId="78EBFEDC" w14:textId="77777777" w:rsidR="002E212C" w:rsidRPr="002E212C" w:rsidRDefault="002E212C" w:rsidP="002E212C">
      <w:pPr>
        <w:pStyle w:val="Ttulo2"/>
        <w:rPr>
          <w:lang w:val="pt-BR"/>
        </w:rPr>
      </w:pPr>
      <w:r w:rsidRPr="002E212C">
        <w:rPr>
          <w:rStyle w:val="s1"/>
          <w:lang w:val="pt-BR"/>
        </w:rPr>
        <w:t>O que é</w:t>
      </w:r>
    </w:p>
    <w:p w14:paraId="109D3895" w14:textId="77777777" w:rsidR="002E212C" w:rsidRDefault="002E212C" w:rsidP="002E212C">
      <w:pPr>
        <w:pStyle w:val="p2"/>
      </w:pPr>
      <w:r>
        <w:t>Representa a identidade técnica da conversa.</w:t>
      </w:r>
    </w:p>
    <w:p w14:paraId="7A906CF0" w14:textId="77777777" w:rsidR="002E212C" w:rsidRDefault="002E212C" w:rsidP="002E212C">
      <w:pPr>
        <w:pStyle w:val="p3"/>
      </w:pPr>
      <w:r>
        <w:t>É o objeto utilizado pelo framework para identificar:</w:t>
      </w:r>
    </w:p>
    <w:p w14:paraId="6CC7779A" w14:textId="77777777" w:rsidR="005C7393" w:rsidRDefault="005C7393" w:rsidP="005C7393">
      <w:pPr>
        <w:pStyle w:val="p1"/>
      </w:pPr>
      <w:r>
        <w:t>- Quem está executando?</w:t>
      </w:r>
    </w:p>
    <w:p w14:paraId="12AA30A1" w14:textId="2046B712" w:rsidR="005C7393" w:rsidRDefault="005C7393" w:rsidP="005C7393">
      <w:pPr>
        <w:pStyle w:val="p1"/>
      </w:pPr>
      <w:r>
        <w:t>- Qual agente?</w:t>
      </w:r>
    </w:p>
    <w:p w14:paraId="0BFFABE3" w14:textId="337D6E17" w:rsidR="005C7393" w:rsidRDefault="005C7393" w:rsidP="005C7393">
      <w:pPr>
        <w:pStyle w:val="p1"/>
      </w:pPr>
      <w:r>
        <w:t>- Qual tenant?</w:t>
      </w:r>
    </w:p>
    <w:p w14:paraId="6A71EC5E" w14:textId="75F91E53" w:rsidR="005C7393" w:rsidRDefault="005C7393" w:rsidP="005C7393">
      <w:pPr>
        <w:pStyle w:val="p1"/>
      </w:pPr>
      <w:r>
        <w:t>- Qual sessão?</w:t>
      </w:r>
    </w:p>
    <w:p w14:paraId="58ED544E" w14:textId="77777777" w:rsidR="005C7393" w:rsidRPr="005C7393" w:rsidRDefault="005C7393" w:rsidP="005C7393">
      <w:pPr>
        <w:pStyle w:val="Ttulo2"/>
        <w:rPr>
          <w:lang w:val="pt-BR"/>
        </w:rPr>
      </w:pPr>
      <w:r w:rsidRPr="005C7393">
        <w:rPr>
          <w:rStyle w:val="s1"/>
          <w:lang w:val="pt-BR"/>
        </w:rPr>
        <w:t>Problema que Resolve</w:t>
      </w:r>
    </w:p>
    <w:p w14:paraId="23C81D63" w14:textId="77777777" w:rsidR="005C7393" w:rsidRDefault="005C7393" w:rsidP="005C7393">
      <w:pPr>
        <w:pStyle w:val="p2"/>
      </w:pPr>
      <w:r>
        <w:t>Imagine uma plataforma SaaS:</w:t>
      </w:r>
    </w:p>
    <w:p w14:paraId="45ED55F4" w14:textId="6A57EE7C" w:rsidR="002E212C" w:rsidRDefault="005C7393" w:rsidP="00412666">
      <w:pPr>
        <w:rPr>
          <w:lang w:val="pt-BR"/>
        </w:rPr>
      </w:pPr>
      <w:r>
        <w:rPr>
          <w:noProof/>
          <w:lang w:val="pt-BR"/>
        </w:rPr>
        <w:drawing>
          <wp:inline distT="0" distB="0" distL="0" distR="0" wp14:anchorId="4A650C4C" wp14:editId="05126C99">
            <wp:extent cx="1244600" cy="1231900"/>
            <wp:effectExtent l="0" t="0" r="0" b="0"/>
            <wp:docPr id="1769715249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9715249" name="Imagem 1769715249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44600" cy="123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91862C" w14:textId="77777777" w:rsidR="005C7393" w:rsidRDefault="005C7393" w:rsidP="005C7393">
      <w:pPr>
        <w:pStyle w:val="p1"/>
      </w:pPr>
      <w:r>
        <w:lastRenderedPageBreak/>
        <w:t>O framework precisa saber:</w:t>
      </w:r>
    </w:p>
    <w:p w14:paraId="1E832D7F" w14:textId="77777777" w:rsidR="005C7393" w:rsidRDefault="005C7393" w:rsidP="005C7393">
      <w:pPr>
        <w:pStyle w:val="p1"/>
      </w:pPr>
      <w:r>
        <w:t>- Qual tenant?</w:t>
      </w:r>
    </w:p>
    <w:p w14:paraId="1F462070" w14:textId="0C4F230F" w:rsidR="005C7393" w:rsidRDefault="005C7393" w:rsidP="005C7393">
      <w:pPr>
        <w:pStyle w:val="p1"/>
      </w:pPr>
      <w:r>
        <w:t>- Qual agente?</w:t>
      </w:r>
    </w:p>
    <w:p w14:paraId="6057187D" w14:textId="5E46DAF4" w:rsidR="005C7393" w:rsidRDefault="005C7393" w:rsidP="005C7393">
      <w:pPr>
        <w:pStyle w:val="p1"/>
      </w:pPr>
      <w:r>
        <w:t>- Qual sessão?</w:t>
      </w:r>
    </w:p>
    <w:p w14:paraId="6925051D" w14:textId="01C1EC3F" w:rsidR="005C7393" w:rsidRDefault="005C7393" w:rsidP="00412666">
      <w:pPr>
        <w:rPr>
          <w:lang w:val="pt-BR"/>
        </w:rPr>
      </w:pPr>
      <w:r>
        <w:rPr>
          <w:lang w:val="pt-BR"/>
        </w:rPr>
        <w:t>Exemplo:</w:t>
      </w:r>
    </w:p>
    <w:p w14:paraId="58E5A506" w14:textId="6C6939F0" w:rsidR="005C7393" w:rsidRDefault="005C7393" w:rsidP="00412666">
      <w:pPr>
        <w:rPr>
          <w:lang w:val="pt-BR"/>
        </w:rPr>
      </w:pPr>
      <w:r>
        <w:rPr>
          <w:noProof/>
          <w:lang w:val="pt-BR"/>
        </w:rPr>
        <w:drawing>
          <wp:inline distT="0" distB="0" distL="0" distR="0" wp14:anchorId="1BE0A666" wp14:editId="351F8402">
            <wp:extent cx="2870200" cy="685800"/>
            <wp:effectExtent l="0" t="0" r="0" b="0"/>
            <wp:docPr id="728111361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8111361" name="Imagem 728111361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7020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44D22" w14:textId="77777777" w:rsidR="005C7393" w:rsidRDefault="005C7393" w:rsidP="005C7393">
      <w:pPr>
        <w:pStyle w:val="Ttulo2"/>
      </w:pPr>
      <w:r>
        <w:rPr>
          <w:rStyle w:val="s1"/>
        </w:rPr>
        <w:t>Responsabilidade</w:t>
      </w:r>
    </w:p>
    <w:p w14:paraId="431006FD" w14:textId="77777777" w:rsidR="005C7393" w:rsidRDefault="005C7393" w:rsidP="005C7393">
      <w:pPr>
        <w:pStyle w:val="p2"/>
      </w:pPr>
      <w:r>
        <w:t>Garantir isolamento.</w:t>
      </w:r>
    </w:p>
    <w:p w14:paraId="58E8F87E" w14:textId="77777777" w:rsidR="005C7393" w:rsidRDefault="005C7393" w:rsidP="005C7393">
      <w:pPr>
        <w:pStyle w:val="p3"/>
      </w:pPr>
      <w:r>
        <w:t>Exemplo:</w:t>
      </w:r>
    </w:p>
    <w:p w14:paraId="57A64B05" w14:textId="6014A9CF" w:rsidR="005C7393" w:rsidRDefault="005C7393" w:rsidP="00412666">
      <w:pPr>
        <w:rPr>
          <w:lang w:val="pt-BR"/>
        </w:rPr>
      </w:pPr>
      <w:r>
        <w:rPr>
          <w:noProof/>
          <w:lang w:val="pt-BR"/>
        </w:rPr>
        <w:drawing>
          <wp:inline distT="0" distB="0" distL="0" distR="0" wp14:anchorId="13C343D1" wp14:editId="2E031D0E">
            <wp:extent cx="1625600" cy="177800"/>
            <wp:effectExtent l="0" t="0" r="0" b="0"/>
            <wp:docPr id="1166062225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6062225" name="Imagem 1166062225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2560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A5A5EB" w14:textId="77777777" w:rsidR="005C7393" w:rsidRDefault="005C7393" w:rsidP="005C7393">
      <w:pPr>
        <w:pStyle w:val="p1"/>
      </w:pPr>
      <w:r>
        <w:t>não pode acessar:</w:t>
      </w:r>
    </w:p>
    <w:p w14:paraId="2131EEEB" w14:textId="13A78318" w:rsidR="005C7393" w:rsidRDefault="005C7393" w:rsidP="005C7393">
      <w:pPr>
        <w:rPr>
          <w:lang w:val="pt-BR"/>
        </w:rPr>
      </w:pPr>
      <w:r>
        <w:rPr>
          <w:noProof/>
          <w:lang w:val="pt-BR"/>
        </w:rPr>
        <w:drawing>
          <wp:inline distT="0" distB="0" distL="0" distR="0" wp14:anchorId="7C073A54" wp14:editId="3E86BD63">
            <wp:extent cx="1612900" cy="177800"/>
            <wp:effectExtent l="0" t="0" r="0" b="0"/>
            <wp:docPr id="486151426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151426" name="Imagem 486151426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1290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26DE9A" w14:textId="77777777" w:rsidR="00C765E3" w:rsidRDefault="00C765E3" w:rsidP="00C765E3">
      <w:pPr>
        <w:pBdr>
          <w:bottom w:val="single" w:sz="6" w:space="1" w:color="auto"/>
        </w:pBdr>
        <w:rPr>
          <w:lang w:val="pt-BR"/>
        </w:rPr>
      </w:pPr>
    </w:p>
    <w:p w14:paraId="4A9F157B" w14:textId="521C428D" w:rsidR="004C42C9" w:rsidRPr="00412666" w:rsidRDefault="00000000">
      <w:pPr>
        <w:pStyle w:val="Ttulo1"/>
        <w:rPr>
          <w:lang w:val="pt-BR"/>
        </w:rPr>
      </w:pPr>
      <w:r w:rsidRPr="00412666">
        <w:rPr>
          <w:lang w:val="pt-BR"/>
        </w:rPr>
        <w:t>BusinessContext</w:t>
      </w:r>
    </w:p>
    <w:p w14:paraId="5407E314" w14:textId="54A71E0A" w:rsidR="004C42C9" w:rsidRDefault="00000000">
      <w:pPr>
        <w:rPr>
          <w:lang w:val="pt-BR"/>
        </w:rPr>
      </w:pPr>
      <w:r w:rsidRPr="00412666">
        <w:rPr>
          <w:lang w:val="pt-BR"/>
        </w:rPr>
        <w:t>O BusinessContext é a principal abstração da plataforma.</w:t>
      </w:r>
      <w:r w:rsidRPr="00412666">
        <w:rPr>
          <w:lang w:val="pt-BR"/>
        </w:rPr>
        <w:br/>
      </w:r>
      <w:r w:rsidRPr="00412666">
        <w:rPr>
          <w:lang w:val="pt-BR"/>
        </w:rPr>
        <w:br/>
        <w:t>Em vez de depender de:</w:t>
      </w:r>
      <w:r w:rsidRPr="00412666">
        <w:rPr>
          <w:lang w:val="pt-BR"/>
        </w:rPr>
        <w:br/>
        <w:t>- msisdn</w:t>
      </w:r>
      <w:r w:rsidRPr="00412666">
        <w:rPr>
          <w:lang w:val="pt-BR"/>
        </w:rPr>
        <w:br/>
        <w:t>- invoice_id</w:t>
      </w:r>
      <w:r w:rsidRPr="00412666">
        <w:rPr>
          <w:lang w:val="pt-BR"/>
        </w:rPr>
        <w:br/>
        <w:t>- order_id</w:t>
      </w:r>
      <w:r w:rsidRPr="00412666">
        <w:rPr>
          <w:lang w:val="pt-BR"/>
        </w:rPr>
        <w:br/>
      </w:r>
      <w:r w:rsidRPr="00412666">
        <w:rPr>
          <w:lang w:val="pt-BR"/>
        </w:rPr>
        <w:br/>
        <w:t>o framework trabalha com:</w:t>
      </w:r>
      <w:r w:rsidRPr="00412666">
        <w:rPr>
          <w:lang w:val="pt-BR"/>
        </w:rPr>
        <w:br/>
      </w:r>
      <w:r w:rsidR="006066F1" w:rsidRPr="006066F1">
        <w:rPr>
          <w:lang w:val="pt-BR"/>
        </w:rPr>
        <w:t>- customer_key</w:t>
      </w:r>
      <w:r w:rsidR="006066F1" w:rsidRPr="006066F1">
        <w:rPr>
          <w:lang w:val="pt-BR"/>
        </w:rPr>
        <w:br/>
        <w:t>- contract_key</w:t>
      </w:r>
      <w:r w:rsidR="006066F1" w:rsidRPr="006066F1">
        <w:rPr>
          <w:lang w:val="pt-BR"/>
        </w:rPr>
        <w:br/>
        <w:t>- interaction_key</w:t>
      </w:r>
      <w:r w:rsidR="006066F1" w:rsidRPr="006066F1">
        <w:rPr>
          <w:lang w:val="pt-BR"/>
        </w:rPr>
        <w:br/>
        <w:t>- account_key</w:t>
      </w:r>
      <w:r w:rsidR="006066F1" w:rsidRPr="006066F1">
        <w:rPr>
          <w:lang w:val="pt-BR"/>
        </w:rPr>
        <w:br/>
        <w:t>- resource_key</w:t>
      </w:r>
      <w:r w:rsidR="006066F1" w:rsidRPr="006066F1">
        <w:rPr>
          <w:lang w:val="pt-BR"/>
        </w:rPr>
        <w:br/>
        <w:t>- session_key</w:t>
      </w:r>
      <w:r w:rsidRPr="00412666">
        <w:rPr>
          <w:lang w:val="pt-BR"/>
        </w:rPr>
        <w:br/>
      </w:r>
      <w:r w:rsidRPr="00412666">
        <w:rPr>
          <w:lang w:val="pt-BR"/>
        </w:rPr>
        <w:lastRenderedPageBreak/>
        <w:br/>
        <w:t>Isso permite reutilizar agentes em diferentes domínios.</w:t>
      </w:r>
    </w:p>
    <w:p w14:paraId="22511548" w14:textId="77777777" w:rsidR="005C7393" w:rsidRPr="005C7393" w:rsidRDefault="005C7393" w:rsidP="005C7393">
      <w:pPr>
        <w:pStyle w:val="Ttulo2"/>
        <w:rPr>
          <w:lang w:val="pt-BR"/>
        </w:rPr>
      </w:pPr>
      <w:r w:rsidRPr="005C7393">
        <w:rPr>
          <w:rStyle w:val="s1"/>
          <w:lang w:val="pt-BR"/>
        </w:rPr>
        <w:t>Significado dos Campos</w:t>
      </w:r>
    </w:p>
    <w:p w14:paraId="1BAA1E09" w14:textId="77777777" w:rsidR="005C7393" w:rsidRPr="005C7393" w:rsidRDefault="005C7393" w:rsidP="005C7393">
      <w:pPr>
        <w:pStyle w:val="Ttulo3"/>
        <w:rPr>
          <w:lang w:val="pt-BR"/>
        </w:rPr>
      </w:pPr>
      <w:r w:rsidRPr="005C7393">
        <w:rPr>
          <w:rStyle w:val="s1"/>
          <w:lang w:val="pt-BR"/>
        </w:rPr>
        <w:t>customer_key</w:t>
      </w:r>
    </w:p>
    <w:p w14:paraId="684EFF8E" w14:textId="77777777" w:rsidR="005C7393" w:rsidRDefault="005C7393" w:rsidP="005C7393">
      <w:pPr>
        <w:pStyle w:val="p2"/>
      </w:pPr>
      <w:r>
        <w:t>Quem é o cliente?</w:t>
      </w:r>
    </w:p>
    <w:p w14:paraId="39AEE4F2" w14:textId="77777777" w:rsidR="005C7393" w:rsidRDefault="005C7393" w:rsidP="005C7393">
      <w:pPr>
        <w:pStyle w:val="p3"/>
      </w:pPr>
      <w:r>
        <w:t>Exemplos:</w:t>
      </w:r>
    </w:p>
    <w:p w14:paraId="3159D449" w14:textId="3522B7AF" w:rsidR="005C7393" w:rsidRDefault="005C7393">
      <w:pPr>
        <w:rPr>
          <w:lang w:val="pt-BR"/>
        </w:rPr>
      </w:pPr>
      <w:r>
        <w:rPr>
          <w:noProof/>
          <w:lang w:val="pt-BR"/>
        </w:rPr>
        <w:drawing>
          <wp:inline distT="0" distB="0" distL="0" distR="0" wp14:anchorId="0FED8773" wp14:editId="7CFF2844">
            <wp:extent cx="952500" cy="533400"/>
            <wp:effectExtent l="0" t="0" r="0" b="0"/>
            <wp:docPr id="1981943071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1943071" name="Imagem 1981943071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EB0D19" w14:textId="77777777" w:rsidR="005C7393" w:rsidRPr="005C7393" w:rsidRDefault="005C7393" w:rsidP="005C7393">
      <w:pPr>
        <w:pStyle w:val="Ttulo3"/>
        <w:rPr>
          <w:lang w:val="pt-BR"/>
        </w:rPr>
      </w:pPr>
      <w:r w:rsidRPr="005C7393">
        <w:rPr>
          <w:rStyle w:val="s1"/>
          <w:lang w:val="pt-BR"/>
        </w:rPr>
        <w:t>contract_key</w:t>
      </w:r>
    </w:p>
    <w:p w14:paraId="6C626074" w14:textId="77777777" w:rsidR="005C7393" w:rsidRDefault="005C7393" w:rsidP="005C7393">
      <w:pPr>
        <w:pStyle w:val="p2"/>
      </w:pPr>
      <w:r>
        <w:t>Qual objeto principal?</w:t>
      </w:r>
    </w:p>
    <w:p w14:paraId="151B4365" w14:textId="77777777" w:rsidR="005C7393" w:rsidRDefault="005C7393" w:rsidP="005C7393">
      <w:pPr>
        <w:pStyle w:val="p3"/>
      </w:pPr>
      <w:r>
        <w:t>Exemplos:</w:t>
      </w:r>
    </w:p>
    <w:p w14:paraId="38B2267D" w14:textId="56B2DF22" w:rsidR="005C7393" w:rsidRDefault="005C7393">
      <w:pPr>
        <w:rPr>
          <w:lang w:val="pt-BR"/>
        </w:rPr>
      </w:pPr>
      <w:r>
        <w:rPr>
          <w:noProof/>
          <w:lang w:val="pt-BR"/>
        </w:rPr>
        <w:drawing>
          <wp:inline distT="0" distB="0" distL="0" distR="0" wp14:anchorId="2726EFF3" wp14:editId="13BE4901">
            <wp:extent cx="965200" cy="508000"/>
            <wp:effectExtent l="0" t="0" r="0" b="0"/>
            <wp:docPr id="95458067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458067" name="Imagem 95458067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65200" cy="5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F17605" w14:textId="77777777" w:rsidR="005C7393" w:rsidRPr="005C7393" w:rsidRDefault="005C7393" w:rsidP="005C7393">
      <w:pPr>
        <w:pStyle w:val="Ttulo3"/>
        <w:rPr>
          <w:lang w:val="pt-BR"/>
        </w:rPr>
      </w:pPr>
      <w:r w:rsidRPr="005C7393">
        <w:rPr>
          <w:rStyle w:val="s1"/>
          <w:lang w:val="pt-BR"/>
        </w:rPr>
        <w:t>interaction_key</w:t>
      </w:r>
    </w:p>
    <w:p w14:paraId="04495E2F" w14:textId="77777777" w:rsidR="005C7393" w:rsidRDefault="005C7393" w:rsidP="005C7393">
      <w:pPr>
        <w:pStyle w:val="p2"/>
      </w:pPr>
      <w:r>
        <w:t>Qual interação originou a solicitação?</w:t>
      </w:r>
    </w:p>
    <w:p w14:paraId="0DAEE5AE" w14:textId="77777777" w:rsidR="005C7393" w:rsidRDefault="005C7393" w:rsidP="005C7393">
      <w:pPr>
        <w:pStyle w:val="p3"/>
      </w:pPr>
      <w:r>
        <w:t>Exemplos:</w:t>
      </w:r>
    </w:p>
    <w:p w14:paraId="4A6E4EDF" w14:textId="43207E84" w:rsidR="005C7393" w:rsidRDefault="005C7393">
      <w:pPr>
        <w:rPr>
          <w:lang w:val="pt-BR"/>
        </w:rPr>
      </w:pPr>
      <w:r>
        <w:rPr>
          <w:noProof/>
          <w:lang w:val="pt-BR"/>
        </w:rPr>
        <w:drawing>
          <wp:inline distT="0" distB="0" distL="0" distR="0" wp14:anchorId="50A26E03" wp14:editId="37B4B77C">
            <wp:extent cx="850900" cy="419100"/>
            <wp:effectExtent l="0" t="0" r="0" b="0"/>
            <wp:docPr id="79087005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0870050" name="Imagem 790870050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509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9F65E1" w14:textId="77777777" w:rsidR="005C7393" w:rsidRPr="005C7393" w:rsidRDefault="005C7393" w:rsidP="005C7393">
      <w:pPr>
        <w:pStyle w:val="Ttulo3"/>
        <w:rPr>
          <w:lang w:val="pt-BR"/>
        </w:rPr>
      </w:pPr>
      <w:r w:rsidRPr="005C7393">
        <w:rPr>
          <w:rStyle w:val="s1"/>
          <w:lang w:val="pt-BR"/>
        </w:rPr>
        <w:t>resource_key</w:t>
      </w:r>
    </w:p>
    <w:p w14:paraId="71141D69" w14:textId="77777777" w:rsidR="005C7393" w:rsidRDefault="005C7393" w:rsidP="005C7393">
      <w:pPr>
        <w:pStyle w:val="p2"/>
      </w:pPr>
      <w:r>
        <w:t>Qual recurso específico?</w:t>
      </w:r>
    </w:p>
    <w:p w14:paraId="2BB93996" w14:textId="77777777" w:rsidR="005C7393" w:rsidRDefault="005C7393" w:rsidP="005C7393">
      <w:pPr>
        <w:pStyle w:val="p3"/>
      </w:pPr>
      <w:r>
        <w:t>Exemplos:</w:t>
      </w:r>
    </w:p>
    <w:p w14:paraId="4E37D14F" w14:textId="60EB65A5" w:rsidR="005C7393" w:rsidRDefault="005C7393">
      <w:pPr>
        <w:rPr>
          <w:lang w:val="pt-BR"/>
        </w:rPr>
      </w:pPr>
      <w:r>
        <w:rPr>
          <w:noProof/>
          <w:lang w:val="pt-BR"/>
        </w:rPr>
        <w:drawing>
          <wp:inline distT="0" distB="0" distL="0" distR="0" wp14:anchorId="41A75C62" wp14:editId="49CD8177">
            <wp:extent cx="838200" cy="419100"/>
            <wp:effectExtent l="0" t="0" r="0" b="0"/>
            <wp:docPr id="647428609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7428609" name="Imagem 647428609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8E2E1B" w14:textId="77777777" w:rsidR="005C7393" w:rsidRPr="005C7393" w:rsidRDefault="005C7393" w:rsidP="005C7393">
      <w:pPr>
        <w:pStyle w:val="Ttulo3"/>
        <w:rPr>
          <w:lang w:val="pt-BR"/>
        </w:rPr>
      </w:pPr>
      <w:r w:rsidRPr="005C7393">
        <w:rPr>
          <w:rStyle w:val="s1"/>
          <w:lang w:val="pt-BR"/>
        </w:rPr>
        <w:t>session_key</w:t>
      </w:r>
    </w:p>
    <w:p w14:paraId="238B8279" w14:textId="77777777" w:rsidR="005C7393" w:rsidRDefault="005C7393" w:rsidP="005C7393">
      <w:pPr>
        <w:pStyle w:val="p2"/>
      </w:pPr>
      <w:r>
        <w:t>Sessão atual.</w:t>
      </w:r>
    </w:p>
    <w:p w14:paraId="12ECADA5" w14:textId="77777777" w:rsidR="005C7393" w:rsidRPr="005C7393" w:rsidRDefault="005C7393" w:rsidP="005C7393">
      <w:pPr>
        <w:pStyle w:val="Ttulo2"/>
        <w:rPr>
          <w:lang w:val="pt-BR"/>
        </w:rPr>
      </w:pPr>
      <w:r w:rsidRPr="005C7393">
        <w:rPr>
          <w:rStyle w:val="s1"/>
          <w:lang w:val="pt-BR"/>
        </w:rPr>
        <w:lastRenderedPageBreak/>
        <w:t>Benefício</w:t>
      </w:r>
    </w:p>
    <w:p w14:paraId="1CCE5FF8" w14:textId="77777777" w:rsidR="005C7393" w:rsidRDefault="005C7393" w:rsidP="005C7393">
      <w:pPr>
        <w:pStyle w:val="p2"/>
      </w:pPr>
      <w:r>
        <w:t>O agente trabalha apenas com:</w:t>
      </w:r>
    </w:p>
    <w:p w14:paraId="6B78EF36" w14:textId="128FECF9" w:rsidR="005C7393" w:rsidRDefault="005C7393">
      <w:pPr>
        <w:rPr>
          <w:lang w:val="pt-BR"/>
        </w:rPr>
      </w:pPr>
      <w:r>
        <w:rPr>
          <w:noProof/>
          <w:lang w:val="pt-BR"/>
        </w:rPr>
        <w:drawing>
          <wp:inline distT="0" distB="0" distL="0" distR="0" wp14:anchorId="3682C88D" wp14:editId="122343F5">
            <wp:extent cx="1295400" cy="215900"/>
            <wp:effectExtent l="0" t="0" r="0" b="0"/>
            <wp:docPr id="1226913587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6913587" name="Imagem 1226913587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21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DDD900" w14:textId="77777777" w:rsidR="005C7393" w:rsidRDefault="005C7393" w:rsidP="005C7393">
      <w:pPr>
        <w:pStyle w:val="p1"/>
      </w:pPr>
      <w:r>
        <w:t>Nunca com:</w:t>
      </w:r>
    </w:p>
    <w:p w14:paraId="13ECE942" w14:textId="48C144DA" w:rsidR="005C7393" w:rsidRPr="00412666" w:rsidRDefault="005C7393">
      <w:pPr>
        <w:rPr>
          <w:lang w:val="pt-BR"/>
        </w:rPr>
      </w:pPr>
      <w:r>
        <w:rPr>
          <w:noProof/>
          <w:lang w:val="pt-BR"/>
        </w:rPr>
        <w:drawing>
          <wp:inline distT="0" distB="0" distL="0" distR="0" wp14:anchorId="397B3810" wp14:editId="11D3995D">
            <wp:extent cx="927100" cy="381000"/>
            <wp:effectExtent l="0" t="0" r="0" b="0"/>
            <wp:docPr id="218892184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892184" name="Imagem 218892184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271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564872" w14:textId="77777777" w:rsidR="006066F1" w:rsidRPr="006066F1" w:rsidRDefault="006066F1" w:rsidP="006066F1">
      <w:pPr>
        <w:rPr>
          <w:lang w:val="pt-BR"/>
        </w:rPr>
      </w:pPr>
      <w:r w:rsidRPr="006066F1">
        <w:rPr>
          <w:lang w:val="pt-BR"/>
        </w:rPr>
        <w:t>Esse objeto acompanha toda a execução.</w:t>
      </w:r>
    </w:p>
    <w:p w14:paraId="3625FE74" w14:textId="49B1B934" w:rsidR="006066F1" w:rsidRPr="006066F1" w:rsidRDefault="006066F1" w:rsidP="006066F1">
      <w:pPr>
        <w:pStyle w:val="Ttulo1"/>
        <w:rPr>
          <w:lang w:val="pt-BR"/>
        </w:rPr>
      </w:pPr>
      <w:r w:rsidRPr="006066F1">
        <w:rPr>
          <w:lang w:val="pt-BR"/>
        </w:rPr>
        <w:t>Por que BusinessContext Existe?</w:t>
      </w:r>
    </w:p>
    <w:p w14:paraId="6A9F7517" w14:textId="77777777" w:rsidR="006066F1" w:rsidRPr="006066F1" w:rsidRDefault="006066F1" w:rsidP="006066F1">
      <w:pPr>
        <w:rPr>
          <w:lang w:val="pt-BR"/>
        </w:rPr>
      </w:pPr>
      <w:r w:rsidRPr="006066F1">
        <w:rPr>
          <w:lang w:val="pt-BR"/>
        </w:rPr>
        <w:t>Sem BusinessContext:</w:t>
      </w:r>
      <w:r w:rsidRPr="006066F1">
        <w:rPr>
          <w:lang w:val="pt-BR"/>
        </w:rPr>
        <w:br/>
      </w:r>
      <w:r w:rsidRPr="006066F1">
        <w:rPr>
          <w:lang w:val="pt-BR"/>
        </w:rPr>
        <w:br/>
        <w:t>billing_agent → msisdn</w:t>
      </w:r>
      <w:r w:rsidRPr="006066F1">
        <w:rPr>
          <w:lang w:val="pt-BR"/>
        </w:rPr>
        <w:br/>
        <w:t>retail_agent → customer_id</w:t>
      </w:r>
      <w:r w:rsidRPr="006066F1">
        <w:rPr>
          <w:lang w:val="pt-BR"/>
        </w:rPr>
        <w:br/>
      </w:r>
      <w:r w:rsidRPr="006066F1">
        <w:rPr>
          <w:lang w:val="pt-BR"/>
        </w:rPr>
        <w:br/>
        <w:t>Com BusinessContext:</w:t>
      </w:r>
      <w:r w:rsidRPr="006066F1">
        <w:rPr>
          <w:lang w:val="pt-BR"/>
        </w:rPr>
        <w:br/>
      </w:r>
      <w:r w:rsidRPr="006066F1">
        <w:rPr>
          <w:lang w:val="pt-BR"/>
        </w:rPr>
        <w:br/>
        <w:t>billing_agent → customer_key</w:t>
      </w:r>
      <w:r w:rsidRPr="006066F1">
        <w:rPr>
          <w:lang w:val="pt-BR"/>
        </w:rPr>
        <w:br/>
        <w:t>retail_agent → customer_key</w:t>
      </w:r>
      <w:r w:rsidRPr="006066F1">
        <w:rPr>
          <w:lang w:val="pt-BR"/>
        </w:rPr>
        <w:br/>
      </w:r>
      <w:r w:rsidRPr="006066F1">
        <w:rPr>
          <w:lang w:val="pt-BR"/>
        </w:rPr>
        <w:br/>
        <w:t>O agente deixa de conhecer detalhes do domínio.</w:t>
      </w:r>
    </w:p>
    <w:p w14:paraId="025BE21B" w14:textId="77777777" w:rsidR="006066F1" w:rsidRPr="006066F1" w:rsidRDefault="006066F1" w:rsidP="006066F1">
      <w:pPr>
        <w:pStyle w:val="Ttulo1"/>
        <w:rPr>
          <w:lang w:val="pt-BR"/>
        </w:rPr>
      </w:pPr>
      <w:r w:rsidRPr="006066F1">
        <w:rPr>
          <w:lang w:val="pt-BR"/>
        </w:rPr>
        <w:t>Identity.yaml</w:t>
      </w:r>
    </w:p>
    <w:p w14:paraId="19FDC4C2" w14:textId="77777777" w:rsidR="006066F1" w:rsidRDefault="006066F1" w:rsidP="006066F1">
      <w:r w:rsidRPr="006066F1">
        <w:rPr>
          <w:lang w:val="pt-BR"/>
        </w:rPr>
        <w:t>Arquivo responsável pelo mapeamento de aliases.</w:t>
      </w:r>
      <w:r w:rsidRPr="006066F1">
        <w:rPr>
          <w:lang w:val="pt-BR"/>
        </w:rPr>
        <w:br/>
      </w:r>
      <w:r w:rsidRPr="006066F1">
        <w:rPr>
          <w:lang w:val="pt-BR"/>
        </w:rPr>
        <w:br/>
      </w:r>
      <w:r>
        <w:t>Exemplo:</w:t>
      </w:r>
      <w:r>
        <w:br/>
      </w:r>
      <w:r>
        <w:br/>
        <w:t>customer_key:</w:t>
      </w:r>
      <w:r>
        <w:br/>
        <w:t xml:space="preserve">  sources:</w:t>
      </w:r>
      <w:r>
        <w:br/>
        <w:t xml:space="preserve">    - msisdn</w:t>
      </w:r>
      <w:r>
        <w:br/>
        <w:t xml:space="preserve">    - customer_id</w:t>
      </w:r>
      <w:r>
        <w:br/>
        <w:t xml:space="preserve">    - ani</w:t>
      </w:r>
      <w:r>
        <w:br/>
        <w:t xml:space="preserve">    - from</w:t>
      </w:r>
      <w:r>
        <w:br/>
      </w:r>
      <w:r>
        <w:br/>
        <w:t>contract_key:</w:t>
      </w:r>
      <w:r>
        <w:br/>
        <w:t xml:space="preserve">  sources:</w:t>
      </w:r>
      <w:r>
        <w:br/>
        <w:t xml:space="preserve">    - invoice_id</w:t>
      </w:r>
      <w:r>
        <w:br/>
      </w:r>
      <w:r>
        <w:lastRenderedPageBreak/>
        <w:t xml:space="preserve">    - order_id</w:t>
      </w:r>
      <w:r>
        <w:br/>
        <w:t xml:space="preserve">    - asset_id</w:t>
      </w:r>
      <w:r>
        <w:br/>
      </w:r>
    </w:p>
    <w:p w14:paraId="3771FAA1" w14:textId="77777777" w:rsidR="006066F1" w:rsidRPr="006066F1" w:rsidRDefault="006066F1" w:rsidP="006066F1">
      <w:pPr>
        <w:pStyle w:val="Ttulo1"/>
        <w:rPr>
          <w:lang w:val="pt-BR"/>
        </w:rPr>
      </w:pPr>
      <w:r w:rsidRPr="006066F1">
        <w:rPr>
          <w:lang w:val="pt-BR"/>
        </w:rPr>
        <w:t>Resolução de Identidade</w:t>
      </w:r>
    </w:p>
    <w:p w14:paraId="2AA8CD27" w14:textId="77777777" w:rsidR="006066F1" w:rsidRPr="007564C3" w:rsidRDefault="006066F1" w:rsidP="006066F1">
      <w:pPr>
        <w:rPr>
          <w:lang w:val="pt-BR"/>
        </w:rPr>
      </w:pPr>
      <w:r w:rsidRPr="006066F1">
        <w:rPr>
          <w:lang w:val="pt-BR"/>
        </w:rPr>
        <w:t>Passo 1:</w:t>
      </w:r>
      <w:r w:rsidRPr="006066F1">
        <w:rPr>
          <w:lang w:val="pt-BR"/>
        </w:rPr>
        <w:br/>
        <w:t>Receber payload.</w:t>
      </w:r>
      <w:r w:rsidRPr="006066F1">
        <w:rPr>
          <w:lang w:val="pt-BR"/>
        </w:rPr>
        <w:br/>
      </w:r>
      <w:r w:rsidRPr="006066F1">
        <w:rPr>
          <w:lang w:val="pt-BR"/>
        </w:rPr>
        <w:br/>
        <w:t>Passo 2:</w:t>
      </w:r>
      <w:r w:rsidRPr="006066F1">
        <w:rPr>
          <w:lang w:val="pt-BR"/>
        </w:rPr>
        <w:br/>
        <w:t>Analisar aliases.</w:t>
      </w:r>
      <w:r w:rsidRPr="006066F1">
        <w:rPr>
          <w:lang w:val="pt-BR"/>
        </w:rPr>
        <w:br/>
      </w:r>
      <w:r w:rsidRPr="006066F1">
        <w:rPr>
          <w:lang w:val="pt-BR"/>
        </w:rPr>
        <w:br/>
        <w:t>Passo 3:</w:t>
      </w:r>
      <w:r w:rsidRPr="006066F1">
        <w:rPr>
          <w:lang w:val="pt-BR"/>
        </w:rPr>
        <w:br/>
        <w:t>Preencher BusinessContext.</w:t>
      </w:r>
      <w:r w:rsidRPr="006066F1">
        <w:rPr>
          <w:lang w:val="pt-BR"/>
        </w:rPr>
        <w:br/>
      </w:r>
      <w:r w:rsidRPr="006066F1">
        <w:rPr>
          <w:lang w:val="pt-BR"/>
        </w:rPr>
        <w:br/>
      </w:r>
      <w:r w:rsidRPr="007564C3">
        <w:rPr>
          <w:lang w:val="pt-BR"/>
        </w:rPr>
        <w:t>Passo 4:</w:t>
      </w:r>
      <w:r w:rsidRPr="007564C3">
        <w:rPr>
          <w:lang w:val="pt-BR"/>
        </w:rPr>
        <w:br/>
        <w:t>Criar AgentIdentity.</w:t>
      </w:r>
      <w:r w:rsidRPr="007564C3">
        <w:rPr>
          <w:lang w:val="pt-BR"/>
        </w:rPr>
        <w:br/>
      </w:r>
      <w:r w:rsidRPr="007564C3">
        <w:rPr>
          <w:lang w:val="pt-BR"/>
        </w:rPr>
        <w:br/>
        <w:t>Passo 5:</w:t>
      </w:r>
      <w:r w:rsidRPr="007564C3">
        <w:rPr>
          <w:lang w:val="pt-BR"/>
        </w:rPr>
        <w:br/>
        <w:t>Gerar conversation_key.</w:t>
      </w:r>
    </w:p>
    <w:p w14:paraId="67291C72" w14:textId="77777777" w:rsidR="007564C3" w:rsidRPr="007564C3" w:rsidRDefault="007564C3" w:rsidP="007564C3">
      <w:pPr>
        <w:pStyle w:val="Ttulo1"/>
        <w:rPr>
          <w:lang w:val="pt-BR"/>
        </w:rPr>
      </w:pPr>
      <w:r w:rsidRPr="007564C3">
        <w:rPr>
          <w:lang w:val="pt-BR"/>
        </w:rPr>
        <w:t>Integração com MCP</w:t>
      </w:r>
    </w:p>
    <w:p w14:paraId="2F353781" w14:textId="77777777" w:rsidR="007564C3" w:rsidRPr="007564C3" w:rsidRDefault="007564C3" w:rsidP="007564C3">
      <w:pPr>
        <w:rPr>
          <w:lang w:val="pt-BR"/>
        </w:rPr>
      </w:pPr>
      <w:r w:rsidRPr="007564C3">
        <w:rPr>
          <w:lang w:val="pt-BR"/>
        </w:rPr>
        <w:t>MCP não utiliza diretamente BusinessContext.</w:t>
      </w:r>
      <w:r w:rsidRPr="007564C3">
        <w:rPr>
          <w:lang w:val="pt-BR"/>
        </w:rPr>
        <w:br/>
      </w:r>
      <w:r w:rsidRPr="007564C3">
        <w:rPr>
          <w:lang w:val="pt-BR"/>
        </w:rPr>
        <w:br/>
        <w:t>Antes da chamada ocorre:</w:t>
      </w:r>
      <w:r w:rsidRPr="007564C3">
        <w:rPr>
          <w:lang w:val="pt-BR"/>
        </w:rPr>
        <w:br/>
      </w:r>
      <w:r w:rsidRPr="007564C3">
        <w:rPr>
          <w:lang w:val="pt-BR"/>
        </w:rPr>
        <w:br/>
        <w:t>BusinessContext</w:t>
      </w:r>
      <w:r w:rsidRPr="007564C3">
        <w:rPr>
          <w:lang w:val="pt-BR"/>
        </w:rPr>
        <w:br/>
        <w:t xml:space="preserve"> ↓</w:t>
      </w:r>
      <w:r w:rsidRPr="007564C3">
        <w:rPr>
          <w:lang w:val="pt-BR"/>
        </w:rPr>
        <w:br/>
        <w:t>MCPParameterMapper</w:t>
      </w:r>
      <w:r w:rsidRPr="007564C3">
        <w:rPr>
          <w:lang w:val="pt-BR"/>
        </w:rPr>
        <w:br/>
        <w:t xml:space="preserve"> ↓</w:t>
      </w:r>
      <w:r w:rsidRPr="007564C3">
        <w:rPr>
          <w:lang w:val="pt-BR"/>
        </w:rPr>
        <w:br/>
        <w:t>Parâmetros reais</w:t>
      </w:r>
      <w:r w:rsidRPr="007564C3">
        <w:rPr>
          <w:lang w:val="pt-BR"/>
        </w:rPr>
        <w:br/>
      </w:r>
      <w:r w:rsidRPr="007564C3">
        <w:rPr>
          <w:lang w:val="pt-BR"/>
        </w:rPr>
        <w:br/>
        <w:t>Isso permite reutilização entre domínios.</w:t>
      </w:r>
    </w:p>
    <w:p w14:paraId="279F0D88" w14:textId="77777777" w:rsidR="007564C3" w:rsidRPr="00B45B59" w:rsidRDefault="007564C3" w:rsidP="007564C3">
      <w:pPr>
        <w:pStyle w:val="Ttulo1"/>
        <w:rPr>
          <w:lang w:val="pt-BR"/>
        </w:rPr>
      </w:pPr>
      <w:r w:rsidRPr="00B45B59">
        <w:rPr>
          <w:lang w:val="pt-BR"/>
        </w:rPr>
        <w:t>Problemas Comuns</w:t>
      </w:r>
    </w:p>
    <w:p w14:paraId="7D0A8E22" w14:textId="014F6F48" w:rsidR="00C765E3" w:rsidRPr="00B45B59" w:rsidRDefault="007564C3" w:rsidP="007564C3">
      <w:pPr>
        <w:rPr>
          <w:lang w:val="pt-BR"/>
        </w:rPr>
      </w:pPr>
      <w:r w:rsidRPr="00B45B59">
        <w:rPr>
          <w:lang w:val="pt-BR"/>
        </w:rPr>
        <w:t>Customer_key vazio</w:t>
      </w:r>
      <w:r w:rsidRPr="00B45B59">
        <w:rPr>
          <w:lang w:val="pt-BR"/>
        </w:rPr>
        <w:br/>
        <w:t>→ Alias não configurado</w:t>
      </w:r>
      <w:r w:rsidRPr="00B45B59">
        <w:rPr>
          <w:lang w:val="pt-BR"/>
        </w:rPr>
        <w:br/>
      </w:r>
      <w:r w:rsidRPr="00B45B59">
        <w:rPr>
          <w:lang w:val="pt-BR"/>
        </w:rPr>
        <w:br/>
        <w:t>Contract_key vazio</w:t>
      </w:r>
      <w:r w:rsidRPr="00B45B59">
        <w:rPr>
          <w:lang w:val="pt-BR"/>
        </w:rPr>
        <w:br/>
        <w:t>→ identity.yaml incorreto</w:t>
      </w:r>
      <w:r w:rsidRPr="00B45B59">
        <w:rPr>
          <w:lang w:val="pt-BR"/>
        </w:rPr>
        <w:br/>
      </w:r>
      <w:r w:rsidRPr="00B45B59">
        <w:rPr>
          <w:lang w:val="pt-BR"/>
        </w:rPr>
        <w:br/>
      </w:r>
      <w:r w:rsidRPr="00B45B59">
        <w:rPr>
          <w:lang w:val="pt-BR"/>
        </w:rPr>
        <w:lastRenderedPageBreak/>
        <w:t>Sessão não encontrada</w:t>
      </w:r>
      <w:r w:rsidRPr="00B45B59">
        <w:rPr>
          <w:lang w:val="pt-BR"/>
        </w:rPr>
        <w:br/>
        <w:t>→ conversation_key inconsistente</w:t>
      </w:r>
      <w:r w:rsidRPr="00B45B59">
        <w:rPr>
          <w:lang w:val="pt-BR"/>
        </w:rPr>
        <w:br/>
      </w:r>
      <w:r w:rsidRPr="00B45B59">
        <w:rPr>
          <w:lang w:val="pt-BR"/>
        </w:rPr>
        <w:br/>
        <w:t>MCP recebendo parâmetros vazios</w:t>
      </w:r>
      <w:r w:rsidRPr="00B45B59">
        <w:rPr>
          <w:lang w:val="pt-BR"/>
        </w:rPr>
        <w:br/>
        <w:t>→ mcp_parameter_mapping.yaml incorreto</w:t>
      </w:r>
      <w:r w:rsidRPr="00B45B59">
        <w:rPr>
          <w:lang w:val="pt-BR"/>
        </w:rPr>
        <w:br/>
      </w:r>
    </w:p>
    <w:p w14:paraId="4965F306" w14:textId="77777777" w:rsidR="007564C3" w:rsidRDefault="007564C3" w:rsidP="00C765E3">
      <w:pPr>
        <w:pBdr>
          <w:bottom w:val="single" w:sz="6" w:space="1" w:color="auto"/>
        </w:pBdr>
        <w:rPr>
          <w:lang w:val="pt-BR"/>
        </w:rPr>
      </w:pPr>
    </w:p>
    <w:p w14:paraId="513F7A34" w14:textId="0753C1F9" w:rsidR="008200A0" w:rsidRPr="008200A0" w:rsidRDefault="008200A0" w:rsidP="008200A0">
      <w:pPr>
        <w:pStyle w:val="Ttulo1"/>
        <w:rPr>
          <w:lang w:val="pt-BR"/>
        </w:rPr>
      </w:pPr>
      <w:r w:rsidRPr="008200A0">
        <w:rPr>
          <w:lang w:val="pt-BR"/>
        </w:rPr>
        <w:t>Session Repository</w:t>
      </w:r>
    </w:p>
    <w:p w14:paraId="0B400425" w14:textId="77777777" w:rsidR="008200A0" w:rsidRDefault="008200A0" w:rsidP="008200A0">
      <w:pPr>
        <w:rPr>
          <w:lang w:val="pt-BR"/>
        </w:rPr>
      </w:pPr>
      <w:r w:rsidRPr="008200A0">
        <w:rPr>
          <w:lang w:val="pt-BR"/>
        </w:rPr>
        <w:t>Controla o ciclo de vida da sessão.</w:t>
      </w:r>
      <w:r w:rsidRPr="008200A0">
        <w:rPr>
          <w:lang w:val="pt-BR"/>
        </w:rPr>
        <w:br/>
      </w:r>
      <w:r w:rsidRPr="008200A0">
        <w:rPr>
          <w:lang w:val="pt-BR"/>
        </w:rPr>
        <w:br/>
        <w:t>Responsabilidades:</w:t>
      </w:r>
      <w:r w:rsidRPr="008200A0">
        <w:rPr>
          <w:lang w:val="pt-BR"/>
        </w:rPr>
        <w:br/>
        <w:t>- carregar sessão</w:t>
      </w:r>
      <w:r w:rsidRPr="008200A0">
        <w:rPr>
          <w:lang w:val="pt-BR"/>
        </w:rPr>
        <w:br/>
        <w:t>- criar sessão</w:t>
      </w:r>
      <w:r w:rsidRPr="008200A0">
        <w:rPr>
          <w:lang w:val="pt-BR"/>
        </w:rPr>
        <w:br/>
        <w:t>- atualizar sessão</w:t>
      </w:r>
      <w:r w:rsidRPr="008200A0">
        <w:rPr>
          <w:lang w:val="pt-BR"/>
        </w:rPr>
        <w:br/>
        <w:t>- persistir sessão</w:t>
      </w:r>
      <w:r w:rsidRPr="008200A0">
        <w:rPr>
          <w:lang w:val="pt-BR"/>
        </w:rPr>
        <w:br/>
      </w:r>
      <w:r w:rsidRPr="008200A0">
        <w:rPr>
          <w:lang w:val="pt-BR"/>
        </w:rPr>
        <w:br/>
        <w:t>Permite continuidade entre múltiplas mensagens.</w:t>
      </w:r>
    </w:p>
    <w:p w14:paraId="0FC243AC" w14:textId="77777777" w:rsidR="006066F1" w:rsidRPr="006066F1" w:rsidRDefault="006066F1" w:rsidP="006066F1">
      <w:pPr>
        <w:pStyle w:val="Ttulo1"/>
        <w:rPr>
          <w:lang w:val="pt-BR"/>
        </w:rPr>
      </w:pPr>
      <w:r w:rsidRPr="006066F1">
        <w:rPr>
          <w:lang w:val="pt-BR"/>
        </w:rPr>
        <w:t>Fluxo de Sessão</w:t>
      </w:r>
    </w:p>
    <w:p w14:paraId="04A02BF0" w14:textId="52112BE0" w:rsidR="006066F1" w:rsidRPr="008200A0" w:rsidRDefault="006066F1" w:rsidP="008200A0">
      <w:pPr>
        <w:rPr>
          <w:lang w:val="pt-BR"/>
        </w:rPr>
      </w:pPr>
      <w:r w:rsidRPr="006066F1">
        <w:rPr>
          <w:lang w:val="pt-BR"/>
        </w:rPr>
        <w:t>Mensagem recebida</w:t>
      </w:r>
      <w:r w:rsidRPr="006066F1">
        <w:rPr>
          <w:lang w:val="pt-BR"/>
        </w:rPr>
        <w:br/>
        <w:t xml:space="preserve"> ↓</w:t>
      </w:r>
      <w:r w:rsidRPr="006066F1">
        <w:rPr>
          <w:lang w:val="pt-BR"/>
        </w:rPr>
        <w:br/>
        <w:t>Identity Resolver</w:t>
      </w:r>
      <w:r w:rsidRPr="006066F1">
        <w:rPr>
          <w:lang w:val="pt-BR"/>
        </w:rPr>
        <w:br/>
        <w:t xml:space="preserve"> ↓</w:t>
      </w:r>
      <w:r w:rsidRPr="006066F1">
        <w:rPr>
          <w:lang w:val="pt-BR"/>
        </w:rPr>
        <w:br/>
        <w:t>conversation_key</w:t>
      </w:r>
      <w:r w:rsidRPr="006066F1">
        <w:rPr>
          <w:lang w:val="pt-BR"/>
        </w:rPr>
        <w:br/>
        <w:t xml:space="preserve"> ↓</w:t>
      </w:r>
      <w:r w:rsidRPr="006066F1">
        <w:rPr>
          <w:lang w:val="pt-BR"/>
        </w:rPr>
        <w:br/>
        <w:t>SessionRepository.load()</w:t>
      </w:r>
      <w:r w:rsidRPr="006066F1">
        <w:rPr>
          <w:lang w:val="pt-BR"/>
        </w:rPr>
        <w:br/>
        <w:t xml:space="preserve"> ↓</w:t>
      </w:r>
      <w:r w:rsidRPr="006066F1">
        <w:rPr>
          <w:lang w:val="pt-BR"/>
        </w:rPr>
        <w:br/>
        <w:t>Workflow</w:t>
      </w:r>
      <w:r w:rsidRPr="006066F1">
        <w:rPr>
          <w:lang w:val="pt-BR"/>
        </w:rPr>
        <w:br/>
        <w:t xml:space="preserve"> ↓</w:t>
      </w:r>
      <w:r w:rsidRPr="006066F1">
        <w:rPr>
          <w:lang w:val="pt-BR"/>
        </w:rPr>
        <w:br/>
        <w:t>SessionRepository.save()</w:t>
      </w:r>
      <w:r w:rsidRPr="006066F1">
        <w:rPr>
          <w:lang w:val="pt-BR"/>
        </w:rPr>
        <w:br/>
      </w:r>
    </w:p>
    <w:p w14:paraId="6F3797EB" w14:textId="77777777" w:rsidR="00C765E3" w:rsidRDefault="00C765E3" w:rsidP="00C765E3">
      <w:pPr>
        <w:pBdr>
          <w:bottom w:val="single" w:sz="6" w:space="1" w:color="auto"/>
        </w:pBdr>
        <w:rPr>
          <w:lang w:val="pt-BR"/>
        </w:rPr>
      </w:pPr>
    </w:p>
    <w:p w14:paraId="31EBBE75" w14:textId="77777777" w:rsidR="008200A0" w:rsidRPr="008200A0" w:rsidRDefault="008200A0" w:rsidP="008200A0">
      <w:pPr>
        <w:pStyle w:val="Ttulo1"/>
        <w:rPr>
          <w:lang w:val="pt-BR"/>
        </w:rPr>
      </w:pPr>
      <w:r w:rsidRPr="008200A0">
        <w:rPr>
          <w:lang w:val="pt-BR"/>
        </w:rPr>
        <w:t>Memory Layer</w:t>
      </w:r>
    </w:p>
    <w:p w14:paraId="3ACFCEDB" w14:textId="77984793" w:rsidR="008200A0" w:rsidRPr="008200A0" w:rsidRDefault="008200A0" w:rsidP="008200A0">
      <w:pPr>
        <w:rPr>
          <w:lang w:val="pt-BR"/>
        </w:rPr>
      </w:pPr>
      <w:r w:rsidRPr="008200A0">
        <w:rPr>
          <w:lang w:val="pt-BR"/>
        </w:rPr>
        <w:t>Recupera o histórico da conversa.</w:t>
      </w:r>
      <w:r w:rsidRPr="008200A0">
        <w:rPr>
          <w:lang w:val="pt-BR"/>
        </w:rPr>
        <w:br/>
      </w:r>
      <w:r w:rsidRPr="008200A0">
        <w:rPr>
          <w:lang w:val="pt-BR"/>
        </w:rPr>
        <w:br/>
        <w:t>Tipos suportados:</w:t>
      </w:r>
      <w:r w:rsidRPr="008200A0">
        <w:rPr>
          <w:lang w:val="pt-BR"/>
        </w:rPr>
        <w:br/>
        <w:t>- InMemoryMessageHistory</w:t>
      </w:r>
      <w:r w:rsidRPr="008200A0">
        <w:rPr>
          <w:lang w:val="pt-BR"/>
        </w:rPr>
        <w:br/>
      </w:r>
      <w:r w:rsidRPr="008200A0">
        <w:rPr>
          <w:lang w:val="pt-BR"/>
        </w:rPr>
        <w:lastRenderedPageBreak/>
        <w:t>- DatabaseMessageHistory</w:t>
      </w:r>
      <w:r w:rsidRPr="008200A0">
        <w:rPr>
          <w:lang w:val="pt-BR"/>
        </w:rPr>
        <w:br/>
        <w:t>- ConversationMemory</w:t>
      </w:r>
      <w:r w:rsidRPr="008200A0">
        <w:rPr>
          <w:lang w:val="pt-BR"/>
        </w:rPr>
        <w:br/>
        <w:t>- SummaryMemory</w:t>
      </w:r>
      <w:r w:rsidRPr="008200A0">
        <w:rPr>
          <w:lang w:val="pt-BR"/>
        </w:rPr>
        <w:br/>
      </w:r>
      <w:r w:rsidRPr="008200A0">
        <w:rPr>
          <w:lang w:val="pt-BR"/>
        </w:rPr>
        <w:br/>
        <w:t>O histórico é incorporado ao AgentState.</w:t>
      </w:r>
    </w:p>
    <w:p w14:paraId="3E7748E2" w14:textId="77777777" w:rsidR="00C765E3" w:rsidRDefault="00C765E3" w:rsidP="00C765E3">
      <w:pPr>
        <w:pBdr>
          <w:bottom w:val="single" w:sz="6" w:space="1" w:color="auto"/>
        </w:pBdr>
        <w:rPr>
          <w:lang w:val="pt-BR"/>
        </w:rPr>
      </w:pPr>
    </w:p>
    <w:p w14:paraId="18BE8A8E" w14:textId="77777777" w:rsidR="001A242C" w:rsidRPr="001A242C" w:rsidRDefault="001A242C" w:rsidP="001A242C">
      <w:pPr>
        <w:pStyle w:val="Ttulo1"/>
        <w:rPr>
          <w:lang w:val="pt-BR"/>
        </w:rPr>
      </w:pPr>
      <w:r w:rsidRPr="001A242C">
        <w:rPr>
          <w:lang w:val="pt-BR"/>
        </w:rPr>
        <w:t>LangGraph</w:t>
      </w:r>
    </w:p>
    <w:p w14:paraId="38C4549D" w14:textId="47FE14AC" w:rsidR="001A242C" w:rsidRDefault="001A242C" w:rsidP="001A242C">
      <w:pPr>
        <w:rPr>
          <w:lang w:val="pt-BR"/>
        </w:rPr>
      </w:pPr>
    </w:p>
    <w:p w14:paraId="1F970269" w14:textId="77750493" w:rsidR="001A242C" w:rsidRPr="001A242C" w:rsidRDefault="001A242C" w:rsidP="001A242C">
      <w:pPr>
        <w:rPr>
          <w:lang w:val="pt-BR"/>
        </w:rPr>
      </w:pPr>
      <w:r>
        <w:rPr>
          <w:lang w:val="pt-BR"/>
        </w:rPr>
        <w:t>Este é o</w:t>
      </w:r>
      <w:r w:rsidRPr="001A242C">
        <w:rPr>
          <w:lang w:val="pt-BR"/>
        </w:rPr>
        <w:t xml:space="preserve"> coração do Agent Framework OCI.</w:t>
      </w:r>
      <w:r w:rsidRPr="001A242C">
        <w:rPr>
          <w:lang w:val="pt-BR"/>
        </w:rPr>
        <w:br/>
      </w:r>
      <w:r>
        <w:rPr>
          <w:lang w:val="pt-BR"/>
        </w:rPr>
        <w:t>Vamos</w:t>
      </w:r>
      <w:r w:rsidRPr="001A242C">
        <w:rPr>
          <w:lang w:val="pt-BR"/>
        </w:rPr>
        <w:t xml:space="preserve"> entender como o LangGraph é utilizado para controlar estado, roteamento, execução de agentes e persistência.</w:t>
      </w:r>
    </w:p>
    <w:p w14:paraId="7F442FC3" w14:textId="5F3D7070" w:rsidR="001A242C" w:rsidRPr="001A242C" w:rsidRDefault="001A242C" w:rsidP="001A242C">
      <w:pPr>
        <w:pStyle w:val="Ttulo1"/>
        <w:rPr>
          <w:lang w:val="pt-BR"/>
        </w:rPr>
      </w:pPr>
      <w:r w:rsidRPr="001A242C">
        <w:rPr>
          <w:lang w:val="pt-BR"/>
        </w:rPr>
        <w:t xml:space="preserve">Por que </w:t>
      </w:r>
      <w:bookmarkStart w:id="1" w:name="_Hlk231365469"/>
      <w:r w:rsidRPr="001A242C">
        <w:rPr>
          <w:lang w:val="pt-BR"/>
        </w:rPr>
        <w:t>LangGraph</w:t>
      </w:r>
      <w:r>
        <w:rPr>
          <w:lang w:val="pt-BR"/>
        </w:rPr>
        <w:t>?</w:t>
      </w:r>
    </w:p>
    <w:bookmarkEnd w:id="1"/>
    <w:p w14:paraId="75E93FD3" w14:textId="77777777" w:rsidR="001A242C" w:rsidRPr="001A242C" w:rsidRDefault="001A242C" w:rsidP="001A242C">
      <w:pPr>
        <w:rPr>
          <w:lang w:val="pt-BR"/>
        </w:rPr>
      </w:pPr>
      <w:r w:rsidRPr="001A242C">
        <w:rPr>
          <w:lang w:val="pt-BR"/>
        </w:rPr>
        <w:t>Plataformas conversacionais corporativas precisam:</w:t>
      </w:r>
      <w:r w:rsidRPr="001A242C">
        <w:rPr>
          <w:lang w:val="pt-BR"/>
        </w:rPr>
        <w:br/>
      </w:r>
      <w:r w:rsidRPr="001A242C">
        <w:rPr>
          <w:lang w:val="pt-BR"/>
        </w:rPr>
        <w:br/>
        <w:t>- Estado persistente</w:t>
      </w:r>
      <w:r w:rsidRPr="001A242C">
        <w:rPr>
          <w:lang w:val="pt-BR"/>
        </w:rPr>
        <w:br/>
        <w:t>- Fluxos complexos</w:t>
      </w:r>
      <w:r w:rsidRPr="001A242C">
        <w:rPr>
          <w:lang w:val="pt-BR"/>
        </w:rPr>
        <w:br/>
        <w:t>- Recuperação</w:t>
      </w:r>
      <w:r w:rsidRPr="001A242C">
        <w:rPr>
          <w:lang w:val="pt-BR"/>
        </w:rPr>
        <w:br/>
        <w:t>- Roteamento</w:t>
      </w:r>
      <w:r w:rsidRPr="001A242C">
        <w:rPr>
          <w:lang w:val="pt-BR"/>
        </w:rPr>
        <w:br/>
        <w:t>- Múltiplos agentes</w:t>
      </w:r>
      <w:r w:rsidRPr="001A242C">
        <w:rPr>
          <w:lang w:val="pt-BR"/>
        </w:rPr>
        <w:br/>
      </w:r>
      <w:r w:rsidRPr="001A242C">
        <w:rPr>
          <w:lang w:val="pt-BR"/>
        </w:rPr>
        <w:br/>
        <w:t>LangGraph fornece esses recursos através de grafos de estado.</w:t>
      </w:r>
    </w:p>
    <w:p w14:paraId="104288C0" w14:textId="77777777" w:rsidR="001A242C" w:rsidRPr="001A242C" w:rsidRDefault="001A242C" w:rsidP="001A242C">
      <w:pPr>
        <w:pStyle w:val="Ttulo1"/>
        <w:rPr>
          <w:lang w:val="pt-BR"/>
        </w:rPr>
      </w:pPr>
      <w:r w:rsidRPr="001A242C">
        <w:rPr>
          <w:lang w:val="pt-BR"/>
        </w:rPr>
        <w:t>Arquitetura Geral do Workflow</w:t>
      </w:r>
    </w:p>
    <w:p w14:paraId="03F9C213" w14:textId="530F6E40" w:rsidR="001A242C" w:rsidRDefault="001A242C" w:rsidP="001A242C">
      <w:pPr>
        <w:rPr>
          <w:lang w:val="pt-BR"/>
        </w:rPr>
      </w:pPr>
      <w:r w:rsidRPr="001A242C">
        <w:rPr>
          <w:lang w:val="pt-BR"/>
        </w:rPr>
        <w:t>Mensagem</w:t>
      </w:r>
      <w:r w:rsidRPr="001A242C">
        <w:rPr>
          <w:lang w:val="pt-BR"/>
        </w:rPr>
        <w:br/>
        <w:t xml:space="preserve"> ↓</w:t>
      </w:r>
      <w:r w:rsidRPr="001A242C">
        <w:rPr>
          <w:lang w:val="pt-BR"/>
        </w:rPr>
        <w:br/>
        <w:t>AgentState</w:t>
      </w:r>
      <w:r w:rsidRPr="001A242C">
        <w:rPr>
          <w:lang w:val="pt-BR"/>
        </w:rPr>
        <w:br/>
        <w:t xml:space="preserve"> ↓</w:t>
      </w:r>
      <w:r w:rsidRPr="001A242C">
        <w:rPr>
          <w:lang w:val="pt-BR"/>
        </w:rPr>
        <w:br/>
        <w:t>Input Guardrails</w:t>
      </w:r>
      <w:r w:rsidRPr="001A242C">
        <w:rPr>
          <w:lang w:val="pt-BR"/>
        </w:rPr>
        <w:br/>
        <w:t xml:space="preserve"> ↓</w:t>
      </w:r>
      <w:r w:rsidRPr="001A242C">
        <w:rPr>
          <w:lang w:val="pt-BR"/>
        </w:rPr>
        <w:br/>
        <w:t>Router / Supervisor</w:t>
      </w:r>
      <w:r w:rsidRPr="001A242C">
        <w:rPr>
          <w:lang w:val="pt-BR"/>
        </w:rPr>
        <w:br/>
        <w:t xml:space="preserve"> ↓</w:t>
      </w:r>
      <w:r w:rsidRPr="001A242C">
        <w:rPr>
          <w:lang w:val="pt-BR"/>
        </w:rPr>
        <w:br/>
        <w:t>Agent</w:t>
      </w:r>
      <w:r w:rsidRPr="001A242C">
        <w:rPr>
          <w:lang w:val="pt-BR"/>
        </w:rPr>
        <w:br/>
        <w:t xml:space="preserve"> ↓</w:t>
      </w:r>
      <w:r w:rsidRPr="001A242C">
        <w:rPr>
          <w:lang w:val="pt-BR"/>
        </w:rPr>
        <w:br/>
        <w:t>MCP</w:t>
      </w:r>
      <w:r w:rsidRPr="001A242C">
        <w:rPr>
          <w:lang w:val="pt-BR"/>
        </w:rPr>
        <w:br/>
        <w:t xml:space="preserve"> ↓</w:t>
      </w:r>
      <w:r w:rsidRPr="001A242C">
        <w:rPr>
          <w:lang w:val="pt-BR"/>
        </w:rPr>
        <w:br/>
        <w:t>Output Guardrails</w:t>
      </w:r>
      <w:r w:rsidRPr="001A242C">
        <w:rPr>
          <w:lang w:val="pt-BR"/>
        </w:rPr>
        <w:br/>
        <w:t xml:space="preserve"> ↓</w:t>
      </w:r>
      <w:r w:rsidRPr="001A242C">
        <w:rPr>
          <w:lang w:val="pt-BR"/>
        </w:rPr>
        <w:br/>
      </w:r>
      <w:r w:rsidRPr="001A242C">
        <w:rPr>
          <w:lang w:val="pt-BR"/>
        </w:rPr>
        <w:lastRenderedPageBreak/>
        <w:t>Judge</w:t>
      </w:r>
      <w:r w:rsidRPr="001A242C">
        <w:rPr>
          <w:lang w:val="pt-BR"/>
        </w:rPr>
        <w:br/>
        <w:t xml:space="preserve"> ↓</w:t>
      </w:r>
      <w:r w:rsidRPr="001A242C">
        <w:rPr>
          <w:lang w:val="pt-BR"/>
        </w:rPr>
        <w:br/>
        <w:t>Persistência</w:t>
      </w:r>
      <w:r w:rsidRPr="001A242C">
        <w:rPr>
          <w:lang w:val="pt-BR"/>
        </w:rPr>
        <w:br/>
        <w:t xml:space="preserve"> ↓</w:t>
      </w:r>
      <w:r w:rsidRPr="001A242C">
        <w:rPr>
          <w:lang w:val="pt-BR"/>
        </w:rPr>
        <w:br/>
        <w:t>Resposta</w:t>
      </w:r>
    </w:p>
    <w:p w14:paraId="4D9F5679" w14:textId="5D3CE3BD" w:rsidR="004C42C9" w:rsidRPr="00412666" w:rsidRDefault="00000000">
      <w:pPr>
        <w:pStyle w:val="Ttulo1"/>
        <w:rPr>
          <w:lang w:val="pt-BR"/>
        </w:rPr>
      </w:pPr>
      <w:r w:rsidRPr="00412666">
        <w:rPr>
          <w:lang w:val="pt-BR"/>
        </w:rPr>
        <w:t>AgentState</w:t>
      </w:r>
    </w:p>
    <w:p w14:paraId="75B724D9" w14:textId="77777777" w:rsidR="000C1CE0" w:rsidRDefault="00000000" w:rsidP="000C1CE0">
      <w:pPr>
        <w:rPr>
          <w:lang w:val="pt-BR"/>
        </w:rPr>
      </w:pPr>
      <w:r w:rsidRPr="00412666">
        <w:rPr>
          <w:lang w:val="pt-BR"/>
        </w:rPr>
        <w:t>O AgentState é o objeto central do workflow.</w:t>
      </w:r>
    </w:p>
    <w:p w14:paraId="02064F68" w14:textId="326F5FB3" w:rsidR="000C1CE0" w:rsidRPr="000C1CE0" w:rsidRDefault="000C1CE0" w:rsidP="000C1CE0">
      <w:pPr>
        <w:rPr>
          <w:lang w:val="pt-BR"/>
        </w:rPr>
      </w:pPr>
      <w:r w:rsidRPr="000C1CE0">
        <w:rPr>
          <w:lang w:val="pt-BR"/>
        </w:rPr>
        <w:t>Todos os nós recebem e devolvem o AgentState.</w:t>
      </w:r>
      <w:r w:rsidRPr="000C1CE0">
        <w:rPr>
          <w:lang w:val="pt-BR"/>
        </w:rPr>
        <w:br/>
        <w:t>Ele representa o estado atual da conversa.</w:t>
      </w:r>
    </w:p>
    <w:p w14:paraId="74C5427C" w14:textId="0E0D9C56" w:rsidR="004C42C9" w:rsidRDefault="00000000">
      <w:pPr>
        <w:rPr>
          <w:lang w:val="pt-BR"/>
        </w:rPr>
      </w:pPr>
      <w:r w:rsidRPr="00412666">
        <w:rPr>
          <w:lang w:val="pt-BR"/>
        </w:rPr>
        <w:br/>
        <w:t>Campos típicos:</w:t>
      </w:r>
      <w:r w:rsidRPr="00412666">
        <w:rPr>
          <w:lang w:val="pt-BR"/>
        </w:rPr>
        <w:br/>
        <w:t>- user_text</w:t>
      </w:r>
      <w:r w:rsidRPr="00412666">
        <w:rPr>
          <w:lang w:val="pt-BR"/>
        </w:rPr>
        <w:br/>
        <w:t>- history</w:t>
      </w:r>
      <w:r w:rsidRPr="00412666">
        <w:rPr>
          <w:lang w:val="pt-BR"/>
        </w:rPr>
        <w:br/>
        <w:t>- context</w:t>
      </w:r>
      <w:r w:rsidRPr="00412666">
        <w:rPr>
          <w:lang w:val="pt-BR"/>
        </w:rPr>
        <w:br/>
        <w:t>- route</w:t>
      </w:r>
      <w:r w:rsidRPr="00412666">
        <w:rPr>
          <w:lang w:val="pt-BR"/>
        </w:rPr>
        <w:br/>
        <w:t>- intent</w:t>
      </w:r>
      <w:r w:rsidRPr="00412666">
        <w:rPr>
          <w:lang w:val="pt-BR"/>
        </w:rPr>
        <w:br/>
        <w:t>- mcp_tools</w:t>
      </w:r>
      <w:r w:rsidRPr="00412666">
        <w:rPr>
          <w:lang w:val="pt-BR"/>
        </w:rPr>
        <w:br/>
        <w:t>- mcp_results</w:t>
      </w:r>
      <w:r w:rsidRPr="00412666">
        <w:rPr>
          <w:lang w:val="pt-BR"/>
        </w:rPr>
        <w:br/>
        <w:t>- answer</w:t>
      </w:r>
      <w:r w:rsidRPr="00412666">
        <w:rPr>
          <w:lang w:val="pt-BR"/>
        </w:rPr>
        <w:br/>
        <w:t>- final_answer</w:t>
      </w:r>
      <w:r w:rsidRPr="00412666">
        <w:rPr>
          <w:lang w:val="pt-BR"/>
        </w:rPr>
        <w:br/>
      </w:r>
      <w:r w:rsidRPr="00412666">
        <w:rPr>
          <w:lang w:val="pt-BR"/>
        </w:rPr>
        <w:br/>
        <w:t>Todos os nós do LangGraph trabalham sobre esse estado.</w:t>
      </w:r>
    </w:p>
    <w:p w14:paraId="7B623E4F" w14:textId="77777777" w:rsidR="00AE2B40" w:rsidRPr="00AE2B40" w:rsidRDefault="00AE2B40" w:rsidP="00AE2B40">
      <w:pPr>
        <w:pStyle w:val="Ttulo2"/>
        <w:rPr>
          <w:lang w:val="pt-BR"/>
        </w:rPr>
      </w:pPr>
      <w:r w:rsidRPr="00AE2B40">
        <w:rPr>
          <w:rStyle w:val="s1"/>
          <w:lang w:val="pt-BR"/>
        </w:rPr>
        <w:t>Analogia</w:t>
      </w:r>
    </w:p>
    <w:p w14:paraId="02FD60F4" w14:textId="77777777" w:rsidR="00AE2B40" w:rsidRDefault="00AE2B40" w:rsidP="00AE2B40">
      <w:pPr>
        <w:pStyle w:val="p2"/>
      </w:pPr>
      <w:r>
        <w:t>Se o BusinessContext é o CPF da conversa,</w:t>
      </w:r>
    </w:p>
    <w:p w14:paraId="4D7D14AE" w14:textId="77777777" w:rsidR="00AE2B40" w:rsidRDefault="00AE2B40" w:rsidP="00AE2B40">
      <w:pPr>
        <w:pStyle w:val="p3"/>
      </w:pPr>
      <w:r>
        <w:t>o AgentState é o cérebro da conversa.</w:t>
      </w:r>
    </w:p>
    <w:p w14:paraId="509EEA6D" w14:textId="77777777" w:rsidR="000A2EB0" w:rsidRDefault="000A2EB0" w:rsidP="000A2EB0">
      <w:pPr>
        <w:pStyle w:val="Ttulo2"/>
      </w:pPr>
      <w:r>
        <w:rPr>
          <w:rStyle w:val="s1"/>
        </w:rPr>
        <w:t>Estrutura Conceitual</w:t>
      </w:r>
    </w:p>
    <w:p w14:paraId="0B4FB698" w14:textId="77777777" w:rsidR="00AE2B40" w:rsidRDefault="00AE2B40">
      <w:pPr>
        <w:rPr>
          <w:lang w:val="pt-BR"/>
        </w:rPr>
      </w:pPr>
    </w:p>
    <w:p w14:paraId="2556F24C" w14:textId="1A448B55" w:rsidR="000A2EB0" w:rsidRDefault="000A2EB0">
      <w:pPr>
        <w:rPr>
          <w:lang w:val="pt-BR"/>
        </w:rPr>
      </w:pPr>
      <w:r>
        <w:rPr>
          <w:noProof/>
          <w:lang w:val="pt-BR"/>
        </w:rPr>
        <w:drawing>
          <wp:inline distT="0" distB="0" distL="0" distR="0" wp14:anchorId="52A20921" wp14:editId="4F32F4B6">
            <wp:extent cx="1257300" cy="1104900"/>
            <wp:effectExtent l="0" t="0" r="0" b="0"/>
            <wp:docPr id="1102164445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2164445" name="Imagem 1102164445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C681CC" w14:textId="77777777" w:rsidR="000A2EB0" w:rsidRPr="000A2EB0" w:rsidRDefault="000A2EB0" w:rsidP="000A2EB0">
      <w:pPr>
        <w:pStyle w:val="Ttulo2"/>
        <w:rPr>
          <w:lang w:val="pt-BR"/>
        </w:rPr>
      </w:pPr>
      <w:r w:rsidRPr="000A2EB0">
        <w:rPr>
          <w:rStyle w:val="s1"/>
          <w:lang w:val="pt-BR"/>
        </w:rPr>
        <w:lastRenderedPageBreak/>
        <w:t>Exemplo Completo</w:t>
      </w:r>
    </w:p>
    <w:p w14:paraId="3C6E5204" w14:textId="77777777" w:rsidR="000A2EB0" w:rsidRDefault="000A2EB0" w:rsidP="000A2EB0">
      <w:pPr>
        <w:pStyle w:val="p2"/>
      </w:pPr>
      <w:r>
        <w:t>Antes do Router:</w:t>
      </w:r>
    </w:p>
    <w:p w14:paraId="46D7BBED" w14:textId="08EA3926" w:rsidR="000A2EB0" w:rsidRDefault="000A2EB0">
      <w:pPr>
        <w:rPr>
          <w:lang w:val="pt-BR"/>
        </w:rPr>
      </w:pPr>
      <w:r>
        <w:rPr>
          <w:noProof/>
          <w:lang w:val="pt-BR"/>
        </w:rPr>
        <w:drawing>
          <wp:inline distT="0" distB="0" distL="0" distR="0" wp14:anchorId="1C9F2D2A" wp14:editId="562F93DA">
            <wp:extent cx="2209800" cy="685800"/>
            <wp:effectExtent l="0" t="0" r="0" b="0"/>
            <wp:docPr id="1101376691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1376691" name="Imagem 1101376691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CFB4B6" w14:textId="77777777" w:rsidR="000A2EB0" w:rsidRDefault="000A2EB0" w:rsidP="000A2EB0">
      <w:pPr>
        <w:pStyle w:val="p1"/>
      </w:pPr>
      <w:r>
        <w:t>Após o Router:</w:t>
      </w:r>
    </w:p>
    <w:p w14:paraId="351FBC78" w14:textId="517F034B" w:rsidR="000A2EB0" w:rsidRDefault="000A2EB0">
      <w:pPr>
        <w:rPr>
          <w:lang w:val="pt-BR"/>
        </w:rPr>
      </w:pPr>
      <w:r>
        <w:rPr>
          <w:noProof/>
          <w:lang w:val="pt-BR"/>
        </w:rPr>
        <w:drawing>
          <wp:inline distT="0" distB="0" distL="0" distR="0" wp14:anchorId="10AE2D90" wp14:editId="531A14E9">
            <wp:extent cx="2438400" cy="533400"/>
            <wp:effectExtent l="0" t="0" r="0" b="0"/>
            <wp:docPr id="1455753081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5753081" name="Imagem 1455753081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02B304" w14:textId="77777777" w:rsidR="000A2EB0" w:rsidRDefault="000A2EB0" w:rsidP="000A2EB0">
      <w:pPr>
        <w:pStyle w:val="p1"/>
      </w:pPr>
      <w:r>
        <w:t>Após MCP:</w:t>
      </w:r>
    </w:p>
    <w:p w14:paraId="3AD2DD12" w14:textId="7E197DB8" w:rsidR="000A2EB0" w:rsidRDefault="000A2EB0">
      <w:pPr>
        <w:rPr>
          <w:lang w:val="pt-BR"/>
        </w:rPr>
      </w:pPr>
      <w:r>
        <w:rPr>
          <w:noProof/>
          <w:lang w:val="pt-BR"/>
        </w:rPr>
        <w:drawing>
          <wp:inline distT="0" distB="0" distL="0" distR="0" wp14:anchorId="32F8E891" wp14:editId="76DAA297">
            <wp:extent cx="1447800" cy="723900"/>
            <wp:effectExtent l="0" t="0" r="0" b="0"/>
            <wp:docPr id="387901176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901176" name="Imagem 387901176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C36CB" w14:textId="77777777" w:rsidR="000A2EB0" w:rsidRDefault="000A2EB0" w:rsidP="000A2EB0">
      <w:pPr>
        <w:pStyle w:val="p1"/>
      </w:pPr>
      <w:r>
        <w:t>Após LLM:</w:t>
      </w:r>
    </w:p>
    <w:p w14:paraId="5A747CD5" w14:textId="3329E724" w:rsidR="000A2EB0" w:rsidRDefault="000A2EB0">
      <w:pPr>
        <w:rPr>
          <w:lang w:val="pt-BR"/>
        </w:rPr>
      </w:pPr>
      <w:r>
        <w:rPr>
          <w:noProof/>
          <w:lang w:val="pt-BR"/>
        </w:rPr>
        <w:drawing>
          <wp:inline distT="0" distB="0" distL="0" distR="0" wp14:anchorId="6995275E" wp14:editId="13DFE51B">
            <wp:extent cx="2844800" cy="419100"/>
            <wp:effectExtent l="0" t="0" r="0" b="0"/>
            <wp:docPr id="13351704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51704" name="Imagem 13351704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448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51BB03" w14:textId="77777777" w:rsidR="000A2EB0" w:rsidRPr="000A2EB0" w:rsidRDefault="000A2EB0" w:rsidP="000A2EB0">
      <w:pPr>
        <w:pStyle w:val="Ttulo2"/>
        <w:rPr>
          <w:lang w:val="pt-BR"/>
        </w:rPr>
      </w:pPr>
      <w:r w:rsidRPr="000A2EB0">
        <w:rPr>
          <w:rStyle w:val="s1"/>
          <w:lang w:val="pt-BR"/>
        </w:rPr>
        <w:t>Campos Mais Comuns</w:t>
      </w:r>
    </w:p>
    <w:p w14:paraId="6681A75B" w14:textId="3016AB2D" w:rsidR="000A2EB0" w:rsidRDefault="000A2EB0">
      <w:pPr>
        <w:rPr>
          <w:lang w:val="pt-BR"/>
        </w:rPr>
      </w:pPr>
      <w:r>
        <w:rPr>
          <w:noProof/>
          <w:lang w:val="pt-BR"/>
        </w:rPr>
        <w:drawing>
          <wp:inline distT="0" distB="0" distL="0" distR="0" wp14:anchorId="70B1A2CE" wp14:editId="779B4F4C">
            <wp:extent cx="1371600" cy="1524000"/>
            <wp:effectExtent l="0" t="0" r="0" b="0"/>
            <wp:docPr id="1322572632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2572632" name="Imagem 1322572632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64E5D" w14:textId="77777777" w:rsidR="000A2EB0" w:rsidRPr="000A2EB0" w:rsidRDefault="000A2EB0" w:rsidP="000A2EB0">
      <w:pPr>
        <w:pStyle w:val="Ttulo2"/>
        <w:rPr>
          <w:lang w:val="pt-BR"/>
        </w:rPr>
      </w:pPr>
      <w:r w:rsidRPr="000A2EB0">
        <w:rPr>
          <w:rStyle w:val="s1"/>
          <w:lang w:val="pt-BR"/>
        </w:rPr>
        <w:t>Responsabilidade</w:t>
      </w:r>
    </w:p>
    <w:p w14:paraId="76590C97" w14:textId="77777777" w:rsidR="000A2EB0" w:rsidRDefault="000A2EB0" w:rsidP="000A2EB0">
      <w:pPr>
        <w:pStyle w:val="p2"/>
      </w:pPr>
      <w:r>
        <w:t>Transportar o estado entre:</w:t>
      </w:r>
    </w:p>
    <w:p w14:paraId="153A5885" w14:textId="11DD6136" w:rsidR="000A2EB0" w:rsidRDefault="000A2EB0">
      <w:pPr>
        <w:rPr>
          <w:lang w:val="pt-BR"/>
        </w:rPr>
      </w:pPr>
      <w:r>
        <w:rPr>
          <w:noProof/>
          <w:lang w:val="pt-BR"/>
        </w:rPr>
        <w:lastRenderedPageBreak/>
        <w:drawing>
          <wp:inline distT="0" distB="0" distL="0" distR="0" wp14:anchorId="74E7126E" wp14:editId="2410B4A2">
            <wp:extent cx="1320800" cy="1612900"/>
            <wp:effectExtent l="0" t="0" r="0" b="0"/>
            <wp:docPr id="31115286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152860" name="Imagem 311152860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320800" cy="161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8A6CF0" w14:textId="77777777" w:rsidR="000C1CE0" w:rsidRPr="000C1CE0" w:rsidRDefault="000C1CE0" w:rsidP="000C1CE0">
      <w:pPr>
        <w:pStyle w:val="Ttulo1"/>
        <w:rPr>
          <w:lang w:val="pt-BR"/>
        </w:rPr>
      </w:pPr>
      <w:r w:rsidRPr="000C1CE0">
        <w:rPr>
          <w:lang w:val="pt-BR"/>
        </w:rPr>
        <w:t>Ciclo de Vida do AgentState</w:t>
      </w:r>
    </w:p>
    <w:p w14:paraId="5182290D" w14:textId="77777777" w:rsidR="000C1CE0" w:rsidRPr="000C1CE0" w:rsidRDefault="000C1CE0" w:rsidP="000C1CE0">
      <w:pPr>
        <w:rPr>
          <w:lang w:val="pt-BR"/>
        </w:rPr>
      </w:pPr>
      <w:r w:rsidRPr="000C1CE0">
        <w:rPr>
          <w:lang w:val="pt-BR"/>
        </w:rPr>
        <w:t>Entrada:</w:t>
      </w:r>
      <w:r w:rsidRPr="000C1CE0">
        <w:rPr>
          <w:lang w:val="pt-BR"/>
        </w:rPr>
        <w:br/>
        <w:t>user_text</w:t>
      </w:r>
      <w:r w:rsidRPr="000C1CE0">
        <w:rPr>
          <w:lang w:val="pt-BR"/>
        </w:rPr>
        <w:br/>
      </w:r>
      <w:r w:rsidRPr="000C1CE0">
        <w:rPr>
          <w:lang w:val="pt-BR"/>
        </w:rPr>
        <w:br/>
        <w:t>Após Router:</w:t>
      </w:r>
      <w:r w:rsidRPr="000C1CE0">
        <w:rPr>
          <w:lang w:val="pt-BR"/>
        </w:rPr>
        <w:br/>
        <w:t>intent</w:t>
      </w:r>
      <w:r w:rsidRPr="000C1CE0">
        <w:rPr>
          <w:lang w:val="pt-BR"/>
        </w:rPr>
        <w:br/>
        <w:t>route</w:t>
      </w:r>
      <w:r w:rsidRPr="000C1CE0">
        <w:rPr>
          <w:lang w:val="pt-BR"/>
        </w:rPr>
        <w:br/>
      </w:r>
      <w:r w:rsidRPr="000C1CE0">
        <w:rPr>
          <w:lang w:val="pt-BR"/>
        </w:rPr>
        <w:br/>
        <w:t>Após MCP:</w:t>
      </w:r>
      <w:r w:rsidRPr="000C1CE0">
        <w:rPr>
          <w:lang w:val="pt-BR"/>
        </w:rPr>
        <w:br/>
        <w:t>mcp_results</w:t>
      </w:r>
      <w:r w:rsidRPr="000C1CE0">
        <w:rPr>
          <w:lang w:val="pt-BR"/>
        </w:rPr>
        <w:br/>
      </w:r>
      <w:r w:rsidRPr="000C1CE0">
        <w:rPr>
          <w:lang w:val="pt-BR"/>
        </w:rPr>
        <w:br/>
        <w:t>Após LLM:</w:t>
      </w:r>
      <w:r w:rsidRPr="000C1CE0">
        <w:rPr>
          <w:lang w:val="pt-BR"/>
        </w:rPr>
        <w:br/>
        <w:t>answer</w:t>
      </w:r>
      <w:r w:rsidRPr="000C1CE0">
        <w:rPr>
          <w:lang w:val="pt-BR"/>
        </w:rPr>
        <w:br/>
      </w:r>
      <w:r w:rsidRPr="000C1CE0">
        <w:rPr>
          <w:lang w:val="pt-BR"/>
        </w:rPr>
        <w:br/>
        <w:t>Após Guardrails:</w:t>
      </w:r>
      <w:r w:rsidRPr="000C1CE0">
        <w:rPr>
          <w:lang w:val="pt-BR"/>
        </w:rPr>
        <w:br/>
        <w:t>final_answer</w:t>
      </w:r>
      <w:r w:rsidRPr="000C1CE0">
        <w:rPr>
          <w:lang w:val="pt-BR"/>
        </w:rPr>
        <w:br/>
      </w:r>
      <w:r w:rsidRPr="000C1CE0">
        <w:rPr>
          <w:lang w:val="pt-BR"/>
        </w:rPr>
        <w:br/>
        <w:t>O estado evolui durante toda a execução.</w:t>
      </w:r>
    </w:p>
    <w:p w14:paraId="096DA6DA" w14:textId="77777777" w:rsidR="000C1CE0" w:rsidRPr="000C1CE0" w:rsidRDefault="000C1CE0" w:rsidP="000C1CE0">
      <w:pPr>
        <w:pStyle w:val="Ttulo1"/>
        <w:rPr>
          <w:lang w:val="pt-BR"/>
        </w:rPr>
      </w:pPr>
      <w:r w:rsidRPr="000C1CE0">
        <w:rPr>
          <w:lang w:val="pt-BR"/>
        </w:rPr>
        <w:t>StateGraph</w:t>
      </w:r>
    </w:p>
    <w:p w14:paraId="4EA6A57A" w14:textId="77777777" w:rsidR="000C1CE0" w:rsidRPr="000C1CE0" w:rsidRDefault="000C1CE0" w:rsidP="000C1CE0">
      <w:pPr>
        <w:rPr>
          <w:lang w:val="pt-BR"/>
        </w:rPr>
      </w:pPr>
      <w:r w:rsidRPr="000C1CE0">
        <w:rPr>
          <w:lang w:val="pt-BR"/>
        </w:rPr>
        <w:t>StateGraph é o componente principal do LangGraph.</w:t>
      </w:r>
      <w:r w:rsidRPr="000C1CE0">
        <w:rPr>
          <w:lang w:val="pt-BR"/>
        </w:rPr>
        <w:br/>
      </w:r>
      <w:r w:rsidRPr="000C1CE0">
        <w:rPr>
          <w:lang w:val="pt-BR"/>
        </w:rPr>
        <w:br/>
        <w:t>Ele define:</w:t>
      </w:r>
      <w:r w:rsidRPr="000C1CE0">
        <w:rPr>
          <w:lang w:val="pt-BR"/>
        </w:rPr>
        <w:br/>
      </w:r>
      <w:r w:rsidRPr="000C1CE0">
        <w:rPr>
          <w:lang w:val="pt-BR"/>
        </w:rPr>
        <w:br/>
        <w:t>- nós</w:t>
      </w:r>
      <w:r w:rsidRPr="000C1CE0">
        <w:rPr>
          <w:lang w:val="pt-BR"/>
        </w:rPr>
        <w:br/>
        <w:t>- arestas</w:t>
      </w:r>
      <w:r w:rsidRPr="000C1CE0">
        <w:rPr>
          <w:lang w:val="pt-BR"/>
        </w:rPr>
        <w:br/>
        <w:t>- condições</w:t>
      </w:r>
      <w:r w:rsidRPr="000C1CE0">
        <w:rPr>
          <w:lang w:val="pt-BR"/>
        </w:rPr>
        <w:br/>
        <w:t>- estado compartilhado</w:t>
      </w:r>
      <w:r w:rsidRPr="000C1CE0">
        <w:rPr>
          <w:lang w:val="pt-BR"/>
        </w:rPr>
        <w:br/>
      </w:r>
      <w:r w:rsidRPr="000C1CE0">
        <w:rPr>
          <w:lang w:val="pt-BR"/>
        </w:rPr>
        <w:br/>
        <w:t>Toda execução percorre esse grafo.</w:t>
      </w:r>
    </w:p>
    <w:p w14:paraId="6A272092" w14:textId="77777777" w:rsidR="000C1CE0" w:rsidRPr="000C1CE0" w:rsidRDefault="000C1CE0" w:rsidP="000C1CE0">
      <w:pPr>
        <w:pStyle w:val="Ttulo1"/>
        <w:rPr>
          <w:lang w:val="pt-BR"/>
        </w:rPr>
      </w:pPr>
      <w:r w:rsidRPr="000C1CE0">
        <w:rPr>
          <w:lang w:val="pt-BR"/>
        </w:rPr>
        <w:lastRenderedPageBreak/>
        <w:t>Nodes</w:t>
      </w:r>
    </w:p>
    <w:p w14:paraId="7A19666A" w14:textId="77777777" w:rsidR="000C1CE0" w:rsidRDefault="000C1CE0" w:rsidP="000C1CE0">
      <w:r w:rsidRPr="000C1CE0">
        <w:rPr>
          <w:lang w:val="pt-BR"/>
        </w:rPr>
        <w:t>Cada node representa uma etapa.</w:t>
      </w:r>
      <w:r w:rsidRPr="000C1CE0">
        <w:rPr>
          <w:lang w:val="pt-BR"/>
        </w:rPr>
        <w:br/>
      </w:r>
      <w:r w:rsidRPr="000C1CE0">
        <w:rPr>
          <w:lang w:val="pt-BR"/>
        </w:rPr>
        <w:br/>
      </w:r>
      <w:r>
        <w:t>Exemplos:</w:t>
      </w:r>
      <w:r>
        <w:br/>
      </w:r>
      <w:r>
        <w:br/>
        <w:t>input_guardrails</w:t>
      </w:r>
      <w:r>
        <w:br/>
        <w:t>routing_decision</w:t>
      </w:r>
      <w:r>
        <w:br/>
        <w:t>billing_agent</w:t>
      </w:r>
      <w:r>
        <w:br/>
        <w:t>product_agent</w:t>
      </w:r>
      <w:r>
        <w:br/>
        <w:t>judge</w:t>
      </w:r>
      <w:r>
        <w:br/>
        <w:t>persist</w:t>
      </w:r>
      <w:r>
        <w:br/>
      </w:r>
    </w:p>
    <w:p w14:paraId="3B7AE77F" w14:textId="77777777" w:rsidR="000C1CE0" w:rsidRDefault="000C1CE0" w:rsidP="000C1CE0">
      <w:pPr>
        <w:pStyle w:val="Ttulo1"/>
      </w:pPr>
      <w:r>
        <w:t>Edges</w:t>
      </w:r>
    </w:p>
    <w:p w14:paraId="750FB7B1" w14:textId="77777777" w:rsidR="000C1CE0" w:rsidRDefault="000C1CE0" w:rsidP="000C1CE0">
      <w:r>
        <w:t>Edges conectam nodes.</w:t>
      </w:r>
      <w:r>
        <w:br/>
      </w:r>
      <w:r>
        <w:br/>
        <w:t>Exemplo:</w:t>
      </w:r>
      <w:r>
        <w:br/>
      </w:r>
      <w:r>
        <w:br/>
        <w:t>input_guardrails</w:t>
      </w:r>
      <w:r>
        <w:br/>
        <w:t xml:space="preserve"> ↓</w:t>
      </w:r>
      <w:r>
        <w:br/>
        <w:t>routing_decision</w:t>
      </w:r>
      <w:r>
        <w:br/>
        <w:t xml:space="preserve"> ↓</w:t>
      </w:r>
      <w:r>
        <w:br/>
        <w:t>billing_agent</w:t>
      </w:r>
      <w:r>
        <w:br/>
        <w:t xml:space="preserve"> ↓</w:t>
      </w:r>
      <w:r>
        <w:br/>
        <w:t>judge</w:t>
      </w:r>
      <w:r>
        <w:br/>
        <w:t xml:space="preserve"> ↓</w:t>
      </w:r>
      <w:r>
        <w:br/>
        <w:t>persist</w:t>
      </w:r>
      <w:r>
        <w:br/>
      </w:r>
    </w:p>
    <w:p w14:paraId="77070938" w14:textId="77777777" w:rsidR="000C1CE0" w:rsidRPr="000C1CE0" w:rsidRDefault="000C1CE0" w:rsidP="000C1CE0">
      <w:pPr>
        <w:pStyle w:val="Ttulo1"/>
        <w:rPr>
          <w:lang w:val="pt-BR"/>
        </w:rPr>
      </w:pPr>
      <w:r w:rsidRPr="000C1CE0">
        <w:rPr>
          <w:lang w:val="pt-BR"/>
        </w:rPr>
        <w:t>Conditional Edges</w:t>
      </w:r>
    </w:p>
    <w:p w14:paraId="63F99636" w14:textId="77777777" w:rsidR="000C1CE0" w:rsidRDefault="000C1CE0" w:rsidP="000C1CE0">
      <w:r w:rsidRPr="000C1CE0">
        <w:rPr>
          <w:lang w:val="pt-BR"/>
        </w:rPr>
        <w:t>Permitem roteamento dinâmico.</w:t>
      </w:r>
      <w:r w:rsidRPr="000C1CE0">
        <w:rPr>
          <w:lang w:val="pt-BR"/>
        </w:rPr>
        <w:br/>
      </w:r>
      <w:r w:rsidRPr="000C1CE0">
        <w:rPr>
          <w:lang w:val="pt-BR"/>
        </w:rPr>
        <w:br/>
      </w:r>
      <w:r>
        <w:t>Exemplo:</w:t>
      </w:r>
      <w:r>
        <w:br/>
      </w:r>
      <w:r>
        <w:br/>
        <w:t>route == billing_agent</w:t>
      </w:r>
      <w:r>
        <w:br/>
        <w:t xml:space="preserve"> ↓</w:t>
      </w:r>
      <w:r>
        <w:br/>
        <w:t>billing_agent</w:t>
      </w:r>
      <w:r>
        <w:br/>
      </w:r>
      <w:r>
        <w:br/>
        <w:t>route == orders_agent</w:t>
      </w:r>
      <w:r>
        <w:br/>
        <w:t xml:space="preserve"> ↓</w:t>
      </w:r>
      <w:r>
        <w:br/>
      </w:r>
      <w:r>
        <w:lastRenderedPageBreak/>
        <w:t>orders_agent</w:t>
      </w:r>
      <w:r>
        <w:br/>
      </w:r>
    </w:p>
    <w:p w14:paraId="790492F8" w14:textId="77777777" w:rsidR="000C1CE0" w:rsidRPr="000C1CE0" w:rsidRDefault="000C1CE0" w:rsidP="000C1CE0">
      <w:pPr>
        <w:pStyle w:val="Ttulo1"/>
        <w:rPr>
          <w:lang w:val="pt-BR"/>
        </w:rPr>
      </w:pPr>
      <w:r w:rsidRPr="000C1CE0">
        <w:rPr>
          <w:lang w:val="pt-BR"/>
        </w:rPr>
        <w:t>Input Guardrails Node</w:t>
      </w:r>
    </w:p>
    <w:p w14:paraId="3F872FE0" w14:textId="77777777" w:rsidR="000C1CE0" w:rsidRPr="000C1CE0" w:rsidRDefault="000C1CE0" w:rsidP="000C1CE0">
      <w:pPr>
        <w:rPr>
          <w:lang w:val="pt-BR"/>
        </w:rPr>
      </w:pPr>
      <w:r w:rsidRPr="000C1CE0">
        <w:rPr>
          <w:lang w:val="pt-BR"/>
        </w:rPr>
        <w:t>Primeiro node do workflow.</w:t>
      </w:r>
      <w:r w:rsidRPr="000C1CE0">
        <w:rPr>
          <w:lang w:val="pt-BR"/>
        </w:rPr>
        <w:br/>
      </w:r>
      <w:r w:rsidRPr="000C1CE0">
        <w:rPr>
          <w:lang w:val="pt-BR"/>
        </w:rPr>
        <w:br/>
        <w:t>Responsável por:</w:t>
      </w:r>
      <w:r w:rsidRPr="000C1CE0">
        <w:rPr>
          <w:lang w:val="pt-BR"/>
        </w:rPr>
        <w:br/>
        <w:t>- prompt injection</w:t>
      </w:r>
      <w:r w:rsidRPr="000C1CE0">
        <w:rPr>
          <w:lang w:val="pt-BR"/>
        </w:rPr>
        <w:br/>
        <w:t>- toxicidade</w:t>
      </w:r>
      <w:r w:rsidRPr="000C1CE0">
        <w:rPr>
          <w:lang w:val="pt-BR"/>
        </w:rPr>
        <w:br/>
        <w:t>- tamanho da entrada</w:t>
      </w:r>
      <w:r w:rsidRPr="000C1CE0">
        <w:rPr>
          <w:lang w:val="pt-BR"/>
        </w:rPr>
        <w:br/>
        <w:t>- vazamento de dados</w:t>
      </w:r>
      <w:r w:rsidRPr="000C1CE0">
        <w:rPr>
          <w:lang w:val="pt-BR"/>
        </w:rPr>
        <w:br/>
      </w:r>
      <w:r w:rsidRPr="000C1CE0">
        <w:rPr>
          <w:lang w:val="pt-BR"/>
        </w:rPr>
        <w:br/>
        <w:t>Pode interromper o fluxo.</w:t>
      </w:r>
    </w:p>
    <w:p w14:paraId="404480E9" w14:textId="77777777" w:rsidR="000C1CE0" w:rsidRPr="000C1CE0" w:rsidRDefault="000C1CE0" w:rsidP="000C1CE0">
      <w:pPr>
        <w:pStyle w:val="Ttulo1"/>
        <w:rPr>
          <w:lang w:val="pt-BR"/>
        </w:rPr>
      </w:pPr>
      <w:r w:rsidRPr="000C1CE0">
        <w:rPr>
          <w:lang w:val="pt-BR"/>
        </w:rPr>
        <w:t>Routing Decision Node</w:t>
      </w:r>
    </w:p>
    <w:p w14:paraId="1F125100" w14:textId="77777777" w:rsidR="000C1CE0" w:rsidRPr="000C1CE0" w:rsidRDefault="000C1CE0" w:rsidP="000C1CE0">
      <w:pPr>
        <w:rPr>
          <w:lang w:val="pt-BR"/>
        </w:rPr>
      </w:pPr>
      <w:r w:rsidRPr="000C1CE0">
        <w:rPr>
          <w:lang w:val="pt-BR"/>
        </w:rPr>
        <w:t>Responsável por determinar:</w:t>
      </w:r>
      <w:r w:rsidRPr="000C1CE0">
        <w:rPr>
          <w:lang w:val="pt-BR"/>
        </w:rPr>
        <w:br/>
      </w:r>
      <w:r w:rsidRPr="000C1CE0">
        <w:rPr>
          <w:lang w:val="pt-BR"/>
        </w:rPr>
        <w:br/>
        <w:t>- intent</w:t>
      </w:r>
      <w:r w:rsidRPr="000C1CE0">
        <w:rPr>
          <w:lang w:val="pt-BR"/>
        </w:rPr>
        <w:br/>
        <w:t>- route</w:t>
      </w:r>
      <w:r w:rsidRPr="000C1CE0">
        <w:rPr>
          <w:lang w:val="pt-BR"/>
        </w:rPr>
        <w:br/>
        <w:t>- mcp_tools</w:t>
      </w:r>
      <w:r w:rsidRPr="000C1CE0">
        <w:rPr>
          <w:lang w:val="pt-BR"/>
        </w:rPr>
        <w:br/>
      </w:r>
      <w:r w:rsidRPr="000C1CE0">
        <w:rPr>
          <w:lang w:val="pt-BR"/>
        </w:rPr>
        <w:br/>
        <w:t>É a ponte entre entrada e execução.</w:t>
      </w:r>
    </w:p>
    <w:p w14:paraId="1CBA2520" w14:textId="77777777" w:rsidR="000C1CE0" w:rsidRPr="000C1CE0" w:rsidRDefault="000C1CE0" w:rsidP="000C1CE0">
      <w:pPr>
        <w:pStyle w:val="Ttulo1"/>
        <w:rPr>
          <w:lang w:val="pt-BR"/>
        </w:rPr>
      </w:pPr>
      <w:r w:rsidRPr="000C1CE0">
        <w:rPr>
          <w:lang w:val="pt-BR"/>
        </w:rPr>
        <w:t>Agent Nodes</w:t>
      </w:r>
    </w:p>
    <w:p w14:paraId="2C2EF1FA" w14:textId="77777777" w:rsidR="000C1CE0" w:rsidRDefault="000C1CE0" w:rsidP="000C1CE0">
      <w:r w:rsidRPr="000C1CE0">
        <w:rPr>
          <w:lang w:val="pt-BR"/>
        </w:rPr>
        <w:t>Representam agentes especializados.</w:t>
      </w:r>
      <w:r w:rsidRPr="000C1CE0">
        <w:rPr>
          <w:lang w:val="pt-BR"/>
        </w:rPr>
        <w:br/>
      </w:r>
      <w:r w:rsidRPr="000C1CE0">
        <w:rPr>
          <w:lang w:val="pt-BR"/>
        </w:rPr>
        <w:br/>
      </w:r>
      <w:r>
        <w:t>Exemplos:</w:t>
      </w:r>
      <w:r>
        <w:br/>
      </w:r>
      <w:r>
        <w:br/>
        <w:t>billing_agent</w:t>
      </w:r>
      <w:r>
        <w:br/>
        <w:t>product_agent</w:t>
      </w:r>
      <w:r>
        <w:br/>
        <w:t>orders_agent</w:t>
      </w:r>
      <w:r>
        <w:br/>
        <w:t>support_agent</w:t>
      </w:r>
      <w:r>
        <w:br/>
      </w:r>
      <w:r>
        <w:br/>
        <w:t>Todos recebem AgentState.</w:t>
      </w:r>
    </w:p>
    <w:p w14:paraId="2005C3E3" w14:textId="77777777" w:rsidR="000C1CE0" w:rsidRPr="000C1CE0" w:rsidRDefault="000C1CE0" w:rsidP="000C1CE0">
      <w:pPr>
        <w:pStyle w:val="Ttulo1"/>
        <w:rPr>
          <w:lang w:val="pt-BR"/>
        </w:rPr>
      </w:pPr>
      <w:r w:rsidRPr="000C1CE0">
        <w:rPr>
          <w:lang w:val="pt-BR"/>
        </w:rPr>
        <w:t>Agent Runtime</w:t>
      </w:r>
    </w:p>
    <w:p w14:paraId="18389A8F" w14:textId="77777777" w:rsidR="000C1CE0" w:rsidRPr="000C1CE0" w:rsidRDefault="000C1CE0" w:rsidP="000C1CE0">
      <w:pPr>
        <w:rPr>
          <w:lang w:val="pt-BR"/>
        </w:rPr>
      </w:pPr>
      <w:r w:rsidRPr="000C1CE0">
        <w:rPr>
          <w:lang w:val="pt-BR"/>
        </w:rPr>
        <w:t>Camada compartilhada pelos agentes.</w:t>
      </w:r>
      <w:r w:rsidRPr="000C1CE0">
        <w:rPr>
          <w:lang w:val="pt-BR"/>
        </w:rPr>
        <w:br/>
      </w:r>
      <w:r w:rsidRPr="000C1CE0">
        <w:rPr>
          <w:lang w:val="pt-BR"/>
        </w:rPr>
        <w:br/>
        <w:t>Responsabilidades:</w:t>
      </w:r>
      <w:r w:rsidRPr="000C1CE0">
        <w:rPr>
          <w:lang w:val="pt-BR"/>
        </w:rPr>
        <w:br/>
      </w:r>
      <w:r w:rsidRPr="000C1CE0">
        <w:rPr>
          <w:lang w:val="pt-BR"/>
        </w:rPr>
        <w:br/>
      </w:r>
      <w:r w:rsidRPr="000C1CE0">
        <w:rPr>
          <w:lang w:val="pt-BR"/>
        </w:rPr>
        <w:lastRenderedPageBreak/>
        <w:t>- MCP</w:t>
      </w:r>
      <w:r w:rsidRPr="000C1CE0">
        <w:rPr>
          <w:lang w:val="pt-BR"/>
        </w:rPr>
        <w:br/>
        <w:t>- RAG</w:t>
      </w:r>
      <w:r w:rsidRPr="000C1CE0">
        <w:rPr>
          <w:lang w:val="pt-BR"/>
        </w:rPr>
        <w:br/>
        <w:t>- Cache</w:t>
      </w:r>
      <w:r w:rsidRPr="000C1CE0">
        <w:rPr>
          <w:lang w:val="pt-BR"/>
        </w:rPr>
        <w:br/>
        <w:t>- LLM</w:t>
      </w:r>
      <w:r w:rsidRPr="000C1CE0">
        <w:rPr>
          <w:lang w:val="pt-BR"/>
        </w:rPr>
        <w:br/>
        <w:t>- Telemetria</w:t>
      </w:r>
      <w:r w:rsidRPr="000C1CE0">
        <w:rPr>
          <w:lang w:val="pt-BR"/>
        </w:rPr>
        <w:br/>
      </w:r>
      <w:r w:rsidRPr="000C1CE0">
        <w:rPr>
          <w:lang w:val="pt-BR"/>
        </w:rPr>
        <w:br/>
        <w:t>Evita duplicação de código.</w:t>
      </w:r>
    </w:p>
    <w:p w14:paraId="4E8E112D" w14:textId="77777777" w:rsidR="000C1CE0" w:rsidRPr="000C1CE0" w:rsidRDefault="000C1CE0" w:rsidP="000C1CE0">
      <w:pPr>
        <w:pStyle w:val="Ttulo1"/>
        <w:rPr>
          <w:lang w:val="pt-BR"/>
        </w:rPr>
      </w:pPr>
      <w:r w:rsidRPr="000C1CE0">
        <w:rPr>
          <w:lang w:val="pt-BR"/>
        </w:rPr>
        <w:t>AgentRuntimeMixin</w:t>
      </w:r>
    </w:p>
    <w:p w14:paraId="37516D00" w14:textId="3844DA3E" w:rsidR="000C1CE0" w:rsidRPr="000C1CE0" w:rsidRDefault="000C1CE0">
      <w:pPr>
        <w:rPr>
          <w:lang w:val="pt-BR"/>
        </w:rPr>
      </w:pPr>
      <w:r w:rsidRPr="000C1CE0">
        <w:rPr>
          <w:lang w:val="pt-BR"/>
        </w:rPr>
        <w:t>Classe utilizada pelos agentes.</w:t>
      </w:r>
      <w:r w:rsidRPr="000C1CE0">
        <w:rPr>
          <w:lang w:val="pt-BR"/>
        </w:rPr>
        <w:br/>
      </w:r>
      <w:r w:rsidRPr="000C1CE0">
        <w:rPr>
          <w:lang w:val="pt-BR"/>
        </w:rPr>
        <w:br/>
        <w:t>Principais métodos:</w:t>
      </w:r>
      <w:r w:rsidRPr="000C1CE0">
        <w:rPr>
          <w:lang w:val="pt-BR"/>
        </w:rPr>
        <w:br/>
      </w:r>
      <w:r w:rsidRPr="000C1CE0">
        <w:rPr>
          <w:lang w:val="pt-BR"/>
        </w:rPr>
        <w:br/>
        <w:t>_collect_mcp_context()</w:t>
      </w:r>
      <w:r w:rsidRPr="000C1CE0">
        <w:rPr>
          <w:lang w:val="pt-BR"/>
        </w:rPr>
        <w:br/>
        <w:t>_retrieve_rag_context()</w:t>
      </w:r>
      <w:r w:rsidRPr="000C1CE0">
        <w:rPr>
          <w:lang w:val="pt-BR"/>
        </w:rPr>
        <w:br/>
        <w:t>_invoke_llm_cached()</w:t>
      </w:r>
      <w:r w:rsidRPr="000C1CE0">
        <w:rPr>
          <w:lang w:val="pt-BR"/>
        </w:rPr>
        <w:br/>
      </w:r>
      <w:r w:rsidRPr="000C1CE0">
        <w:rPr>
          <w:lang w:val="pt-BR"/>
        </w:rPr>
        <w:br/>
        <w:t>Permite criar agentes enxutos.</w:t>
      </w:r>
    </w:p>
    <w:p w14:paraId="242934B6" w14:textId="77777777" w:rsidR="000C1CE0" w:rsidRPr="000C1CE0" w:rsidRDefault="000C1CE0" w:rsidP="000C1CE0">
      <w:pPr>
        <w:pStyle w:val="Ttulo1"/>
        <w:rPr>
          <w:lang w:val="pt-BR"/>
        </w:rPr>
      </w:pPr>
      <w:r w:rsidRPr="000C1CE0">
        <w:rPr>
          <w:lang w:val="pt-BR"/>
        </w:rPr>
        <w:t>Execução MCP</w:t>
      </w:r>
    </w:p>
    <w:p w14:paraId="5BD7F678" w14:textId="77777777" w:rsidR="000C1CE0" w:rsidRPr="000C1CE0" w:rsidRDefault="000C1CE0" w:rsidP="000C1CE0">
      <w:pPr>
        <w:rPr>
          <w:lang w:val="pt-BR"/>
        </w:rPr>
      </w:pPr>
      <w:r w:rsidRPr="000C1CE0">
        <w:rPr>
          <w:lang w:val="pt-BR"/>
        </w:rPr>
        <w:t>Agent</w:t>
      </w:r>
      <w:r w:rsidRPr="000C1CE0">
        <w:rPr>
          <w:lang w:val="pt-BR"/>
        </w:rPr>
        <w:br/>
        <w:t xml:space="preserve"> ↓</w:t>
      </w:r>
      <w:r w:rsidRPr="000C1CE0">
        <w:rPr>
          <w:lang w:val="pt-BR"/>
        </w:rPr>
        <w:br/>
        <w:t>Agent Runtime</w:t>
      </w:r>
      <w:r w:rsidRPr="000C1CE0">
        <w:rPr>
          <w:lang w:val="pt-BR"/>
        </w:rPr>
        <w:br/>
        <w:t xml:space="preserve"> ↓</w:t>
      </w:r>
      <w:r w:rsidRPr="000C1CE0">
        <w:rPr>
          <w:lang w:val="pt-BR"/>
        </w:rPr>
        <w:br/>
        <w:t>Tool Router</w:t>
      </w:r>
      <w:r w:rsidRPr="000C1CE0">
        <w:rPr>
          <w:lang w:val="pt-BR"/>
        </w:rPr>
        <w:br/>
        <w:t xml:space="preserve"> ↓</w:t>
      </w:r>
      <w:r w:rsidRPr="000C1CE0">
        <w:rPr>
          <w:lang w:val="pt-BR"/>
        </w:rPr>
        <w:br/>
        <w:t>MCP Server</w:t>
      </w:r>
      <w:r w:rsidRPr="000C1CE0">
        <w:rPr>
          <w:lang w:val="pt-BR"/>
        </w:rPr>
        <w:br/>
        <w:t xml:space="preserve"> ↓</w:t>
      </w:r>
      <w:r w:rsidRPr="000C1CE0">
        <w:rPr>
          <w:lang w:val="pt-BR"/>
        </w:rPr>
        <w:br/>
        <w:t>Resultado</w:t>
      </w:r>
      <w:r w:rsidRPr="000C1CE0">
        <w:rPr>
          <w:lang w:val="pt-BR"/>
        </w:rPr>
        <w:br/>
      </w:r>
      <w:r w:rsidRPr="000C1CE0">
        <w:rPr>
          <w:lang w:val="pt-BR"/>
        </w:rPr>
        <w:br/>
        <w:t>O resultado retorna ao AgentState.</w:t>
      </w:r>
    </w:p>
    <w:p w14:paraId="071736F5" w14:textId="77777777" w:rsidR="000C1CE0" w:rsidRPr="000C1CE0" w:rsidRDefault="000C1CE0" w:rsidP="000C1CE0">
      <w:pPr>
        <w:pStyle w:val="Ttulo1"/>
        <w:rPr>
          <w:lang w:val="pt-BR"/>
        </w:rPr>
      </w:pPr>
      <w:r w:rsidRPr="000C1CE0">
        <w:rPr>
          <w:lang w:val="pt-BR"/>
        </w:rPr>
        <w:t>Execução RAG</w:t>
      </w:r>
    </w:p>
    <w:p w14:paraId="20A414EC" w14:textId="77777777" w:rsidR="000C1CE0" w:rsidRPr="000C1CE0" w:rsidRDefault="000C1CE0" w:rsidP="000C1CE0">
      <w:pPr>
        <w:rPr>
          <w:lang w:val="pt-BR"/>
        </w:rPr>
      </w:pPr>
      <w:r w:rsidRPr="000C1CE0">
        <w:rPr>
          <w:lang w:val="pt-BR"/>
        </w:rPr>
        <w:t>Agent</w:t>
      </w:r>
      <w:r w:rsidRPr="000C1CE0">
        <w:rPr>
          <w:lang w:val="pt-BR"/>
        </w:rPr>
        <w:br/>
        <w:t xml:space="preserve"> ↓</w:t>
      </w:r>
      <w:r w:rsidRPr="000C1CE0">
        <w:rPr>
          <w:lang w:val="pt-BR"/>
        </w:rPr>
        <w:br/>
        <w:t>Retriever</w:t>
      </w:r>
      <w:r w:rsidRPr="000C1CE0">
        <w:rPr>
          <w:lang w:val="pt-BR"/>
        </w:rPr>
        <w:br/>
        <w:t xml:space="preserve"> ↓</w:t>
      </w:r>
      <w:r w:rsidRPr="000C1CE0">
        <w:rPr>
          <w:lang w:val="pt-BR"/>
        </w:rPr>
        <w:br/>
        <w:t>Documentos</w:t>
      </w:r>
      <w:r w:rsidRPr="000C1CE0">
        <w:rPr>
          <w:lang w:val="pt-BR"/>
        </w:rPr>
        <w:br/>
        <w:t xml:space="preserve"> ↓</w:t>
      </w:r>
      <w:r w:rsidRPr="000C1CE0">
        <w:rPr>
          <w:lang w:val="pt-BR"/>
        </w:rPr>
        <w:br/>
        <w:t>Contexto</w:t>
      </w:r>
      <w:r w:rsidRPr="000C1CE0">
        <w:rPr>
          <w:lang w:val="pt-BR"/>
        </w:rPr>
        <w:br/>
      </w:r>
      <w:r w:rsidRPr="000C1CE0">
        <w:rPr>
          <w:lang w:val="pt-BR"/>
        </w:rPr>
        <w:lastRenderedPageBreak/>
        <w:br/>
        <w:t>O contexto é incorporado ao prompt.</w:t>
      </w:r>
    </w:p>
    <w:p w14:paraId="51C352E3" w14:textId="77777777" w:rsidR="000C1CE0" w:rsidRPr="000C1CE0" w:rsidRDefault="000C1CE0" w:rsidP="000C1CE0">
      <w:pPr>
        <w:pStyle w:val="Ttulo1"/>
        <w:rPr>
          <w:lang w:val="pt-BR"/>
        </w:rPr>
      </w:pPr>
      <w:r w:rsidRPr="000C1CE0">
        <w:rPr>
          <w:lang w:val="pt-BR"/>
        </w:rPr>
        <w:t>Execução LLM</w:t>
      </w:r>
    </w:p>
    <w:p w14:paraId="4D4FAE4C" w14:textId="77777777" w:rsidR="000C1CE0" w:rsidRPr="000C1CE0" w:rsidRDefault="000C1CE0" w:rsidP="000C1CE0">
      <w:pPr>
        <w:rPr>
          <w:lang w:val="pt-BR"/>
        </w:rPr>
      </w:pPr>
      <w:r w:rsidRPr="000C1CE0">
        <w:rPr>
          <w:lang w:val="pt-BR"/>
        </w:rPr>
        <w:t>System Prompt</w:t>
      </w:r>
      <w:r w:rsidRPr="000C1CE0">
        <w:rPr>
          <w:lang w:val="pt-BR"/>
        </w:rPr>
        <w:br/>
        <w:t>User Prompt</w:t>
      </w:r>
      <w:r w:rsidRPr="000C1CE0">
        <w:rPr>
          <w:lang w:val="pt-BR"/>
        </w:rPr>
        <w:br/>
        <w:t>MCP Context</w:t>
      </w:r>
      <w:r w:rsidRPr="000C1CE0">
        <w:rPr>
          <w:lang w:val="pt-BR"/>
        </w:rPr>
        <w:br/>
        <w:t>RAG Context</w:t>
      </w:r>
      <w:r w:rsidRPr="000C1CE0">
        <w:rPr>
          <w:lang w:val="pt-BR"/>
        </w:rPr>
        <w:br/>
      </w:r>
      <w:r w:rsidRPr="000C1CE0">
        <w:rPr>
          <w:lang w:val="pt-BR"/>
        </w:rPr>
        <w:br/>
        <w:t>↓</w:t>
      </w:r>
      <w:r w:rsidRPr="000C1CE0">
        <w:rPr>
          <w:lang w:val="pt-BR"/>
        </w:rPr>
        <w:br/>
      </w:r>
      <w:r w:rsidRPr="000C1CE0">
        <w:rPr>
          <w:lang w:val="pt-BR"/>
        </w:rPr>
        <w:br/>
        <w:t>OCI Generative AI</w:t>
      </w:r>
      <w:r w:rsidRPr="000C1CE0">
        <w:rPr>
          <w:lang w:val="pt-BR"/>
        </w:rPr>
        <w:br/>
      </w:r>
      <w:r w:rsidRPr="000C1CE0">
        <w:rPr>
          <w:lang w:val="pt-BR"/>
        </w:rPr>
        <w:br/>
        <w:t>↓</w:t>
      </w:r>
      <w:r w:rsidRPr="000C1CE0">
        <w:rPr>
          <w:lang w:val="pt-BR"/>
        </w:rPr>
        <w:br/>
      </w:r>
      <w:r w:rsidRPr="000C1CE0">
        <w:rPr>
          <w:lang w:val="pt-BR"/>
        </w:rPr>
        <w:br/>
        <w:t>Resposta</w:t>
      </w:r>
      <w:r w:rsidRPr="000C1CE0">
        <w:rPr>
          <w:lang w:val="pt-BR"/>
        </w:rPr>
        <w:br/>
      </w:r>
    </w:p>
    <w:p w14:paraId="04DE7FAA" w14:textId="77777777" w:rsidR="000C1CE0" w:rsidRPr="000C1CE0" w:rsidRDefault="000C1CE0" w:rsidP="000C1CE0">
      <w:pPr>
        <w:pStyle w:val="Ttulo1"/>
        <w:rPr>
          <w:lang w:val="pt-BR"/>
        </w:rPr>
      </w:pPr>
      <w:r w:rsidRPr="000C1CE0">
        <w:rPr>
          <w:lang w:val="pt-BR"/>
        </w:rPr>
        <w:t>Output Guardrails Node</w:t>
      </w:r>
    </w:p>
    <w:p w14:paraId="66D45F5E" w14:textId="77777777" w:rsidR="000C1CE0" w:rsidRPr="000C1CE0" w:rsidRDefault="000C1CE0" w:rsidP="000C1CE0">
      <w:pPr>
        <w:rPr>
          <w:lang w:val="pt-BR"/>
        </w:rPr>
      </w:pPr>
      <w:r w:rsidRPr="000C1CE0">
        <w:rPr>
          <w:lang w:val="pt-BR"/>
        </w:rPr>
        <w:t>Executado após o LLM.</w:t>
      </w:r>
      <w:r w:rsidRPr="000C1CE0">
        <w:rPr>
          <w:lang w:val="pt-BR"/>
        </w:rPr>
        <w:br/>
      </w:r>
      <w:r w:rsidRPr="000C1CE0">
        <w:rPr>
          <w:lang w:val="pt-BR"/>
        </w:rPr>
        <w:br/>
        <w:t>Objetivos:</w:t>
      </w:r>
      <w:r w:rsidRPr="000C1CE0">
        <w:rPr>
          <w:lang w:val="pt-BR"/>
        </w:rPr>
        <w:br/>
      </w:r>
      <w:r w:rsidRPr="000C1CE0">
        <w:rPr>
          <w:lang w:val="pt-BR"/>
        </w:rPr>
        <w:br/>
        <w:t>- validar resposta</w:t>
      </w:r>
      <w:r w:rsidRPr="000C1CE0">
        <w:rPr>
          <w:lang w:val="pt-BR"/>
        </w:rPr>
        <w:br/>
        <w:t>- impedir vazamento</w:t>
      </w:r>
      <w:r w:rsidRPr="000C1CE0">
        <w:rPr>
          <w:lang w:val="pt-BR"/>
        </w:rPr>
        <w:br/>
        <w:t>- validar políticas</w:t>
      </w:r>
      <w:r w:rsidRPr="000C1CE0">
        <w:rPr>
          <w:lang w:val="pt-BR"/>
        </w:rPr>
        <w:br/>
      </w:r>
      <w:r w:rsidRPr="000C1CE0">
        <w:rPr>
          <w:lang w:val="pt-BR"/>
        </w:rPr>
        <w:br/>
        <w:t>Pode alterar ou bloquear respostas.</w:t>
      </w:r>
    </w:p>
    <w:p w14:paraId="7C5B8557" w14:textId="77777777" w:rsidR="000C1CE0" w:rsidRPr="000C1CE0" w:rsidRDefault="000C1CE0" w:rsidP="000C1CE0">
      <w:pPr>
        <w:pStyle w:val="Ttulo1"/>
        <w:rPr>
          <w:lang w:val="pt-BR"/>
        </w:rPr>
      </w:pPr>
      <w:r w:rsidRPr="000C1CE0">
        <w:rPr>
          <w:lang w:val="pt-BR"/>
        </w:rPr>
        <w:t>Judge Node</w:t>
      </w:r>
    </w:p>
    <w:p w14:paraId="5E1765E5" w14:textId="77777777" w:rsidR="000C1CE0" w:rsidRPr="000C1CE0" w:rsidRDefault="000C1CE0" w:rsidP="000C1CE0">
      <w:pPr>
        <w:rPr>
          <w:lang w:val="pt-BR"/>
        </w:rPr>
      </w:pPr>
      <w:r w:rsidRPr="000C1CE0">
        <w:rPr>
          <w:lang w:val="pt-BR"/>
        </w:rPr>
        <w:t>Avalia qualidade da resposta.</w:t>
      </w:r>
      <w:r w:rsidRPr="000C1CE0">
        <w:rPr>
          <w:lang w:val="pt-BR"/>
        </w:rPr>
        <w:br/>
      </w:r>
      <w:r w:rsidRPr="000C1CE0">
        <w:rPr>
          <w:lang w:val="pt-BR"/>
        </w:rPr>
        <w:br/>
        <w:t>Critérios:</w:t>
      </w:r>
      <w:r w:rsidRPr="000C1CE0">
        <w:rPr>
          <w:lang w:val="pt-BR"/>
        </w:rPr>
        <w:br/>
      </w:r>
      <w:r w:rsidRPr="000C1CE0">
        <w:rPr>
          <w:lang w:val="pt-BR"/>
        </w:rPr>
        <w:br/>
        <w:t>- completude</w:t>
      </w:r>
      <w:r w:rsidRPr="000C1CE0">
        <w:rPr>
          <w:lang w:val="pt-BR"/>
        </w:rPr>
        <w:br/>
        <w:t>- precisão</w:t>
      </w:r>
      <w:r w:rsidRPr="000C1CE0">
        <w:rPr>
          <w:lang w:val="pt-BR"/>
        </w:rPr>
        <w:br/>
        <w:t>- aderência</w:t>
      </w:r>
      <w:r w:rsidRPr="000C1CE0">
        <w:rPr>
          <w:lang w:val="pt-BR"/>
        </w:rPr>
        <w:br/>
        <w:t>- segurança</w:t>
      </w:r>
      <w:r w:rsidRPr="000C1CE0">
        <w:rPr>
          <w:lang w:val="pt-BR"/>
        </w:rPr>
        <w:br/>
      </w:r>
      <w:r w:rsidRPr="000C1CE0">
        <w:rPr>
          <w:lang w:val="pt-BR"/>
        </w:rPr>
        <w:br/>
        <w:t>Os resultados ficam armazenados.</w:t>
      </w:r>
    </w:p>
    <w:p w14:paraId="42ACF5CE" w14:textId="77777777" w:rsidR="000C1CE0" w:rsidRPr="000C1CE0" w:rsidRDefault="000C1CE0" w:rsidP="000C1CE0">
      <w:pPr>
        <w:pStyle w:val="Ttulo1"/>
        <w:rPr>
          <w:lang w:val="pt-BR"/>
        </w:rPr>
      </w:pPr>
      <w:r w:rsidRPr="000C1CE0">
        <w:rPr>
          <w:lang w:val="pt-BR"/>
        </w:rPr>
        <w:lastRenderedPageBreak/>
        <w:t>Persist Node</w:t>
      </w:r>
    </w:p>
    <w:p w14:paraId="005EC418" w14:textId="77777777" w:rsidR="000C1CE0" w:rsidRPr="000C1CE0" w:rsidRDefault="000C1CE0" w:rsidP="000C1CE0">
      <w:pPr>
        <w:rPr>
          <w:lang w:val="pt-BR"/>
        </w:rPr>
      </w:pPr>
      <w:r w:rsidRPr="000C1CE0">
        <w:rPr>
          <w:lang w:val="pt-BR"/>
        </w:rPr>
        <w:t>Último node do workflow.</w:t>
      </w:r>
      <w:r w:rsidRPr="000C1CE0">
        <w:rPr>
          <w:lang w:val="pt-BR"/>
        </w:rPr>
        <w:br/>
      </w:r>
      <w:r w:rsidRPr="000C1CE0">
        <w:rPr>
          <w:lang w:val="pt-BR"/>
        </w:rPr>
        <w:br/>
        <w:t>Responsável por:</w:t>
      </w:r>
      <w:r w:rsidRPr="000C1CE0">
        <w:rPr>
          <w:lang w:val="pt-BR"/>
        </w:rPr>
        <w:br/>
      </w:r>
      <w:r w:rsidRPr="000C1CE0">
        <w:rPr>
          <w:lang w:val="pt-BR"/>
        </w:rPr>
        <w:br/>
        <w:t>- salvar histórico</w:t>
      </w:r>
      <w:r w:rsidRPr="000C1CE0">
        <w:rPr>
          <w:lang w:val="pt-BR"/>
        </w:rPr>
        <w:br/>
        <w:t>- salvar checkpoint</w:t>
      </w:r>
      <w:r w:rsidRPr="000C1CE0">
        <w:rPr>
          <w:lang w:val="pt-BR"/>
        </w:rPr>
        <w:br/>
        <w:t>- registrar métricas</w:t>
      </w:r>
      <w:r w:rsidRPr="000C1CE0">
        <w:rPr>
          <w:lang w:val="pt-BR"/>
        </w:rPr>
        <w:br/>
        <w:t>- registrar telemetria</w:t>
      </w:r>
      <w:r w:rsidRPr="000C1CE0">
        <w:rPr>
          <w:lang w:val="pt-BR"/>
        </w:rPr>
        <w:br/>
      </w:r>
    </w:p>
    <w:p w14:paraId="4E95818B" w14:textId="77777777" w:rsidR="000C1CE0" w:rsidRDefault="000C1CE0" w:rsidP="000C1CE0">
      <w:pPr>
        <w:pStyle w:val="Ttulo1"/>
      </w:pPr>
      <w:r>
        <w:t>Checkpoint Integration</w:t>
      </w:r>
    </w:p>
    <w:p w14:paraId="58978D82" w14:textId="77777777" w:rsidR="000C1CE0" w:rsidRDefault="000C1CE0" w:rsidP="000C1CE0">
      <w:r>
        <w:t>Cada etapa pode gerar checkpoints.</w:t>
      </w:r>
      <w:r>
        <w:br/>
      </w:r>
      <w:r>
        <w:br/>
        <w:t>Exemplo:</w:t>
      </w:r>
      <w:r>
        <w:br/>
      </w:r>
      <w:r>
        <w:br/>
        <w:t>Input Guardrails</w:t>
      </w:r>
      <w:r>
        <w:br/>
        <w:t xml:space="preserve"> ↓</w:t>
      </w:r>
      <w:r>
        <w:br/>
        <w:t>Checkpoint A</w:t>
      </w:r>
      <w:r>
        <w:br/>
      </w:r>
      <w:r>
        <w:br/>
        <w:t>Router</w:t>
      </w:r>
      <w:r>
        <w:br/>
        <w:t xml:space="preserve"> ↓</w:t>
      </w:r>
      <w:r>
        <w:br/>
        <w:t>Checkpoint B</w:t>
      </w:r>
      <w:r>
        <w:br/>
      </w:r>
      <w:r>
        <w:br/>
        <w:t>Agent</w:t>
      </w:r>
      <w:r>
        <w:br/>
        <w:t xml:space="preserve"> ↓</w:t>
      </w:r>
      <w:r>
        <w:br/>
        <w:t>Checkpoint C</w:t>
      </w:r>
      <w:r>
        <w:br/>
      </w:r>
    </w:p>
    <w:p w14:paraId="491C9E8D" w14:textId="77777777" w:rsidR="000C1CE0" w:rsidRPr="000C1CE0" w:rsidRDefault="000C1CE0" w:rsidP="000C1CE0">
      <w:pPr>
        <w:pStyle w:val="Ttulo1"/>
        <w:rPr>
          <w:lang w:val="pt-BR"/>
        </w:rPr>
      </w:pPr>
      <w:r w:rsidRPr="000C1CE0">
        <w:rPr>
          <w:lang w:val="pt-BR"/>
        </w:rPr>
        <w:t>Erro e Recuperação</w:t>
      </w:r>
    </w:p>
    <w:p w14:paraId="69FB5765" w14:textId="77777777" w:rsidR="000C1CE0" w:rsidRPr="000C1CE0" w:rsidRDefault="000C1CE0" w:rsidP="000C1CE0">
      <w:pPr>
        <w:rPr>
          <w:lang w:val="pt-BR"/>
        </w:rPr>
      </w:pPr>
      <w:r w:rsidRPr="000C1CE0">
        <w:rPr>
          <w:lang w:val="pt-BR"/>
        </w:rPr>
        <w:t>Em caso de falha:</w:t>
      </w:r>
      <w:r w:rsidRPr="000C1CE0">
        <w:rPr>
          <w:lang w:val="pt-BR"/>
        </w:rPr>
        <w:br/>
      </w:r>
      <w:r w:rsidRPr="000C1CE0">
        <w:rPr>
          <w:lang w:val="pt-BR"/>
        </w:rPr>
        <w:br/>
        <w:t>Workflow</w:t>
      </w:r>
      <w:r w:rsidRPr="000C1CE0">
        <w:rPr>
          <w:lang w:val="pt-BR"/>
        </w:rPr>
        <w:br/>
        <w:t xml:space="preserve"> ↓</w:t>
      </w:r>
      <w:r w:rsidRPr="000C1CE0">
        <w:rPr>
          <w:lang w:val="pt-BR"/>
        </w:rPr>
        <w:br/>
        <w:t>Checkpoint Recovery</w:t>
      </w:r>
      <w:r w:rsidRPr="000C1CE0">
        <w:rPr>
          <w:lang w:val="pt-BR"/>
        </w:rPr>
        <w:br/>
        <w:t xml:space="preserve"> ↓</w:t>
      </w:r>
      <w:r w:rsidRPr="000C1CE0">
        <w:rPr>
          <w:lang w:val="pt-BR"/>
        </w:rPr>
        <w:br/>
        <w:t>Retomada</w:t>
      </w:r>
      <w:r w:rsidRPr="000C1CE0">
        <w:rPr>
          <w:lang w:val="pt-BR"/>
        </w:rPr>
        <w:br/>
      </w:r>
      <w:r w:rsidRPr="000C1CE0">
        <w:rPr>
          <w:lang w:val="pt-BR"/>
        </w:rPr>
        <w:br/>
        <w:t>Evita perda de execução.</w:t>
      </w:r>
    </w:p>
    <w:p w14:paraId="6A54A52A" w14:textId="77777777" w:rsidR="000C1CE0" w:rsidRPr="000C1CE0" w:rsidRDefault="000C1CE0" w:rsidP="000C1CE0">
      <w:pPr>
        <w:pStyle w:val="Ttulo1"/>
        <w:rPr>
          <w:lang w:val="pt-BR"/>
        </w:rPr>
      </w:pPr>
      <w:r w:rsidRPr="000C1CE0">
        <w:rPr>
          <w:lang w:val="pt-BR"/>
        </w:rPr>
        <w:lastRenderedPageBreak/>
        <w:t>Workflow Compilation</w:t>
      </w:r>
    </w:p>
    <w:p w14:paraId="4C51368A" w14:textId="77777777" w:rsidR="000C1CE0" w:rsidRPr="000C1CE0" w:rsidRDefault="000C1CE0" w:rsidP="000C1CE0">
      <w:pPr>
        <w:rPr>
          <w:lang w:val="pt-BR"/>
        </w:rPr>
      </w:pPr>
      <w:r w:rsidRPr="000C1CE0">
        <w:rPr>
          <w:lang w:val="pt-BR"/>
        </w:rPr>
        <w:t>Após criar nodes e edges o StateGraph é compilado.</w:t>
      </w:r>
      <w:r w:rsidRPr="000C1CE0">
        <w:rPr>
          <w:lang w:val="pt-BR"/>
        </w:rPr>
        <w:br/>
      </w:r>
      <w:r w:rsidRPr="000C1CE0">
        <w:rPr>
          <w:lang w:val="pt-BR"/>
        </w:rPr>
        <w:br/>
        <w:t>Resultado:</w:t>
      </w:r>
      <w:r w:rsidRPr="000C1CE0">
        <w:rPr>
          <w:lang w:val="pt-BR"/>
        </w:rPr>
        <w:br/>
      </w:r>
      <w:r w:rsidRPr="000C1CE0">
        <w:rPr>
          <w:lang w:val="pt-BR"/>
        </w:rPr>
        <w:br/>
        <w:t>workflow = graph.compile()</w:t>
      </w:r>
      <w:r w:rsidRPr="000C1CE0">
        <w:rPr>
          <w:lang w:val="pt-BR"/>
        </w:rPr>
        <w:br/>
      </w:r>
      <w:r w:rsidRPr="000C1CE0">
        <w:rPr>
          <w:lang w:val="pt-BR"/>
        </w:rPr>
        <w:br/>
        <w:t>Esse objeto executa o fluxo.</w:t>
      </w:r>
    </w:p>
    <w:p w14:paraId="62A636C1" w14:textId="77777777" w:rsidR="000C1CE0" w:rsidRPr="000C1CE0" w:rsidRDefault="000C1CE0" w:rsidP="000C1CE0">
      <w:pPr>
        <w:pStyle w:val="Ttulo1"/>
        <w:rPr>
          <w:lang w:val="pt-BR"/>
        </w:rPr>
      </w:pPr>
      <w:r w:rsidRPr="000C1CE0">
        <w:rPr>
          <w:lang w:val="pt-BR"/>
        </w:rPr>
        <w:t>Fluxo Completo Telecom</w:t>
      </w:r>
    </w:p>
    <w:p w14:paraId="1D8F762A" w14:textId="77777777" w:rsidR="000C1CE0" w:rsidRPr="000C1CE0" w:rsidRDefault="000C1CE0" w:rsidP="000C1CE0">
      <w:pPr>
        <w:rPr>
          <w:lang w:val="pt-BR"/>
        </w:rPr>
      </w:pPr>
      <w:r w:rsidRPr="000C1CE0">
        <w:rPr>
          <w:lang w:val="pt-BR"/>
        </w:rPr>
        <w:t>Minha fatura veio alta</w:t>
      </w:r>
      <w:r w:rsidRPr="000C1CE0">
        <w:rPr>
          <w:lang w:val="pt-BR"/>
        </w:rPr>
        <w:br/>
      </w:r>
      <w:r w:rsidRPr="000C1CE0">
        <w:rPr>
          <w:lang w:val="pt-BR"/>
        </w:rPr>
        <w:br/>
        <w:t>↓</w:t>
      </w:r>
      <w:r w:rsidRPr="000C1CE0">
        <w:rPr>
          <w:lang w:val="pt-BR"/>
        </w:rPr>
        <w:br/>
      </w:r>
      <w:r w:rsidRPr="000C1CE0">
        <w:rPr>
          <w:lang w:val="pt-BR"/>
        </w:rPr>
        <w:br/>
        <w:t>billing_invoice_explanation</w:t>
      </w:r>
      <w:r w:rsidRPr="000C1CE0">
        <w:rPr>
          <w:lang w:val="pt-BR"/>
        </w:rPr>
        <w:br/>
      </w:r>
      <w:r w:rsidRPr="000C1CE0">
        <w:rPr>
          <w:lang w:val="pt-BR"/>
        </w:rPr>
        <w:br/>
        <w:t>↓</w:t>
      </w:r>
      <w:r w:rsidRPr="000C1CE0">
        <w:rPr>
          <w:lang w:val="pt-BR"/>
        </w:rPr>
        <w:br/>
      </w:r>
      <w:r w:rsidRPr="000C1CE0">
        <w:rPr>
          <w:lang w:val="pt-BR"/>
        </w:rPr>
        <w:br/>
        <w:t>billing_agent</w:t>
      </w:r>
      <w:r w:rsidRPr="000C1CE0">
        <w:rPr>
          <w:lang w:val="pt-BR"/>
        </w:rPr>
        <w:br/>
      </w:r>
      <w:r w:rsidRPr="000C1CE0">
        <w:rPr>
          <w:lang w:val="pt-BR"/>
        </w:rPr>
        <w:br/>
        <w:t>↓</w:t>
      </w:r>
      <w:r w:rsidRPr="000C1CE0">
        <w:rPr>
          <w:lang w:val="pt-BR"/>
        </w:rPr>
        <w:br/>
      </w:r>
      <w:r w:rsidRPr="000C1CE0">
        <w:rPr>
          <w:lang w:val="pt-BR"/>
        </w:rPr>
        <w:br/>
        <w:t>consultar_fatura</w:t>
      </w:r>
      <w:r w:rsidRPr="000C1CE0">
        <w:rPr>
          <w:lang w:val="pt-BR"/>
        </w:rPr>
        <w:br/>
      </w:r>
      <w:r w:rsidRPr="000C1CE0">
        <w:rPr>
          <w:lang w:val="pt-BR"/>
        </w:rPr>
        <w:br/>
        <w:t>↓</w:t>
      </w:r>
      <w:r w:rsidRPr="000C1CE0">
        <w:rPr>
          <w:lang w:val="pt-BR"/>
        </w:rPr>
        <w:br/>
      </w:r>
      <w:r w:rsidRPr="000C1CE0">
        <w:rPr>
          <w:lang w:val="pt-BR"/>
        </w:rPr>
        <w:br/>
        <w:t>LLM</w:t>
      </w:r>
      <w:r w:rsidRPr="000C1CE0">
        <w:rPr>
          <w:lang w:val="pt-BR"/>
        </w:rPr>
        <w:br/>
      </w:r>
      <w:r w:rsidRPr="000C1CE0">
        <w:rPr>
          <w:lang w:val="pt-BR"/>
        </w:rPr>
        <w:br/>
        <w:t>↓</w:t>
      </w:r>
      <w:r w:rsidRPr="000C1CE0">
        <w:rPr>
          <w:lang w:val="pt-BR"/>
        </w:rPr>
        <w:br/>
      </w:r>
      <w:r w:rsidRPr="000C1CE0">
        <w:rPr>
          <w:lang w:val="pt-BR"/>
        </w:rPr>
        <w:br/>
        <w:t>Resposta</w:t>
      </w:r>
      <w:r w:rsidRPr="000C1CE0">
        <w:rPr>
          <w:lang w:val="pt-BR"/>
        </w:rPr>
        <w:br/>
      </w:r>
    </w:p>
    <w:p w14:paraId="23B4D9E3" w14:textId="77777777" w:rsidR="000C1CE0" w:rsidRPr="000C1CE0" w:rsidRDefault="000C1CE0" w:rsidP="000C1CE0">
      <w:pPr>
        <w:pStyle w:val="Ttulo1"/>
        <w:rPr>
          <w:lang w:val="pt-BR"/>
        </w:rPr>
      </w:pPr>
      <w:r w:rsidRPr="000C1CE0">
        <w:rPr>
          <w:lang w:val="pt-BR"/>
        </w:rPr>
        <w:t>Fluxo Completo Retail</w:t>
      </w:r>
    </w:p>
    <w:p w14:paraId="6C17AEE1" w14:textId="77777777" w:rsidR="000C1CE0" w:rsidRPr="000C1CE0" w:rsidRDefault="000C1CE0" w:rsidP="000C1CE0">
      <w:pPr>
        <w:rPr>
          <w:lang w:val="pt-BR"/>
        </w:rPr>
      </w:pPr>
      <w:r w:rsidRPr="000C1CE0">
        <w:rPr>
          <w:lang w:val="pt-BR"/>
        </w:rPr>
        <w:t>Quero rastrear meu pedido</w:t>
      </w:r>
      <w:r w:rsidRPr="000C1CE0">
        <w:rPr>
          <w:lang w:val="pt-BR"/>
        </w:rPr>
        <w:br/>
      </w:r>
      <w:r w:rsidRPr="000C1CE0">
        <w:rPr>
          <w:lang w:val="pt-BR"/>
        </w:rPr>
        <w:br/>
        <w:t>↓</w:t>
      </w:r>
      <w:r w:rsidRPr="000C1CE0">
        <w:rPr>
          <w:lang w:val="pt-BR"/>
        </w:rPr>
        <w:br/>
      </w:r>
      <w:r w:rsidRPr="000C1CE0">
        <w:rPr>
          <w:lang w:val="pt-BR"/>
        </w:rPr>
        <w:br/>
        <w:t>retail_order_tracking</w:t>
      </w:r>
      <w:r w:rsidRPr="000C1CE0">
        <w:rPr>
          <w:lang w:val="pt-BR"/>
        </w:rPr>
        <w:br/>
      </w:r>
      <w:r w:rsidRPr="000C1CE0">
        <w:rPr>
          <w:lang w:val="pt-BR"/>
        </w:rPr>
        <w:br/>
        <w:t>↓</w:t>
      </w:r>
      <w:r w:rsidRPr="000C1CE0">
        <w:rPr>
          <w:lang w:val="pt-BR"/>
        </w:rPr>
        <w:br/>
      </w:r>
      <w:r w:rsidRPr="000C1CE0">
        <w:rPr>
          <w:lang w:val="pt-BR"/>
        </w:rPr>
        <w:lastRenderedPageBreak/>
        <w:br/>
        <w:t>orders_agent</w:t>
      </w:r>
      <w:r w:rsidRPr="000C1CE0">
        <w:rPr>
          <w:lang w:val="pt-BR"/>
        </w:rPr>
        <w:br/>
      </w:r>
      <w:r w:rsidRPr="000C1CE0">
        <w:rPr>
          <w:lang w:val="pt-BR"/>
        </w:rPr>
        <w:br/>
        <w:t>↓</w:t>
      </w:r>
      <w:r w:rsidRPr="000C1CE0">
        <w:rPr>
          <w:lang w:val="pt-BR"/>
        </w:rPr>
        <w:br/>
      </w:r>
      <w:r w:rsidRPr="000C1CE0">
        <w:rPr>
          <w:lang w:val="pt-BR"/>
        </w:rPr>
        <w:br/>
        <w:t>consultar_pedido</w:t>
      </w:r>
      <w:r w:rsidRPr="000C1CE0">
        <w:rPr>
          <w:lang w:val="pt-BR"/>
        </w:rPr>
        <w:br/>
      </w:r>
      <w:r w:rsidRPr="000C1CE0">
        <w:rPr>
          <w:lang w:val="pt-BR"/>
        </w:rPr>
        <w:br/>
        <w:t>↓</w:t>
      </w:r>
      <w:r w:rsidRPr="000C1CE0">
        <w:rPr>
          <w:lang w:val="pt-BR"/>
        </w:rPr>
        <w:br/>
      </w:r>
      <w:r w:rsidRPr="000C1CE0">
        <w:rPr>
          <w:lang w:val="pt-BR"/>
        </w:rPr>
        <w:br/>
        <w:t>LLM</w:t>
      </w:r>
      <w:r w:rsidRPr="000C1CE0">
        <w:rPr>
          <w:lang w:val="pt-BR"/>
        </w:rPr>
        <w:br/>
      </w:r>
      <w:r w:rsidRPr="000C1CE0">
        <w:rPr>
          <w:lang w:val="pt-BR"/>
        </w:rPr>
        <w:br/>
        <w:t>↓</w:t>
      </w:r>
      <w:r w:rsidRPr="000C1CE0">
        <w:rPr>
          <w:lang w:val="pt-BR"/>
        </w:rPr>
        <w:br/>
      </w:r>
      <w:r w:rsidRPr="000C1CE0">
        <w:rPr>
          <w:lang w:val="pt-BR"/>
        </w:rPr>
        <w:br/>
        <w:t>Resposta</w:t>
      </w:r>
      <w:r w:rsidRPr="000C1CE0">
        <w:rPr>
          <w:lang w:val="pt-BR"/>
        </w:rPr>
        <w:br/>
      </w:r>
    </w:p>
    <w:p w14:paraId="639CF0A3" w14:textId="77777777" w:rsidR="000C1CE0" w:rsidRDefault="000C1CE0" w:rsidP="000C1CE0">
      <w:pPr>
        <w:pStyle w:val="Ttulo1"/>
      </w:pPr>
      <w:r>
        <w:t>Telemetria do Workflow</w:t>
      </w:r>
    </w:p>
    <w:p w14:paraId="16C883A5" w14:textId="77777777" w:rsidR="000C1CE0" w:rsidRDefault="000C1CE0" w:rsidP="000C1CE0">
      <w:r>
        <w:t>Eventos importantes:</w:t>
      </w:r>
      <w:r>
        <w:br/>
      </w:r>
      <w:r>
        <w:br/>
        <w:t>workflow.started</w:t>
      </w:r>
      <w:r>
        <w:br/>
        <w:t>routing.completed</w:t>
      </w:r>
      <w:r>
        <w:br/>
        <w:t>agent.executed</w:t>
      </w:r>
      <w:r>
        <w:br/>
        <w:t>mcp.executed</w:t>
      </w:r>
      <w:r>
        <w:br/>
        <w:t>judge.completed</w:t>
      </w:r>
      <w:r>
        <w:br/>
        <w:t>workflow.completed</w:t>
      </w:r>
      <w:r>
        <w:br/>
      </w:r>
      <w:r>
        <w:br/>
        <w:t>Permitem auditoria completa.</w:t>
      </w:r>
    </w:p>
    <w:p w14:paraId="256F1008" w14:textId="77777777" w:rsidR="000C1CE0" w:rsidRPr="000C1CE0" w:rsidRDefault="000C1CE0" w:rsidP="000C1CE0">
      <w:pPr>
        <w:pStyle w:val="Ttulo1"/>
        <w:rPr>
          <w:lang w:val="pt-BR"/>
        </w:rPr>
      </w:pPr>
      <w:r w:rsidRPr="000C1CE0">
        <w:rPr>
          <w:lang w:val="pt-BR"/>
        </w:rPr>
        <w:t>Problemas Comuns</w:t>
      </w:r>
    </w:p>
    <w:p w14:paraId="30C6DA80" w14:textId="77777777" w:rsidR="000C1CE0" w:rsidRPr="000C1CE0" w:rsidRDefault="000C1CE0" w:rsidP="000C1CE0">
      <w:pPr>
        <w:rPr>
          <w:lang w:val="pt-BR"/>
        </w:rPr>
      </w:pPr>
      <w:r w:rsidRPr="000C1CE0">
        <w:rPr>
          <w:lang w:val="pt-BR"/>
        </w:rPr>
        <w:t>Route inválida</w:t>
      </w:r>
      <w:r w:rsidRPr="000C1CE0">
        <w:rPr>
          <w:lang w:val="pt-BR"/>
        </w:rPr>
        <w:br/>
        <w:t>→ conditional edge incorreta</w:t>
      </w:r>
      <w:r w:rsidRPr="000C1CE0">
        <w:rPr>
          <w:lang w:val="pt-BR"/>
        </w:rPr>
        <w:br/>
      </w:r>
      <w:r w:rsidRPr="000C1CE0">
        <w:rPr>
          <w:lang w:val="pt-BR"/>
        </w:rPr>
        <w:br/>
        <w:t>Agent inexistente</w:t>
      </w:r>
      <w:r w:rsidRPr="000C1CE0">
        <w:rPr>
          <w:lang w:val="pt-BR"/>
        </w:rPr>
        <w:br/>
        <w:t>→ node não registrado</w:t>
      </w:r>
      <w:r w:rsidRPr="000C1CE0">
        <w:rPr>
          <w:lang w:val="pt-BR"/>
        </w:rPr>
        <w:br/>
      </w:r>
      <w:r w:rsidRPr="000C1CE0">
        <w:rPr>
          <w:lang w:val="pt-BR"/>
        </w:rPr>
        <w:br/>
        <w:t>Loop</w:t>
      </w:r>
      <w:r w:rsidRPr="000C1CE0">
        <w:rPr>
          <w:lang w:val="pt-BR"/>
        </w:rPr>
        <w:br/>
        <w:t>→ edge incorreta</w:t>
      </w:r>
      <w:r w:rsidRPr="000C1CE0">
        <w:rPr>
          <w:lang w:val="pt-BR"/>
        </w:rPr>
        <w:br/>
      </w:r>
      <w:r w:rsidRPr="000C1CE0">
        <w:rPr>
          <w:lang w:val="pt-BR"/>
        </w:rPr>
        <w:br/>
        <w:t>Checkpoint inconsistente</w:t>
      </w:r>
      <w:r w:rsidRPr="000C1CE0">
        <w:rPr>
          <w:lang w:val="pt-BR"/>
        </w:rPr>
        <w:br/>
        <w:t>→ persistência incorreta</w:t>
      </w:r>
      <w:r w:rsidRPr="000C1CE0">
        <w:rPr>
          <w:lang w:val="pt-BR"/>
        </w:rPr>
        <w:br/>
      </w:r>
    </w:p>
    <w:p w14:paraId="57B920F0" w14:textId="77777777" w:rsidR="000C1CE0" w:rsidRPr="00E2193D" w:rsidRDefault="000C1CE0" w:rsidP="000C1CE0">
      <w:pPr>
        <w:pStyle w:val="Ttulo1"/>
        <w:rPr>
          <w:lang w:val="pt-BR"/>
        </w:rPr>
      </w:pPr>
      <w:r w:rsidRPr="00E2193D">
        <w:rPr>
          <w:lang w:val="pt-BR"/>
        </w:rPr>
        <w:lastRenderedPageBreak/>
        <w:t>Boas Práticas</w:t>
      </w:r>
    </w:p>
    <w:p w14:paraId="79C8B734" w14:textId="32B5BE29" w:rsidR="000C1CE0" w:rsidRDefault="000C1CE0" w:rsidP="00C765E3">
      <w:pPr>
        <w:pBdr>
          <w:bottom w:val="single" w:sz="6" w:space="1" w:color="auto"/>
        </w:pBdr>
        <w:rPr>
          <w:lang w:val="pt-BR"/>
        </w:rPr>
      </w:pPr>
      <w:r w:rsidRPr="000C1CE0">
        <w:rPr>
          <w:lang w:val="pt-BR"/>
        </w:rPr>
        <w:t>Manter agentes pequenos.</w:t>
      </w:r>
      <w:r w:rsidRPr="000C1CE0">
        <w:rPr>
          <w:lang w:val="pt-BR"/>
        </w:rPr>
        <w:br/>
        <w:t>Centralizar lógica no Runtime.</w:t>
      </w:r>
      <w:r w:rsidRPr="000C1CE0">
        <w:rPr>
          <w:lang w:val="pt-BR"/>
        </w:rPr>
        <w:br/>
        <w:t>Utilizar AgentState como contrato.</w:t>
      </w:r>
      <w:r w:rsidRPr="000C1CE0">
        <w:rPr>
          <w:lang w:val="pt-BR"/>
        </w:rPr>
        <w:br/>
        <w:t>Persistir checkpoints.</w:t>
      </w:r>
      <w:r w:rsidRPr="000C1CE0">
        <w:rPr>
          <w:lang w:val="pt-BR"/>
        </w:rPr>
        <w:br/>
      </w:r>
      <w:r w:rsidRPr="0014733C">
        <w:rPr>
          <w:lang w:val="pt-BR"/>
        </w:rPr>
        <w:t>Instrumentar telemetria.</w:t>
      </w:r>
      <w:r w:rsidRPr="0014733C">
        <w:rPr>
          <w:lang w:val="pt-BR"/>
        </w:rPr>
        <w:br/>
      </w:r>
    </w:p>
    <w:p w14:paraId="75443AEC" w14:textId="331FBE24" w:rsidR="0014733C" w:rsidRPr="0014733C" w:rsidRDefault="0014733C" w:rsidP="0014733C">
      <w:pPr>
        <w:pStyle w:val="Ttulo1"/>
        <w:rPr>
          <w:lang w:val="pt-BR"/>
        </w:rPr>
      </w:pPr>
      <w:r>
        <w:rPr>
          <w:lang w:val="pt-BR"/>
        </w:rPr>
        <w:t>Guardrails</w:t>
      </w:r>
    </w:p>
    <w:p w14:paraId="55955B7B" w14:textId="148C16F2" w:rsidR="0014733C" w:rsidRPr="0014733C" w:rsidRDefault="0014733C" w:rsidP="0014733C">
      <w:pPr>
        <w:rPr>
          <w:lang w:val="pt-BR"/>
        </w:rPr>
      </w:pPr>
      <w:r w:rsidRPr="0014733C">
        <w:rPr>
          <w:lang w:val="pt-BR"/>
        </w:rPr>
        <w:t xml:space="preserve">Este </w:t>
      </w:r>
      <w:r>
        <w:rPr>
          <w:lang w:val="pt-BR"/>
        </w:rPr>
        <w:t>capitulo</w:t>
      </w:r>
      <w:r w:rsidRPr="0014733C">
        <w:rPr>
          <w:lang w:val="pt-BR"/>
        </w:rPr>
        <w:t xml:space="preserve"> descreve a arquitetura de governança conversacional do Agent Framework OCI.</w:t>
      </w:r>
      <w:r w:rsidRPr="0014733C">
        <w:rPr>
          <w:lang w:val="pt-BR"/>
        </w:rPr>
        <w:br/>
        <w:t>Seu objetivo é garantir segurança, aderência às políticas, qualidade das respostas e proteção contra comportamentos indesejados.</w:t>
      </w:r>
    </w:p>
    <w:p w14:paraId="5DE35F2A" w14:textId="77777777" w:rsidR="0014733C" w:rsidRPr="0014733C" w:rsidRDefault="0014733C" w:rsidP="0014733C">
      <w:pPr>
        <w:pStyle w:val="Ttulo1"/>
        <w:rPr>
          <w:lang w:val="pt-BR"/>
        </w:rPr>
      </w:pPr>
      <w:r w:rsidRPr="0014733C">
        <w:rPr>
          <w:lang w:val="pt-BR"/>
        </w:rPr>
        <w:t>O Problema da Governança Conversacional</w:t>
      </w:r>
    </w:p>
    <w:p w14:paraId="76C6B428" w14:textId="77777777" w:rsidR="0014733C" w:rsidRPr="0014733C" w:rsidRDefault="0014733C" w:rsidP="0014733C">
      <w:pPr>
        <w:rPr>
          <w:lang w:val="pt-BR"/>
        </w:rPr>
      </w:pPr>
      <w:r w:rsidRPr="0014733C">
        <w:rPr>
          <w:lang w:val="pt-BR"/>
        </w:rPr>
        <w:t>LLMs podem produzir respostas incorretas, perigosas, fora do domínio ou inconsistentes.</w:t>
      </w:r>
      <w:r w:rsidRPr="0014733C">
        <w:rPr>
          <w:lang w:val="pt-BR"/>
        </w:rPr>
        <w:br/>
      </w:r>
      <w:r w:rsidRPr="0014733C">
        <w:rPr>
          <w:lang w:val="pt-BR"/>
        </w:rPr>
        <w:br/>
        <w:t>Problemas comuns:</w:t>
      </w:r>
      <w:r w:rsidRPr="0014733C">
        <w:rPr>
          <w:lang w:val="pt-BR"/>
        </w:rPr>
        <w:br/>
        <w:t>- Prompt Injection</w:t>
      </w:r>
      <w:r w:rsidRPr="0014733C">
        <w:rPr>
          <w:lang w:val="pt-BR"/>
        </w:rPr>
        <w:br/>
        <w:t>- Toxicidade</w:t>
      </w:r>
      <w:r w:rsidRPr="0014733C">
        <w:rPr>
          <w:lang w:val="pt-BR"/>
        </w:rPr>
        <w:br/>
        <w:t>- Vazamento de dados</w:t>
      </w:r>
      <w:r w:rsidRPr="0014733C">
        <w:rPr>
          <w:lang w:val="pt-BR"/>
        </w:rPr>
        <w:br/>
        <w:t>- Alucinações</w:t>
      </w:r>
      <w:r w:rsidRPr="0014733C">
        <w:rPr>
          <w:lang w:val="pt-BR"/>
        </w:rPr>
        <w:br/>
        <w:t>- Respostas fora do contexto</w:t>
      </w:r>
      <w:r w:rsidRPr="0014733C">
        <w:rPr>
          <w:lang w:val="pt-BR"/>
        </w:rPr>
        <w:br/>
        <w:t>- Violação de políticas corporativas</w:t>
      </w:r>
      <w:r w:rsidRPr="0014733C">
        <w:rPr>
          <w:lang w:val="pt-BR"/>
        </w:rPr>
        <w:br/>
      </w:r>
      <w:r w:rsidRPr="0014733C">
        <w:rPr>
          <w:lang w:val="pt-BR"/>
        </w:rPr>
        <w:br/>
        <w:t>A camada de Guardrails e Judges foi criada para controlar esses riscos.</w:t>
      </w:r>
    </w:p>
    <w:p w14:paraId="3FFA63EF" w14:textId="77777777" w:rsidR="0014733C" w:rsidRPr="0014733C" w:rsidRDefault="0014733C" w:rsidP="0014733C">
      <w:pPr>
        <w:pStyle w:val="Ttulo1"/>
        <w:rPr>
          <w:lang w:val="pt-BR"/>
        </w:rPr>
      </w:pPr>
      <w:r w:rsidRPr="0014733C">
        <w:rPr>
          <w:lang w:val="pt-BR"/>
        </w:rPr>
        <w:t>Arquitetura de Governança</w:t>
      </w:r>
    </w:p>
    <w:p w14:paraId="03D895FA" w14:textId="77777777" w:rsidR="0014733C" w:rsidRPr="0014733C" w:rsidRDefault="0014733C" w:rsidP="0014733C">
      <w:pPr>
        <w:rPr>
          <w:lang w:val="pt-BR"/>
        </w:rPr>
      </w:pPr>
      <w:r w:rsidRPr="0014733C">
        <w:rPr>
          <w:lang w:val="pt-BR"/>
        </w:rPr>
        <w:t>Mensagem</w:t>
      </w:r>
      <w:r w:rsidRPr="0014733C">
        <w:rPr>
          <w:lang w:val="pt-BR"/>
        </w:rPr>
        <w:br/>
        <w:t xml:space="preserve"> ↓</w:t>
      </w:r>
      <w:r w:rsidRPr="0014733C">
        <w:rPr>
          <w:lang w:val="pt-BR"/>
        </w:rPr>
        <w:br/>
        <w:t>Input Guardrails</w:t>
      </w:r>
      <w:r w:rsidRPr="0014733C">
        <w:rPr>
          <w:lang w:val="pt-BR"/>
        </w:rPr>
        <w:br/>
        <w:t xml:space="preserve"> ↓</w:t>
      </w:r>
      <w:r w:rsidRPr="0014733C">
        <w:rPr>
          <w:lang w:val="pt-BR"/>
        </w:rPr>
        <w:br/>
        <w:t>Workflow</w:t>
      </w:r>
      <w:r w:rsidRPr="0014733C">
        <w:rPr>
          <w:lang w:val="pt-BR"/>
        </w:rPr>
        <w:br/>
        <w:t xml:space="preserve"> ↓</w:t>
      </w:r>
      <w:r w:rsidRPr="0014733C">
        <w:rPr>
          <w:lang w:val="pt-BR"/>
        </w:rPr>
        <w:br/>
        <w:t>LLM</w:t>
      </w:r>
      <w:r w:rsidRPr="0014733C">
        <w:rPr>
          <w:lang w:val="pt-BR"/>
        </w:rPr>
        <w:br/>
        <w:t xml:space="preserve"> ↓</w:t>
      </w:r>
      <w:r w:rsidRPr="0014733C">
        <w:rPr>
          <w:lang w:val="pt-BR"/>
        </w:rPr>
        <w:br/>
        <w:t>Output Guardrails</w:t>
      </w:r>
      <w:r w:rsidRPr="0014733C">
        <w:rPr>
          <w:lang w:val="pt-BR"/>
        </w:rPr>
        <w:br/>
        <w:t xml:space="preserve"> ↓</w:t>
      </w:r>
      <w:r w:rsidRPr="0014733C">
        <w:rPr>
          <w:lang w:val="pt-BR"/>
        </w:rPr>
        <w:br/>
        <w:t>Judge Layer</w:t>
      </w:r>
      <w:r w:rsidRPr="0014733C">
        <w:rPr>
          <w:lang w:val="pt-BR"/>
        </w:rPr>
        <w:br/>
        <w:t xml:space="preserve"> ↓</w:t>
      </w:r>
      <w:r w:rsidRPr="0014733C">
        <w:rPr>
          <w:lang w:val="pt-BR"/>
        </w:rPr>
        <w:br/>
      </w:r>
      <w:r w:rsidRPr="0014733C">
        <w:rPr>
          <w:lang w:val="pt-BR"/>
        </w:rPr>
        <w:lastRenderedPageBreak/>
        <w:t>Resposta</w:t>
      </w:r>
      <w:r w:rsidRPr="0014733C">
        <w:rPr>
          <w:lang w:val="pt-BR"/>
        </w:rPr>
        <w:br/>
      </w:r>
    </w:p>
    <w:p w14:paraId="26FE5C9B" w14:textId="77777777" w:rsidR="0014733C" w:rsidRPr="0014733C" w:rsidRDefault="0014733C" w:rsidP="0014733C">
      <w:pPr>
        <w:pStyle w:val="Ttulo1"/>
        <w:rPr>
          <w:lang w:val="pt-BR"/>
        </w:rPr>
      </w:pPr>
      <w:r w:rsidRPr="0014733C">
        <w:rPr>
          <w:lang w:val="pt-BR"/>
        </w:rPr>
        <w:t>Guardrails</w:t>
      </w:r>
    </w:p>
    <w:p w14:paraId="07337669" w14:textId="77777777" w:rsidR="0014733C" w:rsidRPr="0014733C" w:rsidRDefault="0014733C" w:rsidP="0014733C">
      <w:pPr>
        <w:rPr>
          <w:lang w:val="pt-BR"/>
        </w:rPr>
      </w:pPr>
      <w:r w:rsidRPr="0014733C">
        <w:rPr>
          <w:lang w:val="pt-BR"/>
        </w:rPr>
        <w:t>Guardrails são mecanismos de validação e controle.</w:t>
      </w:r>
      <w:r w:rsidRPr="0014733C">
        <w:rPr>
          <w:lang w:val="pt-BR"/>
        </w:rPr>
        <w:br/>
      </w:r>
      <w:r w:rsidRPr="0014733C">
        <w:rPr>
          <w:lang w:val="pt-BR"/>
        </w:rPr>
        <w:br/>
        <w:t>Objetivos:</w:t>
      </w:r>
      <w:r w:rsidRPr="0014733C">
        <w:rPr>
          <w:lang w:val="pt-BR"/>
        </w:rPr>
        <w:br/>
        <w:t>- bloquear entradas perigosas</w:t>
      </w:r>
      <w:r w:rsidRPr="0014733C">
        <w:rPr>
          <w:lang w:val="pt-BR"/>
        </w:rPr>
        <w:br/>
        <w:t>- validar saídas</w:t>
      </w:r>
      <w:r w:rsidRPr="0014733C">
        <w:rPr>
          <w:lang w:val="pt-BR"/>
        </w:rPr>
        <w:br/>
        <w:t>- proteger informações</w:t>
      </w:r>
      <w:r w:rsidRPr="0014733C">
        <w:rPr>
          <w:lang w:val="pt-BR"/>
        </w:rPr>
        <w:br/>
        <w:t>- garantir aderência ao domínio</w:t>
      </w:r>
      <w:r w:rsidRPr="0014733C">
        <w:rPr>
          <w:lang w:val="pt-BR"/>
        </w:rPr>
        <w:br/>
      </w:r>
      <w:r w:rsidRPr="0014733C">
        <w:rPr>
          <w:lang w:val="pt-BR"/>
        </w:rPr>
        <w:br/>
        <w:t>Podem ser determinísticos ou baseados em LLM.</w:t>
      </w:r>
    </w:p>
    <w:p w14:paraId="5C52544A" w14:textId="77777777" w:rsidR="0014733C" w:rsidRPr="0014733C" w:rsidRDefault="0014733C" w:rsidP="0014733C">
      <w:pPr>
        <w:pStyle w:val="Ttulo1"/>
        <w:rPr>
          <w:lang w:val="pt-BR"/>
        </w:rPr>
      </w:pPr>
      <w:r w:rsidRPr="0014733C">
        <w:rPr>
          <w:lang w:val="pt-BR"/>
        </w:rPr>
        <w:t>Guardrails Determinísticos</w:t>
      </w:r>
    </w:p>
    <w:p w14:paraId="5D7872EC" w14:textId="77777777" w:rsidR="0014733C" w:rsidRPr="0014733C" w:rsidRDefault="0014733C" w:rsidP="0014733C">
      <w:pPr>
        <w:rPr>
          <w:lang w:val="pt-BR"/>
        </w:rPr>
      </w:pPr>
      <w:r w:rsidRPr="0014733C">
        <w:rPr>
          <w:lang w:val="pt-BR"/>
        </w:rPr>
        <w:t>Baseados em regras.</w:t>
      </w:r>
      <w:r w:rsidRPr="0014733C">
        <w:rPr>
          <w:lang w:val="pt-BR"/>
        </w:rPr>
        <w:br/>
      </w:r>
      <w:r w:rsidRPr="0014733C">
        <w:rPr>
          <w:lang w:val="pt-BR"/>
        </w:rPr>
        <w:br/>
        <w:t>Exemplos:</w:t>
      </w:r>
      <w:r w:rsidRPr="0014733C">
        <w:rPr>
          <w:lang w:val="pt-BR"/>
        </w:rPr>
        <w:br/>
        <w:t>- Regex</w:t>
      </w:r>
      <w:r w:rsidRPr="0014733C">
        <w:rPr>
          <w:lang w:val="pt-BR"/>
        </w:rPr>
        <w:br/>
        <w:t>- Palavras proibidas</w:t>
      </w:r>
      <w:r w:rsidRPr="0014733C">
        <w:rPr>
          <w:lang w:val="pt-BR"/>
        </w:rPr>
        <w:br/>
        <w:t>- Limites de tamanho</w:t>
      </w:r>
      <w:r w:rsidRPr="0014733C">
        <w:rPr>
          <w:lang w:val="pt-BR"/>
        </w:rPr>
        <w:br/>
        <w:t>- Regras de negócio</w:t>
      </w:r>
      <w:r w:rsidRPr="0014733C">
        <w:rPr>
          <w:lang w:val="pt-BR"/>
        </w:rPr>
        <w:br/>
      </w:r>
      <w:r w:rsidRPr="0014733C">
        <w:rPr>
          <w:lang w:val="pt-BR"/>
        </w:rPr>
        <w:br/>
        <w:t>Vantagens:</w:t>
      </w:r>
      <w:r w:rsidRPr="0014733C">
        <w:rPr>
          <w:lang w:val="pt-BR"/>
        </w:rPr>
        <w:br/>
        <w:t>- rápidos</w:t>
      </w:r>
      <w:r w:rsidRPr="0014733C">
        <w:rPr>
          <w:lang w:val="pt-BR"/>
        </w:rPr>
        <w:br/>
        <w:t>- previsíveis</w:t>
      </w:r>
      <w:r w:rsidRPr="0014733C">
        <w:rPr>
          <w:lang w:val="pt-BR"/>
        </w:rPr>
        <w:br/>
        <w:t>- baratos</w:t>
      </w:r>
      <w:r w:rsidRPr="0014733C">
        <w:rPr>
          <w:lang w:val="pt-BR"/>
        </w:rPr>
        <w:br/>
      </w:r>
    </w:p>
    <w:p w14:paraId="70DDB1FB" w14:textId="77777777" w:rsidR="0014733C" w:rsidRPr="0014733C" w:rsidRDefault="0014733C" w:rsidP="0014733C">
      <w:pPr>
        <w:pStyle w:val="Ttulo1"/>
        <w:rPr>
          <w:lang w:val="pt-BR"/>
        </w:rPr>
      </w:pPr>
      <w:r w:rsidRPr="0014733C">
        <w:rPr>
          <w:lang w:val="pt-BR"/>
        </w:rPr>
        <w:t>Guardrails Baseados em LLM</w:t>
      </w:r>
    </w:p>
    <w:p w14:paraId="0401D9C1" w14:textId="77777777" w:rsidR="0014733C" w:rsidRPr="0014733C" w:rsidRDefault="0014733C" w:rsidP="0014733C">
      <w:pPr>
        <w:rPr>
          <w:lang w:val="pt-BR"/>
        </w:rPr>
      </w:pPr>
      <w:r w:rsidRPr="0014733C">
        <w:rPr>
          <w:lang w:val="pt-BR"/>
        </w:rPr>
        <w:t>Utilizam um modelo para avaliar conteúdo.</w:t>
      </w:r>
      <w:r w:rsidRPr="0014733C">
        <w:rPr>
          <w:lang w:val="pt-BR"/>
        </w:rPr>
        <w:br/>
      </w:r>
      <w:r w:rsidRPr="0014733C">
        <w:rPr>
          <w:lang w:val="pt-BR"/>
        </w:rPr>
        <w:br/>
        <w:t>Exemplos:</w:t>
      </w:r>
      <w:r w:rsidRPr="0014733C">
        <w:rPr>
          <w:lang w:val="pt-BR"/>
        </w:rPr>
        <w:br/>
        <w:t>- detecção de manipulação</w:t>
      </w:r>
      <w:r w:rsidRPr="0014733C">
        <w:rPr>
          <w:lang w:val="pt-BR"/>
        </w:rPr>
        <w:br/>
        <w:t>- avaliação semântica</w:t>
      </w:r>
      <w:r w:rsidRPr="0014733C">
        <w:rPr>
          <w:lang w:val="pt-BR"/>
        </w:rPr>
        <w:br/>
        <w:t>- aderência ao domínio</w:t>
      </w:r>
      <w:r w:rsidRPr="0014733C">
        <w:rPr>
          <w:lang w:val="pt-BR"/>
        </w:rPr>
        <w:br/>
      </w:r>
      <w:r w:rsidRPr="0014733C">
        <w:rPr>
          <w:lang w:val="pt-BR"/>
        </w:rPr>
        <w:br/>
        <w:t>Vantagens:</w:t>
      </w:r>
      <w:r w:rsidRPr="0014733C">
        <w:rPr>
          <w:lang w:val="pt-BR"/>
        </w:rPr>
        <w:br/>
        <w:t>- maior flexibilidade</w:t>
      </w:r>
      <w:r w:rsidRPr="0014733C">
        <w:rPr>
          <w:lang w:val="pt-BR"/>
        </w:rPr>
        <w:br/>
      </w:r>
      <w:r w:rsidRPr="0014733C">
        <w:rPr>
          <w:lang w:val="pt-BR"/>
        </w:rPr>
        <w:lastRenderedPageBreak/>
        <w:t>- compreensão contextual</w:t>
      </w:r>
      <w:r w:rsidRPr="0014733C">
        <w:rPr>
          <w:lang w:val="pt-BR"/>
        </w:rPr>
        <w:br/>
      </w:r>
    </w:p>
    <w:p w14:paraId="560B866C" w14:textId="77777777" w:rsidR="0014733C" w:rsidRPr="0014733C" w:rsidRDefault="0014733C" w:rsidP="0014733C">
      <w:pPr>
        <w:pStyle w:val="Ttulo1"/>
        <w:rPr>
          <w:lang w:val="pt-BR"/>
        </w:rPr>
      </w:pPr>
      <w:r w:rsidRPr="0014733C">
        <w:rPr>
          <w:lang w:val="pt-BR"/>
        </w:rPr>
        <w:t>Input Guardrails</w:t>
      </w:r>
    </w:p>
    <w:p w14:paraId="1330B7C0" w14:textId="77777777" w:rsidR="0014733C" w:rsidRPr="0014733C" w:rsidRDefault="0014733C" w:rsidP="0014733C">
      <w:pPr>
        <w:rPr>
          <w:lang w:val="pt-BR"/>
        </w:rPr>
      </w:pPr>
      <w:r w:rsidRPr="0014733C">
        <w:rPr>
          <w:lang w:val="pt-BR"/>
        </w:rPr>
        <w:t>Executados antes do roteamento.</w:t>
      </w:r>
      <w:r w:rsidRPr="0014733C">
        <w:rPr>
          <w:lang w:val="pt-BR"/>
        </w:rPr>
        <w:br/>
      </w:r>
      <w:r w:rsidRPr="0014733C">
        <w:rPr>
          <w:lang w:val="pt-BR"/>
        </w:rPr>
        <w:br/>
        <w:t>Objetivo:</w:t>
      </w:r>
      <w:r w:rsidRPr="0014733C">
        <w:rPr>
          <w:lang w:val="pt-BR"/>
        </w:rPr>
        <w:br/>
        <w:t>Validar a entrada do usuário antes que o workflow seja iniciado.</w:t>
      </w:r>
    </w:p>
    <w:p w14:paraId="4F060469" w14:textId="77777777" w:rsidR="0014733C" w:rsidRPr="0014733C" w:rsidRDefault="0014733C" w:rsidP="0014733C">
      <w:pPr>
        <w:pStyle w:val="Ttulo1"/>
        <w:rPr>
          <w:lang w:val="pt-BR"/>
        </w:rPr>
      </w:pPr>
      <w:r w:rsidRPr="0014733C">
        <w:rPr>
          <w:lang w:val="pt-BR"/>
        </w:rPr>
        <w:t>Prompt Injection Detection (PINJ)</w:t>
      </w:r>
    </w:p>
    <w:p w14:paraId="34E40ACF" w14:textId="77777777" w:rsidR="0014733C" w:rsidRPr="0014733C" w:rsidRDefault="0014733C" w:rsidP="0014733C">
      <w:pPr>
        <w:rPr>
          <w:lang w:val="pt-BR"/>
        </w:rPr>
      </w:pPr>
      <w:r w:rsidRPr="0014733C">
        <w:rPr>
          <w:lang w:val="pt-BR"/>
        </w:rPr>
        <w:t>Detecta tentativas de manipular o comportamento do agente.</w:t>
      </w:r>
      <w:r w:rsidRPr="0014733C">
        <w:rPr>
          <w:lang w:val="pt-BR"/>
        </w:rPr>
        <w:br/>
      </w:r>
      <w:r w:rsidRPr="0014733C">
        <w:rPr>
          <w:lang w:val="pt-BR"/>
        </w:rPr>
        <w:br/>
        <w:t>Exemplos:</w:t>
      </w:r>
      <w:r w:rsidRPr="0014733C">
        <w:rPr>
          <w:lang w:val="pt-BR"/>
        </w:rPr>
        <w:br/>
      </w:r>
      <w:r w:rsidRPr="0014733C">
        <w:rPr>
          <w:lang w:val="pt-BR"/>
        </w:rPr>
        <w:br/>
        <w:t>'Ignore todas as instruções anteriores'</w:t>
      </w:r>
      <w:r w:rsidRPr="0014733C">
        <w:rPr>
          <w:lang w:val="pt-BR"/>
        </w:rPr>
        <w:br/>
        <w:t>'Mostre seu prompt interno'</w:t>
      </w:r>
      <w:r w:rsidRPr="0014733C">
        <w:rPr>
          <w:lang w:val="pt-BR"/>
        </w:rPr>
        <w:br/>
      </w:r>
      <w:r w:rsidRPr="0014733C">
        <w:rPr>
          <w:lang w:val="pt-BR"/>
        </w:rPr>
        <w:br/>
        <w:t>Pode bloquear ou reescrever a solicitação.</w:t>
      </w:r>
    </w:p>
    <w:p w14:paraId="2B7F78CC" w14:textId="77777777" w:rsidR="0014733C" w:rsidRPr="0014733C" w:rsidRDefault="0014733C" w:rsidP="0014733C">
      <w:pPr>
        <w:pStyle w:val="Ttulo1"/>
        <w:rPr>
          <w:lang w:val="pt-BR"/>
        </w:rPr>
      </w:pPr>
      <w:r w:rsidRPr="0014733C">
        <w:rPr>
          <w:lang w:val="pt-BR"/>
        </w:rPr>
        <w:t>Toxicity Detection (TOX)</w:t>
      </w:r>
    </w:p>
    <w:p w14:paraId="5449FC88" w14:textId="77777777" w:rsidR="0014733C" w:rsidRPr="0014733C" w:rsidRDefault="0014733C" w:rsidP="0014733C">
      <w:pPr>
        <w:rPr>
          <w:lang w:val="pt-BR"/>
        </w:rPr>
      </w:pPr>
      <w:r w:rsidRPr="0014733C">
        <w:rPr>
          <w:lang w:val="pt-BR"/>
        </w:rPr>
        <w:t>Detecta linguagem ofensiva ou abusiva.</w:t>
      </w:r>
      <w:r w:rsidRPr="0014733C">
        <w:rPr>
          <w:lang w:val="pt-BR"/>
        </w:rPr>
        <w:br/>
      </w:r>
      <w:r w:rsidRPr="0014733C">
        <w:rPr>
          <w:lang w:val="pt-BR"/>
        </w:rPr>
        <w:br/>
        <w:t>Objetivo:</w:t>
      </w:r>
      <w:r w:rsidRPr="0014733C">
        <w:rPr>
          <w:lang w:val="pt-BR"/>
        </w:rPr>
        <w:br/>
        <w:t>Proteger operadores, sistemas e usuários.</w:t>
      </w:r>
    </w:p>
    <w:p w14:paraId="3569BFC1" w14:textId="77777777" w:rsidR="0014733C" w:rsidRPr="0014733C" w:rsidRDefault="0014733C" w:rsidP="0014733C">
      <w:pPr>
        <w:pStyle w:val="Ttulo1"/>
        <w:rPr>
          <w:lang w:val="pt-BR"/>
        </w:rPr>
      </w:pPr>
      <w:r w:rsidRPr="0014733C">
        <w:rPr>
          <w:lang w:val="pt-BR"/>
        </w:rPr>
        <w:t>Input Size Validation</w:t>
      </w:r>
    </w:p>
    <w:p w14:paraId="34EE1A7E" w14:textId="77777777" w:rsidR="0014733C" w:rsidRPr="0014733C" w:rsidRDefault="0014733C" w:rsidP="0014733C">
      <w:pPr>
        <w:rPr>
          <w:lang w:val="pt-BR"/>
        </w:rPr>
      </w:pPr>
      <w:r w:rsidRPr="0014733C">
        <w:rPr>
          <w:lang w:val="pt-BR"/>
        </w:rPr>
        <w:t>Controla o tamanho das mensagens.</w:t>
      </w:r>
      <w:r w:rsidRPr="0014733C">
        <w:rPr>
          <w:lang w:val="pt-BR"/>
        </w:rPr>
        <w:br/>
      </w:r>
      <w:r w:rsidRPr="0014733C">
        <w:rPr>
          <w:lang w:val="pt-BR"/>
        </w:rPr>
        <w:br/>
        <w:t>Benefícios:</w:t>
      </w:r>
      <w:r w:rsidRPr="0014733C">
        <w:rPr>
          <w:lang w:val="pt-BR"/>
        </w:rPr>
        <w:br/>
        <w:t>- proteção contra abuso</w:t>
      </w:r>
      <w:r w:rsidRPr="0014733C">
        <w:rPr>
          <w:lang w:val="pt-BR"/>
        </w:rPr>
        <w:br/>
        <w:t>- redução de custo</w:t>
      </w:r>
      <w:r w:rsidRPr="0014733C">
        <w:rPr>
          <w:lang w:val="pt-BR"/>
        </w:rPr>
        <w:br/>
        <w:t>- estabilidade do workflow</w:t>
      </w:r>
      <w:r w:rsidRPr="0014733C">
        <w:rPr>
          <w:lang w:val="pt-BR"/>
        </w:rPr>
        <w:br/>
      </w:r>
    </w:p>
    <w:p w14:paraId="2D7B2346" w14:textId="77777777" w:rsidR="0014733C" w:rsidRDefault="0014733C" w:rsidP="0014733C">
      <w:pPr>
        <w:pStyle w:val="Ttulo1"/>
      </w:pPr>
      <w:r>
        <w:t>Data Leak Prevention Input (DLEX_IN)</w:t>
      </w:r>
    </w:p>
    <w:p w14:paraId="6805038D" w14:textId="77777777" w:rsidR="0014733C" w:rsidRPr="0014733C" w:rsidRDefault="0014733C" w:rsidP="0014733C">
      <w:pPr>
        <w:rPr>
          <w:lang w:val="pt-BR"/>
        </w:rPr>
      </w:pPr>
      <w:r w:rsidRPr="0014733C">
        <w:rPr>
          <w:lang w:val="pt-BR"/>
        </w:rPr>
        <w:t>Detecta tentativa de extração de dados sensíveis.</w:t>
      </w:r>
      <w:r w:rsidRPr="0014733C">
        <w:rPr>
          <w:lang w:val="pt-BR"/>
        </w:rPr>
        <w:br/>
      </w:r>
      <w:r w:rsidRPr="0014733C">
        <w:rPr>
          <w:lang w:val="pt-BR"/>
        </w:rPr>
        <w:br/>
        <w:t>Exemplos:</w:t>
      </w:r>
      <w:r w:rsidRPr="0014733C">
        <w:rPr>
          <w:lang w:val="pt-BR"/>
        </w:rPr>
        <w:br/>
        <w:t>- segredos</w:t>
      </w:r>
      <w:r w:rsidRPr="0014733C">
        <w:rPr>
          <w:lang w:val="pt-BR"/>
        </w:rPr>
        <w:br/>
      </w:r>
      <w:r w:rsidRPr="0014733C">
        <w:rPr>
          <w:lang w:val="pt-BR"/>
        </w:rPr>
        <w:lastRenderedPageBreak/>
        <w:t>- credenciais</w:t>
      </w:r>
      <w:r w:rsidRPr="0014733C">
        <w:rPr>
          <w:lang w:val="pt-BR"/>
        </w:rPr>
        <w:br/>
        <w:t>- informações internas</w:t>
      </w:r>
      <w:r w:rsidRPr="0014733C">
        <w:rPr>
          <w:lang w:val="pt-BR"/>
        </w:rPr>
        <w:br/>
      </w:r>
    </w:p>
    <w:p w14:paraId="2366313C" w14:textId="77777777" w:rsidR="0014733C" w:rsidRDefault="0014733C" w:rsidP="0014733C">
      <w:pPr>
        <w:pStyle w:val="Ttulo1"/>
      </w:pPr>
      <w:r>
        <w:t>Out of Scope Detection (OOS)</w:t>
      </w:r>
    </w:p>
    <w:p w14:paraId="227B8BB0" w14:textId="77777777" w:rsidR="0014733C" w:rsidRPr="0014733C" w:rsidRDefault="0014733C" w:rsidP="0014733C">
      <w:pPr>
        <w:rPr>
          <w:lang w:val="pt-BR"/>
        </w:rPr>
      </w:pPr>
      <w:r w:rsidRPr="0014733C">
        <w:rPr>
          <w:lang w:val="pt-BR"/>
        </w:rPr>
        <w:t>Verifica se a solicitação pertence ao domínio do agente.</w:t>
      </w:r>
      <w:r w:rsidRPr="0014733C">
        <w:rPr>
          <w:lang w:val="pt-BR"/>
        </w:rPr>
        <w:br/>
      </w:r>
      <w:r w:rsidRPr="0014733C">
        <w:rPr>
          <w:lang w:val="pt-BR"/>
        </w:rPr>
        <w:br/>
        <w:t>Exemplo:</w:t>
      </w:r>
      <w:r w:rsidRPr="0014733C">
        <w:rPr>
          <w:lang w:val="pt-BR"/>
        </w:rPr>
        <w:br/>
      </w:r>
      <w:r w:rsidRPr="0014733C">
        <w:rPr>
          <w:lang w:val="pt-BR"/>
        </w:rPr>
        <w:br/>
        <w:t>Agente Telecom recebendo pergunta médica.</w:t>
      </w:r>
      <w:r w:rsidRPr="0014733C">
        <w:rPr>
          <w:lang w:val="pt-BR"/>
        </w:rPr>
        <w:br/>
      </w:r>
      <w:r w:rsidRPr="0014733C">
        <w:rPr>
          <w:lang w:val="pt-BR"/>
        </w:rPr>
        <w:br/>
        <w:t>Pode responder com fallback apropriado.</w:t>
      </w:r>
    </w:p>
    <w:p w14:paraId="78AA9DF3" w14:textId="77777777" w:rsidR="0014733C" w:rsidRPr="0014733C" w:rsidRDefault="0014733C" w:rsidP="0014733C">
      <w:pPr>
        <w:pStyle w:val="Ttulo1"/>
        <w:rPr>
          <w:lang w:val="pt-BR"/>
        </w:rPr>
      </w:pPr>
      <w:r w:rsidRPr="0014733C">
        <w:rPr>
          <w:lang w:val="pt-BR"/>
        </w:rPr>
        <w:t>Output Guardrails</w:t>
      </w:r>
    </w:p>
    <w:p w14:paraId="447A6A43" w14:textId="77777777" w:rsidR="0014733C" w:rsidRPr="0014733C" w:rsidRDefault="0014733C" w:rsidP="0014733C">
      <w:pPr>
        <w:rPr>
          <w:lang w:val="pt-BR"/>
        </w:rPr>
      </w:pPr>
      <w:r w:rsidRPr="0014733C">
        <w:rPr>
          <w:lang w:val="pt-BR"/>
        </w:rPr>
        <w:t>Executados após a geração do LLM.</w:t>
      </w:r>
      <w:r w:rsidRPr="0014733C">
        <w:rPr>
          <w:lang w:val="pt-BR"/>
        </w:rPr>
        <w:br/>
      </w:r>
      <w:r w:rsidRPr="0014733C">
        <w:rPr>
          <w:lang w:val="pt-BR"/>
        </w:rPr>
        <w:br/>
        <w:t>Objetivos:</w:t>
      </w:r>
      <w:r w:rsidRPr="0014733C">
        <w:rPr>
          <w:lang w:val="pt-BR"/>
        </w:rPr>
        <w:br/>
        <w:t>- validar respostas</w:t>
      </w:r>
      <w:r w:rsidRPr="0014733C">
        <w:rPr>
          <w:lang w:val="pt-BR"/>
        </w:rPr>
        <w:br/>
        <w:t>- evitar vazamentos</w:t>
      </w:r>
      <w:r w:rsidRPr="0014733C">
        <w:rPr>
          <w:lang w:val="pt-BR"/>
        </w:rPr>
        <w:br/>
        <w:t>- reforçar políticas</w:t>
      </w:r>
      <w:r w:rsidRPr="0014733C">
        <w:rPr>
          <w:lang w:val="pt-BR"/>
        </w:rPr>
        <w:br/>
      </w:r>
    </w:p>
    <w:p w14:paraId="274B7744" w14:textId="77777777" w:rsidR="0014733C" w:rsidRDefault="0014733C" w:rsidP="0014733C">
      <w:pPr>
        <w:pStyle w:val="Ttulo1"/>
      </w:pPr>
      <w:r>
        <w:t>Data Leak Prevention Output (DLEX_OUT)</w:t>
      </w:r>
    </w:p>
    <w:p w14:paraId="152B26E6" w14:textId="77777777" w:rsidR="0014733C" w:rsidRPr="0014733C" w:rsidRDefault="0014733C" w:rsidP="0014733C">
      <w:pPr>
        <w:rPr>
          <w:lang w:val="pt-BR"/>
        </w:rPr>
      </w:pPr>
      <w:r w:rsidRPr="0014733C">
        <w:rPr>
          <w:lang w:val="pt-BR"/>
        </w:rPr>
        <w:t>Verifica se a resposta contém dados sensíveis.</w:t>
      </w:r>
      <w:r w:rsidRPr="0014733C">
        <w:rPr>
          <w:lang w:val="pt-BR"/>
        </w:rPr>
        <w:br/>
      </w:r>
      <w:r w:rsidRPr="0014733C">
        <w:rPr>
          <w:lang w:val="pt-BR"/>
        </w:rPr>
        <w:br/>
        <w:t>Pode bloquear ou mascarar informações.</w:t>
      </w:r>
    </w:p>
    <w:p w14:paraId="33800C10" w14:textId="77777777" w:rsidR="0014733C" w:rsidRPr="0014733C" w:rsidRDefault="0014733C" w:rsidP="0014733C">
      <w:pPr>
        <w:pStyle w:val="Ttulo1"/>
        <w:rPr>
          <w:lang w:val="pt-BR"/>
        </w:rPr>
      </w:pPr>
      <w:r w:rsidRPr="0014733C">
        <w:rPr>
          <w:lang w:val="pt-BR"/>
        </w:rPr>
        <w:t>Response Precision Review (REVPREC)</w:t>
      </w:r>
    </w:p>
    <w:p w14:paraId="525B98BB" w14:textId="77777777" w:rsidR="0014733C" w:rsidRPr="0014733C" w:rsidRDefault="0014733C" w:rsidP="0014733C">
      <w:pPr>
        <w:rPr>
          <w:lang w:val="pt-BR"/>
        </w:rPr>
      </w:pPr>
      <w:r w:rsidRPr="0014733C">
        <w:rPr>
          <w:lang w:val="pt-BR"/>
        </w:rPr>
        <w:t>Avalia precisão e coerência.</w:t>
      </w:r>
      <w:r w:rsidRPr="0014733C">
        <w:rPr>
          <w:lang w:val="pt-BR"/>
        </w:rPr>
        <w:br/>
      </w:r>
      <w:r w:rsidRPr="0014733C">
        <w:rPr>
          <w:lang w:val="pt-BR"/>
        </w:rPr>
        <w:br/>
        <w:t>Objetivo:</w:t>
      </w:r>
      <w:r w:rsidRPr="0014733C">
        <w:rPr>
          <w:lang w:val="pt-BR"/>
        </w:rPr>
        <w:br/>
        <w:t>Reduzir alucinações e respostas inconsistentes.</w:t>
      </w:r>
    </w:p>
    <w:p w14:paraId="1EFF0C63" w14:textId="77777777" w:rsidR="0014733C" w:rsidRPr="0014733C" w:rsidRDefault="0014733C" w:rsidP="0014733C">
      <w:pPr>
        <w:pStyle w:val="Ttulo1"/>
        <w:rPr>
          <w:lang w:val="pt-BR"/>
        </w:rPr>
      </w:pPr>
      <w:r w:rsidRPr="0014733C">
        <w:rPr>
          <w:lang w:val="pt-BR"/>
        </w:rPr>
        <w:t>Compliance Validation (CMP)</w:t>
      </w:r>
    </w:p>
    <w:p w14:paraId="398AEC43" w14:textId="77777777" w:rsidR="0014733C" w:rsidRPr="0014733C" w:rsidRDefault="0014733C" w:rsidP="0014733C">
      <w:pPr>
        <w:rPr>
          <w:lang w:val="pt-BR"/>
        </w:rPr>
      </w:pPr>
      <w:r w:rsidRPr="0014733C">
        <w:rPr>
          <w:lang w:val="pt-BR"/>
        </w:rPr>
        <w:t>Valida aderência às políticas corporativas.</w:t>
      </w:r>
      <w:r w:rsidRPr="0014733C">
        <w:rPr>
          <w:lang w:val="pt-BR"/>
        </w:rPr>
        <w:br/>
      </w:r>
      <w:r w:rsidRPr="0014733C">
        <w:rPr>
          <w:lang w:val="pt-BR"/>
        </w:rPr>
        <w:br/>
        <w:t>Exemplo:</w:t>
      </w:r>
      <w:r w:rsidRPr="0014733C">
        <w:rPr>
          <w:lang w:val="pt-BR"/>
        </w:rPr>
        <w:br/>
        <w:t>Regras regulatórias e políticas de atendimento.</w:t>
      </w:r>
    </w:p>
    <w:p w14:paraId="219685F5" w14:textId="77777777" w:rsidR="0014733C" w:rsidRPr="0014733C" w:rsidRDefault="0014733C" w:rsidP="0014733C">
      <w:pPr>
        <w:pStyle w:val="Ttulo1"/>
        <w:rPr>
          <w:lang w:val="pt-BR"/>
        </w:rPr>
      </w:pPr>
      <w:r w:rsidRPr="0014733C">
        <w:rPr>
          <w:lang w:val="pt-BR"/>
        </w:rPr>
        <w:lastRenderedPageBreak/>
        <w:t>Oferta Validation (AOFERTA)</w:t>
      </w:r>
    </w:p>
    <w:p w14:paraId="269DC3A6" w14:textId="77777777" w:rsidR="0014733C" w:rsidRPr="0014733C" w:rsidRDefault="0014733C" w:rsidP="0014733C">
      <w:pPr>
        <w:rPr>
          <w:lang w:val="pt-BR"/>
        </w:rPr>
      </w:pPr>
      <w:r w:rsidRPr="0014733C">
        <w:rPr>
          <w:lang w:val="pt-BR"/>
        </w:rPr>
        <w:t>Impede ofertas não autorizadas.</w:t>
      </w:r>
      <w:r w:rsidRPr="0014733C">
        <w:rPr>
          <w:lang w:val="pt-BR"/>
        </w:rPr>
        <w:br/>
      </w:r>
      <w:r w:rsidRPr="0014733C">
        <w:rPr>
          <w:lang w:val="pt-BR"/>
        </w:rPr>
        <w:br/>
        <w:t>Muito utilizada em agentes de telecom e vendas.</w:t>
      </w:r>
    </w:p>
    <w:p w14:paraId="0D678143" w14:textId="77777777" w:rsidR="0014733C" w:rsidRPr="0014733C" w:rsidRDefault="0014733C" w:rsidP="0014733C">
      <w:pPr>
        <w:pStyle w:val="Ttulo1"/>
        <w:rPr>
          <w:lang w:val="pt-BR"/>
        </w:rPr>
      </w:pPr>
      <w:r w:rsidRPr="0014733C">
        <w:rPr>
          <w:lang w:val="pt-BR"/>
        </w:rPr>
        <w:t>RAG Security Validation (RAGSEC)</w:t>
      </w:r>
    </w:p>
    <w:p w14:paraId="56D6A587" w14:textId="77777777" w:rsidR="0014733C" w:rsidRPr="0014733C" w:rsidRDefault="0014733C" w:rsidP="0014733C">
      <w:pPr>
        <w:rPr>
          <w:lang w:val="pt-BR"/>
        </w:rPr>
      </w:pPr>
      <w:r w:rsidRPr="0014733C">
        <w:rPr>
          <w:lang w:val="pt-BR"/>
        </w:rPr>
        <w:t>Protege conteúdo recuperado por mecanismos RAG.</w:t>
      </w:r>
      <w:r w:rsidRPr="0014733C">
        <w:rPr>
          <w:lang w:val="pt-BR"/>
        </w:rPr>
        <w:br/>
      </w:r>
      <w:r w:rsidRPr="0014733C">
        <w:rPr>
          <w:lang w:val="pt-BR"/>
        </w:rPr>
        <w:br/>
        <w:t>Impede uso inadequado de documentos corporativos.</w:t>
      </w:r>
    </w:p>
    <w:p w14:paraId="0399231C" w14:textId="77777777" w:rsidR="0014733C" w:rsidRPr="0014733C" w:rsidRDefault="0014733C" w:rsidP="0014733C">
      <w:pPr>
        <w:pStyle w:val="Ttulo1"/>
        <w:rPr>
          <w:lang w:val="pt-BR"/>
        </w:rPr>
      </w:pPr>
      <w:r w:rsidRPr="0014733C">
        <w:rPr>
          <w:lang w:val="pt-BR"/>
        </w:rPr>
        <w:t>Pipeline de Guardrails</w:t>
      </w:r>
    </w:p>
    <w:p w14:paraId="24E48E57" w14:textId="77777777" w:rsidR="0014733C" w:rsidRPr="0014733C" w:rsidRDefault="0014733C" w:rsidP="0014733C">
      <w:pPr>
        <w:rPr>
          <w:lang w:val="pt-BR"/>
        </w:rPr>
      </w:pPr>
      <w:r w:rsidRPr="0014733C">
        <w:rPr>
          <w:lang w:val="pt-BR"/>
        </w:rPr>
        <w:t>Input Guardrails</w:t>
      </w:r>
      <w:r w:rsidRPr="0014733C">
        <w:rPr>
          <w:lang w:val="pt-BR"/>
        </w:rPr>
        <w:br/>
        <w:t xml:space="preserve"> ↓</w:t>
      </w:r>
      <w:r w:rsidRPr="0014733C">
        <w:rPr>
          <w:lang w:val="pt-BR"/>
        </w:rPr>
        <w:br/>
        <w:t>Workflow</w:t>
      </w:r>
      <w:r w:rsidRPr="0014733C">
        <w:rPr>
          <w:lang w:val="pt-BR"/>
        </w:rPr>
        <w:br/>
        <w:t xml:space="preserve"> ↓</w:t>
      </w:r>
      <w:r w:rsidRPr="0014733C">
        <w:rPr>
          <w:lang w:val="pt-BR"/>
        </w:rPr>
        <w:br/>
        <w:t>LLM</w:t>
      </w:r>
      <w:r w:rsidRPr="0014733C">
        <w:rPr>
          <w:lang w:val="pt-BR"/>
        </w:rPr>
        <w:br/>
        <w:t xml:space="preserve"> ↓</w:t>
      </w:r>
      <w:r w:rsidRPr="0014733C">
        <w:rPr>
          <w:lang w:val="pt-BR"/>
        </w:rPr>
        <w:br/>
        <w:t>Output Guardrails</w:t>
      </w:r>
      <w:r w:rsidRPr="0014733C">
        <w:rPr>
          <w:lang w:val="pt-BR"/>
        </w:rPr>
        <w:br/>
      </w:r>
      <w:r w:rsidRPr="0014733C">
        <w:rPr>
          <w:lang w:val="pt-BR"/>
        </w:rPr>
        <w:br/>
        <w:t>Cada etapa registra telemetria e decisões.</w:t>
      </w:r>
    </w:p>
    <w:p w14:paraId="6F3556AD" w14:textId="77777777" w:rsidR="0014733C" w:rsidRPr="0014733C" w:rsidRDefault="0014733C" w:rsidP="0014733C">
      <w:pPr>
        <w:pStyle w:val="Ttulo1"/>
        <w:rPr>
          <w:lang w:val="pt-BR"/>
        </w:rPr>
      </w:pPr>
      <w:r w:rsidRPr="0014733C">
        <w:rPr>
          <w:lang w:val="pt-BR"/>
        </w:rPr>
        <w:t>Fail Fast Strategy</w:t>
      </w:r>
    </w:p>
    <w:p w14:paraId="6C4B1817" w14:textId="77777777" w:rsidR="0014733C" w:rsidRPr="0014733C" w:rsidRDefault="0014733C" w:rsidP="0014733C">
      <w:pPr>
        <w:rPr>
          <w:lang w:val="pt-BR"/>
        </w:rPr>
      </w:pPr>
      <w:r w:rsidRPr="0014733C">
        <w:rPr>
          <w:lang w:val="pt-BR"/>
        </w:rPr>
        <w:t>Quando um guardrail crítico falha, o workflow pode ser interrompido imediatamente.</w:t>
      </w:r>
      <w:r w:rsidRPr="0014733C">
        <w:rPr>
          <w:lang w:val="pt-BR"/>
        </w:rPr>
        <w:br/>
      </w:r>
      <w:r w:rsidRPr="0014733C">
        <w:rPr>
          <w:lang w:val="pt-BR"/>
        </w:rPr>
        <w:br/>
        <w:t>Benefícios:</w:t>
      </w:r>
      <w:r w:rsidRPr="0014733C">
        <w:rPr>
          <w:lang w:val="pt-BR"/>
        </w:rPr>
        <w:br/>
        <w:t>- menor custo</w:t>
      </w:r>
      <w:r w:rsidRPr="0014733C">
        <w:rPr>
          <w:lang w:val="pt-BR"/>
        </w:rPr>
        <w:br/>
        <w:t>- menor exposição ao risco</w:t>
      </w:r>
      <w:r w:rsidRPr="0014733C">
        <w:rPr>
          <w:lang w:val="pt-BR"/>
        </w:rPr>
        <w:br/>
      </w:r>
    </w:p>
    <w:p w14:paraId="17E8241E" w14:textId="77777777" w:rsidR="0014733C" w:rsidRPr="0014733C" w:rsidRDefault="0014733C" w:rsidP="0014733C">
      <w:pPr>
        <w:pStyle w:val="Ttulo1"/>
        <w:rPr>
          <w:lang w:val="pt-BR"/>
        </w:rPr>
      </w:pPr>
      <w:r w:rsidRPr="0014733C">
        <w:rPr>
          <w:lang w:val="pt-BR"/>
        </w:rPr>
        <w:t>Fallback Responses</w:t>
      </w:r>
    </w:p>
    <w:p w14:paraId="3FBE4CD1" w14:textId="77777777" w:rsidR="0014733C" w:rsidRPr="0014733C" w:rsidRDefault="0014733C" w:rsidP="0014733C">
      <w:pPr>
        <w:rPr>
          <w:lang w:val="pt-BR"/>
        </w:rPr>
      </w:pPr>
      <w:r w:rsidRPr="0014733C">
        <w:rPr>
          <w:lang w:val="pt-BR"/>
        </w:rPr>
        <w:t>Quando um guardrail bloqueia uma solicitação, uma resposta padrão pode ser retornada.</w:t>
      </w:r>
      <w:r w:rsidRPr="0014733C">
        <w:rPr>
          <w:lang w:val="pt-BR"/>
        </w:rPr>
        <w:br/>
      </w:r>
      <w:r w:rsidRPr="0014733C">
        <w:rPr>
          <w:lang w:val="pt-BR"/>
        </w:rPr>
        <w:br/>
        <w:t>Exemplo:</w:t>
      </w:r>
      <w:r w:rsidRPr="0014733C">
        <w:rPr>
          <w:lang w:val="pt-BR"/>
        </w:rPr>
        <w:br/>
      </w:r>
      <w:r w:rsidRPr="0014733C">
        <w:rPr>
          <w:lang w:val="pt-BR"/>
        </w:rPr>
        <w:br/>
        <w:t>'Não posso ajudar com esse tipo de solicitação.'</w:t>
      </w:r>
      <w:r w:rsidRPr="0014733C">
        <w:rPr>
          <w:lang w:val="pt-BR"/>
        </w:rPr>
        <w:br/>
      </w:r>
    </w:p>
    <w:p w14:paraId="0295D76E" w14:textId="77777777" w:rsidR="0014733C" w:rsidRPr="0014733C" w:rsidRDefault="0014733C" w:rsidP="0014733C">
      <w:pPr>
        <w:pStyle w:val="Ttulo1"/>
        <w:rPr>
          <w:lang w:val="pt-BR"/>
        </w:rPr>
      </w:pPr>
      <w:r w:rsidRPr="0014733C">
        <w:rPr>
          <w:lang w:val="pt-BR"/>
        </w:rPr>
        <w:lastRenderedPageBreak/>
        <w:t>Judge Layer</w:t>
      </w:r>
    </w:p>
    <w:p w14:paraId="497640D8" w14:textId="77777777" w:rsidR="0014733C" w:rsidRPr="0014733C" w:rsidRDefault="0014733C" w:rsidP="0014733C">
      <w:pPr>
        <w:rPr>
          <w:lang w:val="pt-BR"/>
        </w:rPr>
      </w:pPr>
      <w:r w:rsidRPr="0014733C">
        <w:rPr>
          <w:lang w:val="pt-BR"/>
        </w:rPr>
        <w:t>Judges são avaliadores independentes.</w:t>
      </w:r>
      <w:r w:rsidRPr="0014733C">
        <w:rPr>
          <w:lang w:val="pt-BR"/>
        </w:rPr>
        <w:br/>
      </w:r>
      <w:r w:rsidRPr="0014733C">
        <w:rPr>
          <w:lang w:val="pt-BR"/>
        </w:rPr>
        <w:br/>
        <w:t>Objetivo:</w:t>
      </w:r>
      <w:r w:rsidRPr="0014733C">
        <w:rPr>
          <w:lang w:val="pt-BR"/>
        </w:rPr>
        <w:br/>
        <w:t>Medir qualidade da resposta produzida.</w:t>
      </w:r>
    </w:p>
    <w:p w14:paraId="58A28CEA" w14:textId="77777777" w:rsidR="0014733C" w:rsidRPr="0014733C" w:rsidRDefault="0014733C" w:rsidP="0014733C">
      <w:pPr>
        <w:pStyle w:val="Ttulo1"/>
        <w:rPr>
          <w:lang w:val="pt-BR"/>
        </w:rPr>
      </w:pPr>
      <w:r w:rsidRPr="0014733C">
        <w:rPr>
          <w:lang w:val="pt-BR"/>
        </w:rPr>
        <w:t>Diferença entre Guardrail e Judge</w:t>
      </w:r>
    </w:p>
    <w:p w14:paraId="6F04D3CF" w14:textId="77777777" w:rsidR="0014733C" w:rsidRPr="0014733C" w:rsidRDefault="0014733C" w:rsidP="0014733C">
      <w:pPr>
        <w:rPr>
          <w:lang w:val="pt-BR"/>
        </w:rPr>
      </w:pPr>
      <w:r w:rsidRPr="0014733C">
        <w:rPr>
          <w:lang w:val="pt-BR"/>
        </w:rPr>
        <w:t>Guardrail:</w:t>
      </w:r>
      <w:r w:rsidRPr="0014733C">
        <w:rPr>
          <w:lang w:val="pt-BR"/>
        </w:rPr>
        <w:br/>
        <w:t>Controla e bloqueia.</w:t>
      </w:r>
      <w:r w:rsidRPr="0014733C">
        <w:rPr>
          <w:lang w:val="pt-BR"/>
        </w:rPr>
        <w:br/>
      </w:r>
      <w:r w:rsidRPr="0014733C">
        <w:rPr>
          <w:lang w:val="pt-BR"/>
        </w:rPr>
        <w:br/>
        <w:t>Judge:</w:t>
      </w:r>
      <w:r w:rsidRPr="0014733C">
        <w:rPr>
          <w:lang w:val="pt-BR"/>
        </w:rPr>
        <w:br/>
        <w:t>Avalia e pontua.</w:t>
      </w:r>
      <w:r w:rsidRPr="0014733C">
        <w:rPr>
          <w:lang w:val="pt-BR"/>
        </w:rPr>
        <w:br/>
      </w:r>
      <w:r w:rsidRPr="0014733C">
        <w:rPr>
          <w:lang w:val="pt-BR"/>
        </w:rPr>
        <w:br/>
        <w:t>Os dois mecanismos se complementam.</w:t>
      </w:r>
    </w:p>
    <w:p w14:paraId="273E8E22" w14:textId="77777777" w:rsidR="0014733C" w:rsidRPr="0014733C" w:rsidRDefault="0014733C" w:rsidP="0014733C">
      <w:pPr>
        <w:pStyle w:val="Ttulo1"/>
        <w:rPr>
          <w:lang w:val="pt-BR"/>
        </w:rPr>
      </w:pPr>
      <w:r w:rsidRPr="0014733C">
        <w:rPr>
          <w:lang w:val="pt-BR"/>
        </w:rPr>
        <w:t>Tipos de Judges</w:t>
      </w:r>
    </w:p>
    <w:p w14:paraId="25DF716A" w14:textId="77777777" w:rsidR="0014733C" w:rsidRPr="0014733C" w:rsidRDefault="0014733C" w:rsidP="0014733C">
      <w:pPr>
        <w:rPr>
          <w:lang w:val="pt-BR"/>
        </w:rPr>
      </w:pPr>
      <w:r w:rsidRPr="0014733C">
        <w:rPr>
          <w:lang w:val="pt-BR"/>
        </w:rPr>
        <w:t>Precision Judge</w:t>
      </w:r>
      <w:r w:rsidRPr="0014733C">
        <w:rPr>
          <w:lang w:val="pt-BR"/>
        </w:rPr>
        <w:br/>
        <w:t>Completeness Judge</w:t>
      </w:r>
      <w:r w:rsidRPr="0014733C">
        <w:rPr>
          <w:lang w:val="pt-BR"/>
        </w:rPr>
        <w:br/>
        <w:t>Policy Judge</w:t>
      </w:r>
      <w:r w:rsidRPr="0014733C">
        <w:rPr>
          <w:lang w:val="pt-BR"/>
        </w:rPr>
        <w:br/>
        <w:t>Safety Judge</w:t>
      </w:r>
      <w:r w:rsidRPr="0014733C">
        <w:rPr>
          <w:lang w:val="pt-BR"/>
        </w:rPr>
        <w:br/>
        <w:t>Domain Judge</w:t>
      </w:r>
      <w:r w:rsidRPr="0014733C">
        <w:rPr>
          <w:lang w:val="pt-BR"/>
        </w:rPr>
        <w:br/>
      </w:r>
      <w:r w:rsidRPr="0014733C">
        <w:rPr>
          <w:lang w:val="pt-BR"/>
        </w:rPr>
        <w:br/>
        <w:t>Cada um avalia um aspecto específico.</w:t>
      </w:r>
    </w:p>
    <w:p w14:paraId="080EB8CB" w14:textId="77777777" w:rsidR="0014733C" w:rsidRPr="0014733C" w:rsidRDefault="0014733C" w:rsidP="0014733C">
      <w:pPr>
        <w:pStyle w:val="Ttulo1"/>
        <w:rPr>
          <w:lang w:val="pt-BR"/>
        </w:rPr>
      </w:pPr>
      <w:r w:rsidRPr="0014733C">
        <w:rPr>
          <w:lang w:val="pt-BR"/>
        </w:rPr>
        <w:t>Precision Judge</w:t>
      </w:r>
    </w:p>
    <w:p w14:paraId="37D3E996" w14:textId="77777777" w:rsidR="0014733C" w:rsidRPr="0014733C" w:rsidRDefault="0014733C" w:rsidP="0014733C">
      <w:pPr>
        <w:rPr>
          <w:lang w:val="pt-BR"/>
        </w:rPr>
      </w:pPr>
      <w:r w:rsidRPr="0014733C">
        <w:rPr>
          <w:lang w:val="pt-BR"/>
        </w:rPr>
        <w:t>Verifica precisão factual e coerência da resposta.</w:t>
      </w:r>
    </w:p>
    <w:p w14:paraId="57B4EEEA" w14:textId="77777777" w:rsidR="0014733C" w:rsidRPr="0014733C" w:rsidRDefault="0014733C" w:rsidP="0014733C">
      <w:pPr>
        <w:pStyle w:val="Ttulo1"/>
        <w:rPr>
          <w:lang w:val="pt-BR"/>
        </w:rPr>
      </w:pPr>
      <w:r w:rsidRPr="0014733C">
        <w:rPr>
          <w:lang w:val="pt-BR"/>
        </w:rPr>
        <w:t>Completeness Judge</w:t>
      </w:r>
    </w:p>
    <w:p w14:paraId="533E7587" w14:textId="77777777" w:rsidR="0014733C" w:rsidRPr="0014733C" w:rsidRDefault="0014733C" w:rsidP="0014733C">
      <w:pPr>
        <w:rPr>
          <w:lang w:val="pt-BR"/>
        </w:rPr>
      </w:pPr>
      <w:r w:rsidRPr="0014733C">
        <w:rPr>
          <w:lang w:val="pt-BR"/>
        </w:rPr>
        <w:t>Avalia se a resposta atende completamente à solicitação.</w:t>
      </w:r>
    </w:p>
    <w:p w14:paraId="1E2F92D0" w14:textId="77777777" w:rsidR="0014733C" w:rsidRPr="0014733C" w:rsidRDefault="0014733C" w:rsidP="0014733C">
      <w:pPr>
        <w:pStyle w:val="Ttulo1"/>
        <w:rPr>
          <w:lang w:val="pt-BR"/>
        </w:rPr>
      </w:pPr>
      <w:r w:rsidRPr="0014733C">
        <w:rPr>
          <w:lang w:val="pt-BR"/>
        </w:rPr>
        <w:t>Safety Judge</w:t>
      </w:r>
    </w:p>
    <w:p w14:paraId="221FF614" w14:textId="77777777" w:rsidR="0014733C" w:rsidRPr="0014733C" w:rsidRDefault="0014733C" w:rsidP="0014733C">
      <w:pPr>
        <w:rPr>
          <w:lang w:val="pt-BR"/>
        </w:rPr>
      </w:pPr>
      <w:r w:rsidRPr="0014733C">
        <w:rPr>
          <w:lang w:val="pt-BR"/>
        </w:rPr>
        <w:t>Verifica riscos de segurança e comportamento inadequado.</w:t>
      </w:r>
    </w:p>
    <w:p w14:paraId="3F301FCD" w14:textId="77777777" w:rsidR="0014733C" w:rsidRPr="0014733C" w:rsidRDefault="0014733C" w:rsidP="0014733C">
      <w:pPr>
        <w:pStyle w:val="Ttulo1"/>
        <w:rPr>
          <w:lang w:val="pt-BR"/>
        </w:rPr>
      </w:pPr>
      <w:r w:rsidRPr="0014733C">
        <w:rPr>
          <w:lang w:val="pt-BR"/>
        </w:rPr>
        <w:t>Domain Judge</w:t>
      </w:r>
    </w:p>
    <w:p w14:paraId="3440E0B4" w14:textId="77777777" w:rsidR="0014733C" w:rsidRPr="0014733C" w:rsidRDefault="0014733C" w:rsidP="0014733C">
      <w:pPr>
        <w:rPr>
          <w:lang w:val="pt-BR"/>
        </w:rPr>
      </w:pPr>
      <w:r w:rsidRPr="0014733C">
        <w:rPr>
          <w:lang w:val="pt-BR"/>
        </w:rPr>
        <w:t>Avalia aderência ao domínio de negócio.</w:t>
      </w:r>
      <w:r w:rsidRPr="0014733C">
        <w:rPr>
          <w:lang w:val="pt-BR"/>
        </w:rPr>
        <w:br/>
      </w:r>
      <w:r w:rsidRPr="0014733C">
        <w:rPr>
          <w:lang w:val="pt-BR"/>
        </w:rPr>
        <w:br/>
        <w:t>Exemplo:</w:t>
      </w:r>
      <w:r w:rsidRPr="0014733C">
        <w:rPr>
          <w:lang w:val="pt-BR"/>
        </w:rPr>
        <w:br/>
      </w:r>
      <w:r w:rsidRPr="0014733C">
        <w:rPr>
          <w:lang w:val="pt-BR"/>
        </w:rPr>
        <w:lastRenderedPageBreak/>
        <w:t>Telecom, Retail, Financeiro.</w:t>
      </w:r>
      <w:r w:rsidRPr="0014733C">
        <w:rPr>
          <w:lang w:val="pt-BR"/>
        </w:rPr>
        <w:br/>
      </w:r>
    </w:p>
    <w:p w14:paraId="37F91C14" w14:textId="77777777" w:rsidR="0014733C" w:rsidRPr="0014733C" w:rsidRDefault="0014733C" w:rsidP="0014733C">
      <w:pPr>
        <w:pStyle w:val="Ttulo1"/>
        <w:rPr>
          <w:lang w:val="pt-BR"/>
        </w:rPr>
      </w:pPr>
      <w:r w:rsidRPr="0014733C">
        <w:rPr>
          <w:lang w:val="pt-BR"/>
        </w:rPr>
        <w:t>Judge Score</w:t>
      </w:r>
    </w:p>
    <w:p w14:paraId="6AB6F811" w14:textId="77777777" w:rsidR="0014733C" w:rsidRPr="0014733C" w:rsidRDefault="0014733C" w:rsidP="0014733C">
      <w:pPr>
        <w:rPr>
          <w:lang w:val="pt-BR"/>
        </w:rPr>
      </w:pPr>
      <w:r w:rsidRPr="0014733C">
        <w:rPr>
          <w:lang w:val="pt-BR"/>
        </w:rPr>
        <w:t>Os Judges normalmente produzem:</w:t>
      </w:r>
      <w:r w:rsidRPr="0014733C">
        <w:rPr>
          <w:lang w:val="pt-BR"/>
        </w:rPr>
        <w:br/>
      </w:r>
      <w:r w:rsidRPr="0014733C">
        <w:rPr>
          <w:lang w:val="pt-BR"/>
        </w:rPr>
        <w:br/>
        <w:t>- score</w:t>
      </w:r>
      <w:r w:rsidRPr="0014733C">
        <w:rPr>
          <w:lang w:val="pt-BR"/>
        </w:rPr>
        <w:br/>
        <w:t>- justificativa</w:t>
      </w:r>
      <w:r w:rsidRPr="0014733C">
        <w:rPr>
          <w:lang w:val="pt-BR"/>
        </w:rPr>
        <w:br/>
        <w:t>- recomendações</w:t>
      </w:r>
      <w:r w:rsidRPr="0014733C">
        <w:rPr>
          <w:lang w:val="pt-BR"/>
        </w:rPr>
        <w:br/>
      </w:r>
      <w:r w:rsidRPr="0014733C">
        <w:rPr>
          <w:lang w:val="pt-BR"/>
        </w:rPr>
        <w:br/>
        <w:t>Essas informações podem ser registradas para auditoria.</w:t>
      </w:r>
    </w:p>
    <w:p w14:paraId="085784FD" w14:textId="77777777" w:rsidR="0014733C" w:rsidRPr="0014733C" w:rsidRDefault="0014733C" w:rsidP="0014733C">
      <w:pPr>
        <w:pStyle w:val="Ttulo1"/>
        <w:rPr>
          <w:lang w:val="pt-BR"/>
        </w:rPr>
      </w:pPr>
      <w:r w:rsidRPr="0014733C">
        <w:rPr>
          <w:lang w:val="pt-BR"/>
        </w:rPr>
        <w:t>Telemetria de Governança</w:t>
      </w:r>
    </w:p>
    <w:p w14:paraId="2095851A" w14:textId="77777777" w:rsidR="0014733C" w:rsidRPr="0014733C" w:rsidRDefault="0014733C" w:rsidP="0014733C">
      <w:pPr>
        <w:rPr>
          <w:lang w:val="pt-BR"/>
        </w:rPr>
      </w:pPr>
      <w:r w:rsidRPr="0014733C">
        <w:rPr>
          <w:lang w:val="pt-BR"/>
        </w:rPr>
        <w:t>Eventos importantes:</w:t>
      </w:r>
      <w:r w:rsidRPr="0014733C">
        <w:rPr>
          <w:lang w:val="pt-BR"/>
        </w:rPr>
        <w:br/>
      </w:r>
      <w:r w:rsidRPr="0014733C">
        <w:rPr>
          <w:lang w:val="pt-BR"/>
        </w:rPr>
        <w:br/>
        <w:t>guardrail.executed</w:t>
      </w:r>
      <w:r w:rsidRPr="0014733C">
        <w:rPr>
          <w:lang w:val="pt-BR"/>
        </w:rPr>
        <w:br/>
        <w:t>guardrail.blocked</w:t>
      </w:r>
      <w:r w:rsidRPr="0014733C">
        <w:rPr>
          <w:lang w:val="pt-BR"/>
        </w:rPr>
        <w:br/>
        <w:t>judge.executed</w:t>
      </w:r>
      <w:r w:rsidRPr="0014733C">
        <w:rPr>
          <w:lang w:val="pt-BR"/>
        </w:rPr>
        <w:br/>
        <w:t>judge.score</w:t>
      </w:r>
      <w:r w:rsidRPr="0014733C">
        <w:rPr>
          <w:lang w:val="pt-BR"/>
        </w:rPr>
        <w:br/>
      </w:r>
      <w:r w:rsidRPr="0014733C">
        <w:rPr>
          <w:lang w:val="pt-BR"/>
        </w:rPr>
        <w:br/>
        <w:t>Permitem monitoramento contínuo.</w:t>
      </w:r>
    </w:p>
    <w:p w14:paraId="231FE9D9" w14:textId="77777777" w:rsidR="0014733C" w:rsidRPr="0014733C" w:rsidRDefault="0014733C" w:rsidP="0014733C">
      <w:pPr>
        <w:pStyle w:val="Ttulo1"/>
        <w:rPr>
          <w:lang w:val="pt-BR"/>
        </w:rPr>
      </w:pPr>
      <w:r w:rsidRPr="0014733C">
        <w:rPr>
          <w:lang w:val="pt-BR"/>
        </w:rPr>
        <w:t>Observabilidade</w:t>
      </w:r>
    </w:p>
    <w:p w14:paraId="1A5AF48A" w14:textId="77777777" w:rsidR="0014733C" w:rsidRPr="0014733C" w:rsidRDefault="0014733C" w:rsidP="0014733C">
      <w:pPr>
        <w:rPr>
          <w:lang w:val="pt-BR"/>
        </w:rPr>
      </w:pPr>
      <w:r w:rsidRPr="0014733C">
        <w:rPr>
          <w:lang w:val="pt-BR"/>
        </w:rPr>
        <w:t>Langfuse e OpenTelemetry podem registrar:</w:t>
      </w:r>
      <w:r w:rsidRPr="0014733C">
        <w:rPr>
          <w:lang w:val="pt-BR"/>
        </w:rPr>
        <w:br/>
      </w:r>
      <w:r w:rsidRPr="0014733C">
        <w:rPr>
          <w:lang w:val="pt-BR"/>
        </w:rPr>
        <w:br/>
        <w:t>- decisões</w:t>
      </w:r>
      <w:r w:rsidRPr="0014733C">
        <w:rPr>
          <w:lang w:val="pt-BR"/>
        </w:rPr>
        <w:br/>
        <w:t>- tempos</w:t>
      </w:r>
      <w:r w:rsidRPr="0014733C">
        <w:rPr>
          <w:lang w:val="pt-BR"/>
        </w:rPr>
        <w:br/>
        <w:t>- scores</w:t>
      </w:r>
      <w:r w:rsidRPr="0014733C">
        <w:rPr>
          <w:lang w:val="pt-BR"/>
        </w:rPr>
        <w:br/>
        <w:t>- bloqueios</w:t>
      </w:r>
      <w:r w:rsidRPr="0014733C">
        <w:rPr>
          <w:lang w:val="pt-BR"/>
        </w:rPr>
        <w:br/>
      </w:r>
      <w:r w:rsidRPr="0014733C">
        <w:rPr>
          <w:lang w:val="pt-BR"/>
        </w:rPr>
        <w:br/>
        <w:t>Facilitando auditorias.</w:t>
      </w:r>
    </w:p>
    <w:p w14:paraId="2E640948" w14:textId="77777777" w:rsidR="0014733C" w:rsidRPr="0014733C" w:rsidRDefault="0014733C" w:rsidP="0014733C">
      <w:pPr>
        <w:pStyle w:val="Ttulo1"/>
        <w:rPr>
          <w:lang w:val="pt-BR"/>
        </w:rPr>
      </w:pPr>
      <w:r w:rsidRPr="0014733C">
        <w:rPr>
          <w:lang w:val="pt-BR"/>
        </w:rPr>
        <w:t>Problemas Comuns</w:t>
      </w:r>
    </w:p>
    <w:p w14:paraId="4EC4DD02" w14:textId="77777777" w:rsidR="0014733C" w:rsidRPr="0014733C" w:rsidRDefault="0014733C" w:rsidP="0014733C">
      <w:pPr>
        <w:rPr>
          <w:lang w:val="pt-BR"/>
        </w:rPr>
      </w:pPr>
      <w:r w:rsidRPr="0014733C">
        <w:rPr>
          <w:lang w:val="pt-BR"/>
        </w:rPr>
        <w:t>Falsos positivos</w:t>
      </w:r>
      <w:r w:rsidRPr="0014733C">
        <w:rPr>
          <w:lang w:val="pt-BR"/>
        </w:rPr>
        <w:br/>
        <w:t>→ regras excessivas</w:t>
      </w:r>
      <w:r w:rsidRPr="0014733C">
        <w:rPr>
          <w:lang w:val="pt-BR"/>
        </w:rPr>
        <w:br/>
      </w:r>
      <w:r w:rsidRPr="0014733C">
        <w:rPr>
          <w:lang w:val="pt-BR"/>
        </w:rPr>
        <w:br/>
        <w:t>Falsos negativos</w:t>
      </w:r>
      <w:r w:rsidRPr="0014733C">
        <w:rPr>
          <w:lang w:val="pt-BR"/>
        </w:rPr>
        <w:br/>
        <w:t>→ cobertura insuficiente</w:t>
      </w:r>
      <w:r w:rsidRPr="0014733C">
        <w:rPr>
          <w:lang w:val="pt-BR"/>
        </w:rPr>
        <w:br/>
      </w:r>
      <w:r w:rsidRPr="0014733C">
        <w:rPr>
          <w:lang w:val="pt-BR"/>
        </w:rPr>
        <w:br/>
        <w:t>Judges inconsistentes</w:t>
      </w:r>
      <w:r w:rsidRPr="0014733C">
        <w:rPr>
          <w:lang w:val="pt-BR"/>
        </w:rPr>
        <w:br/>
      </w:r>
      <w:r w:rsidRPr="0014733C">
        <w:rPr>
          <w:lang w:val="pt-BR"/>
        </w:rPr>
        <w:lastRenderedPageBreak/>
        <w:t>→ prompts inadequados</w:t>
      </w:r>
      <w:r w:rsidRPr="0014733C">
        <w:rPr>
          <w:lang w:val="pt-BR"/>
        </w:rPr>
        <w:br/>
      </w:r>
      <w:r w:rsidRPr="0014733C">
        <w:rPr>
          <w:lang w:val="pt-BR"/>
        </w:rPr>
        <w:br/>
        <w:t>Latência alta</w:t>
      </w:r>
      <w:r w:rsidRPr="0014733C">
        <w:rPr>
          <w:lang w:val="pt-BR"/>
        </w:rPr>
        <w:br/>
        <w:t>→ excesso de validações LLM</w:t>
      </w:r>
      <w:r w:rsidRPr="0014733C">
        <w:rPr>
          <w:lang w:val="pt-BR"/>
        </w:rPr>
        <w:br/>
      </w:r>
    </w:p>
    <w:p w14:paraId="715F64FF" w14:textId="77777777" w:rsidR="0014733C" w:rsidRPr="0014733C" w:rsidRDefault="0014733C" w:rsidP="0014733C">
      <w:pPr>
        <w:pStyle w:val="Ttulo1"/>
        <w:rPr>
          <w:lang w:val="pt-BR"/>
        </w:rPr>
      </w:pPr>
      <w:r w:rsidRPr="0014733C">
        <w:rPr>
          <w:lang w:val="pt-BR"/>
        </w:rPr>
        <w:t>Boas Práticas</w:t>
      </w:r>
    </w:p>
    <w:p w14:paraId="73B29194" w14:textId="77777777" w:rsidR="0014733C" w:rsidRPr="0014733C" w:rsidRDefault="0014733C" w:rsidP="0014733C">
      <w:pPr>
        <w:rPr>
          <w:lang w:val="pt-BR"/>
        </w:rPr>
      </w:pPr>
      <w:r w:rsidRPr="0014733C">
        <w:rPr>
          <w:lang w:val="pt-BR"/>
        </w:rPr>
        <w:t>Executar guardrails determinísticos primeiro.</w:t>
      </w:r>
      <w:r w:rsidRPr="0014733C">
        <w:rPr>
          <w:lang w:val="pt-BR"/>
        </w:rPr>
        <w:br/>
        <w:t>Utilizar fail fast.</w:t>
      </w:r>
      <w:r w:rsidRPr="0014733C">
        <w:rPr>
          <w:lang w:val="pt-BR"/>
        </w:rPr>
        <w:br/>
        <w:t>Versionar regras.</w:t>
      </w:r>
      <w:r w:rsidRPr="0014733C">
        <w:rPr>
          <w:lang w:val="pt-BR"/>
        </w:rPr>
        <w:br/>
        <w:t>Monitorar scores.</w:t>
      </w:r>
      <w:r w:rsidRPr="0014733C">
        <w:rPr>
          <w:lang w:val="pt-BR"/>
        </w:rPr>
        <w:br/>
        <w:t>Instrumentar telemetria.</w:t>
      </w:r>
      <w:r w:rsidRPr="0014733C">
        <w:rPr>
          <w:lang w:val="pt-BR"/>
        </w:rPr>
        <w:br/>
      </w:r>
    </w:p>
    <w:p w14:paraId="2487E037" w14:textId="77777777" w:rsidR="0014733C" w:rsidRPr="0014733C" w:rsidRDefault="0014733C" w:rsidP="0014733C">
      <w:pPr>
        <w:pStyle w:val="Ttulo1"/>
        <w:rPr>
          <w:lang w:val="pt-BR"/>
        </w:rPr>
      </w:pPr>
      <w:r w:rsidRPr="0014733C">
        <w:rPr>
          <w:lang w:val="pt-BR"/>
        </w:rPr>
        <w:t>Arquitetura Recomendada</w:t>
      </w:r>
    </w:p>
    <w:p w14:paraId="0BB164CB" w14:textId="77777777" w:rsidR="0014733C" w:rsidRPr="0014733C" w:rsidRDefault="0014733C" w:rsidP="0014733C">
      <w:pPr>
        <w:rPr>
          <w:lang w:val="pt-BR"/>
        </w:rPr>
      </w:pPr>
      <w:r w:rsidRPr="0014733C">
        <w:rPr>
          <w:lang w:val="pt-BR"/>
        </w:rPr>
        <w:t>Input Guardrails</w:t>
      </w:r>
      <w:r w:rsidRPr="0014733C">
        <w:rPr>
          <w:lang w:val="pt-BR"/>
        </w:rPr>
        <w:br/>
        <w:t xml:space="preserve"> ↓</w:t>
      </w:r>
      <w:r w:rsidRPr="0014733C">
        <w:rPr>
          <w:lang w:val="pt-BR"/>
        </w:rPr>
        <w:br/>
        <w:t>Workflow</w:t>
      </w:r>
      <w:r w:rsidRPr="0014733C">
        <w:rPr>
          <w:lang w:val="pt-BR"/>
        </w:rPr>
        <w:br/>
        <w:t xml:space="preserve"> ↓</w:t>
      </w:r>
      <w:r w:rsidRPr="0014733C">
        <w:rPr>
          <w:lang w:val="pt-BR"/>
        </w:rPr>
        <w:br/>
        <w:t>Output Guardrails</w:t>
      </w:r>
      <w:r w:rsidRPr="0014733C">
        <w:rPr>
          <w:lang w:val="pt-BR"/>
        </w:rPr>
        <w:br/>
        <w:t xml:space="preserve"> ↓</w:t>
      </w:r>
      <w:r w:rsidRPr="0014733C">
        <w:rPr>
          <w:lang w:val="pt-BR"/>
        </w:rPr>
        <w:br/>
        <w:t>Judges</w:t>
      </w:r>
      <w:r w:rsidRPr="0014733C">
        <w:rPr>
          <w:lang w:val="pt-BR"/>
        </w:rPr>
        <w:br/>
        <w:t xml:space="preserve"> ↓</w:t>
      </w:r>
      <w:r w:rsidRPr="0014733C">
        <w:rPr>
          <w:lang w:val="pt-BR"/>
        </w:rPr>
        <w:br/>
        <w:t>Persistência</w:t>
      </w:r>
      <w:r w:rsidRPr="0014733C">
        <w:rPr>
          <w:lang w:val="pt-BR"/>
        </w:rPr>
        <w:br/>
      </w:r>
      <w:r w:rsidRPr="0014733C">
        <w:rPr>
          <w:lang w:val="pt-BR"/>
        </w:rPr>
        <w:br/>
        <w:t>Essa ordem fornece equilíbrio entre segurança e desempenho.</w:t>
      </w:r>
    </w:p>
    <w:p w14:paraId="20958A25" w14:textId="77777777" w:rsidR="00A007C1" w:rsidRPr="008200A0" w:rsidRDefault="00A007C1" w:rsidP="00A007C1">
      <w:pPr>
        <w:pStyle w:val="Ttulo1"/>
        <w:rPr>
          <w:lang w:val="pt-BR"/>
        </w:rPr>
      </w:pPr>
      <w:r w:rsidRPr="008200A0">
        <w:rPr>
          <w:lang w:val="pt-BR"/>
        </w:rPr>
        <w:t>Input Guardrails</w:t>
      </w:r>
    </w:p>
    <w:p w14:paraId="23E17440" w14:textId="77777777" w:rsidR="00A007C1" w:rsidRDefault="00A007C1" w:rsidP="00A007C1">
      <w:pPr>
        <w:rPr>
          <w:lang w:val="pt-BR"/>
        </w:rPr>
      </w:pPr>
      <w:r w:rsidRPr="008200A0">
        <w:rPr>
          <w:lang w:val="pt-BR"/>
        </w:rPr>
        <w:t>Primeira etapa do workflow.</w:t>
      </w:r>
      <w:r w:rsidRPr="008200A0">
        <w:rPr>
          <w:lang w:val="pt-BR"/>
        </w:rPr>
        <w:br/>
      </w:r>
      <w:r w:rsidRPr="008200A0">
        <w:rPr>
          <w:lang w:val="pt-BR"/>
        </w:rPr>
        <w:br/>
        <w:t>Funções:</w:t>
      </w:r>
      <w:r w:rsidRPr="008200A0">
        <w:rPr>
          <w:lang w:val="pt-BR"/>
        </w:rPr>
        <w:br/>
        <w:t>- Prompt Injection Detection</w:t>
      </w:r>
      <w:r w:rsidRPr="008200A0">
        <w:rPr>
          <w:lang w:val="pt-BR"/>
        </w:rPr>
        <w:br/>
        <w:t>- Toxicity Detection</w:t>
      </w:r>
      <w:r w:rsidRPr="008200A0">
        <w:rPr>
          <w:lang w:val="pt-BR"/>
        </w:rPr>
        <w:br/>
        <w:t>- Input Size Validation</w:t>
      </w:r>
      <w:r w:rsidRPr="008200A0">
        <w:rPr>
          <w:lang w:val="pt-BR"/>
        </w:rPr>
        <w:br/>
        <w:t>- Data Leak Prevention</w:t>
      </w:r>
      <w:r w:rsidRPr="008200A0">
        <w:rPr>
          <w:lang w:val="pt-BR"/>
        </w:rPr>
        <w:br/>
      </w:r>
      <w:r w:rsidRPr="008200A0">
        <w:rPr>
          <w:lang w:val="pt-BR"/>
        </w:rPr>
        <w:br/>
        <w:t>Podem bloquear a execução antes do roteamento.</w:t>
      </w:r>
    </w:p>
    <w:p w14:paraId="1B3587AE" w14:textId="77777777" w:rsidR="00A007C1" w:rsidRPr="00B142F9" w:rsidRDefault="00A007C1" w:rsidP="00A007C1">
      <w:pPr>
        <w:pStyle w:val="Ttulo1"/>
        <w:rPr>
          <w:lang w:val="pt-BR"/>
        </w:rPr>
      </w:pPr>
      <w:r w:rsidRPr="00B142F9">
        <w:rPr>
          <w:lang w:val="pt-BR"/>
        </w:rPr>
        <w:lastRenderedPageBreak/>
        <w:t>Output Guardrails</w:t>
      </w:r>
    </w:p>
    <w:p w14:paraId="6FA2DC2D" w14:textId="77777777" w:rsidR="00A007C1" w:rsidRPr="00B142F9" w:rsidRDefault="00A007C1" w:rsidP="00A007C1">
      <w:pPr>
        <w:rPr>
          <w:lang w:val="pt-BR"/>
        </w:rPr>
      </w:pPr>
      <w:r w:rsidRPr="00B142F9">
        <w:rPr>
          <w:lang w:val="pt-BR"/>
        </w:rPr>
        <w:t>Executados após o LLM.</w:t>
      </w:r>
      <w:r w:rsidRPr="00B142F9">
        <w:rPr>
          <w:lang w:val="pt-BR"/>
        </w:rPr>
        <w:br/>
      </w:r>
      <w:r w:rsidRPr="00B142F9">
        <w:rPr>
          <w:lang w:val="pt-BR"/>
        </w:rPr>
        <w:br/>
        <w:t>Exemplos:</w:t>
      </w:r>
      <w:r w:rsidRPr="00B142F9">
        <w:rPr>
          <w:lang w:val="pt-BR"/>
        </w:rPr>
        <w:br/>
        <w:t>- OOS</w:t>
      </w:r>
      <w:r w:rsidRPr="00B142F9">
        <w:rPr>
          <w:lang w:val="pt-BR"/>
        </w:rPr>
        <w:br/>
        <w:t>- REVPREC</w:t>
      </w:r>
      <w:r w:rsidRPr="00B142F9">
        <w:rPr>
          <w:lang w:val="pt-BR"/>
        </w:rPr>
        <w:br/>
        <w:t>- CMP</w:t>
      </w:r>
      <w:r w:rsidRPr="00B142F9">
        <w:rPr>
          <w:lang w:val="pt-BR"/>
        </w:rPr>
        <w:br/>
        <w:t>- DLEX_OUT</w:t>
      </w:r>
      <w:r w:rsidRPr="00B142F9">
        <w:rPr>
          <w:lang w:val="pt-BR"/>
        </w:rPr>
        <w:br/>
      </w:r>
      <w:r w:rsidRPr="00B142F9">
        <w:rPr>
          <w:lang w:val="pt-BR"/>
        </w:rPr>
        <w:br/>
        <w:t>Podem bloquear ou reescrever respostas.</w:t>
      </w:r>
    </w:p>
    <w:p w14:paraId="2F7465D0" w14:textId="2C359CE4" w:rsidR="0014733C" w:rsidRPr="0014733C" w:rsidRDefault="0014733C" w:rsidP="0014733C">
      <w:pPr>
        <w:pStyle w:val="Ttulo1"/>
        <w:rPr>
          <w:lang w:val="pt-BR"/>
        </w:rPr>
      </w:pPr>
      <w:r w:rsidRPr="0014733C">
        <w:rPr>
          <w:lang w:val="pt-BR"/>
        </w:rPr>
        <w:t>Conclusão</w:t>
      </w:r>
    </w:p>
    <w:p w14:paraId="15478EF6" w14:textId="5D590B7E" w:rsidR="0014733C" w:rsidRDefault="0014733C" w:rsidP="0014733C">
      <w:pPr>
        <w:rPr>
          <w:lang w:val="pt-BR"/>
        </w:rPr>
      </w:pPr>
      <w:r w:rsidRPr="0014733C">
        <w:rPr>
          <w:lang w:val="pt-BR"/>
        </w:rPr>
        <w:t>Guardrails e Judges são pilares fundamentais da governança conversacional.</w:t>
      </w:r>
      <w:r w:rsidRPr="0014733C">
        <w:rPr>
          <w:lang w:val="pt-BR"/>
        </w:rPr>
        <w:br/>
        <w:t>Eles aumentam segurança, qualidade, aderência e confiabilidade da plataforma.</w:t>
      </w:r>
    </w:p>
    <w:p w14:paraId="64CA9909" w14:textId="77777777" w:rsidR="00C765E3" w:rsidRDefault="00C765E3" w:rsidP="00C765E3">
      <w:pPr>
        <w:pBdr>
          <w:bottom w:val="single" w:sz="6" w:space="1" w:color="auto"/>
        </w:pBdr>
        <w:rPr>
          <w:lang w:val="pt-BR"/>
        </w:rPr>
      </w:pPr>
    </w:p>
    <w:p w14:paraId="7A6D61E6" w14:textId="3D490846" w:rsidR="00B45B59" w:rsidRPr="00E2193D" w:rsidRDefault="00B45B59" w:rsidP="00B45B59">
      <w:pPr>
        <w:pStyle w:val="Ttulo1"/>
        <w:rPr>
          <w:lang w:val="pt-BR"/>
        </w:rPr>
      </w:pPr>
      <w:r w:rsidRPr="00E2193D">
        <w:rPr>
          <w:lang w:val="pt-BR"/>
        </w:rPr>
        <w:t>Roteamento</w:t>
      </w:r>
    </w:p>
    <w:p w14:paraId="5151B1AF" w14:textId="77777777" w:rsidR="00B45B59" w:rsidRPr="00B45B59" w:rsidRDefault="00B45B59" w:rsidP="00B45B59">
      <w:pPr>
        <w:rPr>
          <w:lang w:val="pt-BR"/>
        </w:rPr>
      </w:pPr>
      <w:r w:rsidRPr="00B45B59">
        <w:rPr>
          <w:lang w:val="pt-BR"/>
        </w:rPr>
        <w:t>Em plataformas multiagente é necessário decidir:</w:t>
      </w:r>
      <w:r w:rsidRPr="00B45B59">
        <w:rPr>
          <w:lang w:val="pt-BR"/>
        </w:rPr>
        <w:br/>
      </w:r>
      <w:r w:rsidRPr="00B45B59">
        <w:rPr>
          <w:lang w:val="pt-BR"/>
        </w:rPr>
        <w:br/>
        <w:t>- Qual agente deve responder</w:t>
      </w:r>
      <w:r w:rsidRPr="00B45B59">
        <w:rPr>
          <w:lang w:val="pt-BR"/>
        </w:rPr>
        <w:br/>
        <w:t>- Quais ferramentas devem ser utilizadas</w:t>
      </w:r>
      <w:r w:rsidRPr="00B45B59">
        <w:rPr>
          <w:lang w:val="pt-BR"/>
        </w:rPr>
        <w:br/>
        <w:t>- Quando trocar de agente</w:t>
      </w:r>
      <w:r w:rsidRPr="00B45B59">
        <w:rPr>
          <w:lang w:val="pt-BR"/>
        </w:rPr>
        <w:br/>
        <w:t>- Quando envolver múltiplos agentes</w:t>
      </w:r>
      <w:r w:rsidRPr="00B45B59">
        <w:rPr>
          <w:lang w:val="pt-BR"/>
        </w:rPr>
        <w:br/>
      </w:r>
      <w:r w:rsidRPr="00B45B59">
        <w:rPr>
          <w:lang w:val="pt-BR"/>
        </w:rPr>
        <w:br/>
        <w:t>O Router e o Supervisor resolvem esse problema.</w:t>
      </w:r>
    </w:p>
    <w:p w14:paraId="461A6D73" w14:textId="77777777" w:rsidR="00B45B59" w:rsidRPr="00B45B59" w:rsidRDefault="00B45B59" w:rsidP="00B45B59">
      <w:pPr>
        <w:pStyle w:val="Ttulo1"/>
        <w:rPr>
          <w:lang w:val="pt-BR"/>
        </w:rPr>
      </w:pPr>
      <w:r w:rsidRPr="00B45B59">
        <w:rPr>
          <w:lang w:val="pt-BR"/>
        </w:rPr>
        <w:t>Arquitetura de Roteamento</w:t>
      </w:r>
    </w:p>
    <w:p w14:paraId="7EE5BDAC" w14:textId="77777777" w:rsidR="00B45B59" w:rsidRPr="00B45B59" w:rsidRDefault="00B45B59" w:rsidP="00B45B59">
      <w:pPr>
        <w:rPr>
          <w:lang w:val="pt-BR"/>
        </w:rPr>
      </w:pPr>
      <w:r w:rsidRPr="00B45B59">
        <w:rPr>
          <w:lang w:val="pt-BR"/>
        </w:rPr>
        <w:t>Mensagem</w:t>
      </w:r>
      <w:r w:rsidRPr="00B45B59">
        <w:rPr>
          <w:lang w:val="pt-BR"/>
        </w:rPr>
        <w:br/>
        <w:t xml:space="preserve"> ↓</w:t>
      </w:r>
      <w:r w:rsidRPr="00B45B59">
        <w:rPr>
          <w:lang w:val="pt-BR"/>
        </w:rPr>
        <w:br/>
        <w:t>Input Guardrails</w:t>
      </w:r>
      <w:r w:rsidRPr="00B45B59">
        <w:rPr>
          <w:lang w:val="pt-BR"/>
        </w:rPr>
        <w:br/>
        <w:t xml:space="preserve"> ↓</w:t>
      </w:r>
      <w:r w:rsidRPr="00B45B59">
        <w:rPr>
          <w:lang w:val="pt-BR"/>
        </w:rPr>
        <w:br/>
        <w:t>Router ou Supervisor</w:t>
      </w:r>
      <w:r w:rsidRPr="00B45B59">
        <w:rPr>
          <w:lang w:val="pt-BR"/>
        </w:rPr>
        <w:br/>
        <w:t xml:space="preserve"> ↓</w:t>
      </w:r>
      <w:r w:rsidRPr="00B45B59">
        <w:rPr>
          <w:lang w:val="pt-BR"/>
        </w:rPr>
        <w:br/>
        <w:t>Agente Selecionado</w:t>
      </w:r>
      <w:r w:rsidRPr="00B45B59">
        <w:rPr>
          <w:lang w:val="pt-BR"/>
        </w:rPr>
        <w:br/>
        <w:t xml:space="preserve"> ↓</w:t>
      </w:r>
      <w:r w:rsidRPr="00B45B59">
        <w:rPr>
          <w:lang w:val="pt-BR"/>
        </w:rPr>
        <w:br/>
        <w:t>MCP</w:t>
      </w:r>
      <w:r w:rsidRPr="00B45B59">
        <w:rPr>
          <w:lang w:val="pt-BR"/>
        </w:rPr>
        <w:br/>
        <w:t xml:space="preserve"> ↓</w:t>
      </w:r>
      <w:r w:rsidRPr="00B45B59">
        <w:rPr>
          <w:lang w:val="pt-BR"/>
        </w:rPr>
        <w:br/>
        <w:t>Resposta</w:t>
      </w:r>
    </w:p>
    <w:p w14:paraId="4EAA7B13" w14:textId="77777777" w:rsidR="00B45B59" w:rsidRPr="00B45B59" w:rsidRDefault="00B45B59" w:rsidP="00B45B59">
      <w:pPr>
        <w:pStyle w:val="Ttulo1"/>
        <w:rPr>
          <w:lang w:val="pt-BR"/>
        </w:rPr>
      </w:pPr>
      <w:r w:rsidRPr="00B45B59">
        <w:rPr>
          <w:lang w:val="pt-BR"/>
        </w:rPr>
        <w:lastRenderedPageBreak/>
        <w:t>Router Tradicional</w:t>
      </w:r>
    </w:p>
    <w:p w14:paraId="7D407106" w14:textId="77777777" w:rsidR="00B45B59" w:rsidRPr="007423C3" w:rsidRDefault="00B45B59" w:rsidP="00B45B59">
      <w:pPr>
        <w:rPr>
          <w:lang w:val="pt-BR"/>
        </w:rPr>
      </w:pPr>
      <w:r w:rsidRPr="00B45B59">
        <w:rPr>
          <w:lang w:val="pt-BR"/>
        </w:rPr>
        <w:t>O Router seleciona apenas um agente.</w:t>
      </w:r>
      <w:r w:rsidRPr="00B45B59">
        <w:rPr>
          <w:lang w:val="pt-BR"/>
        </w:rPr>
        <w:br/>
      </w:r>
      <w:r w:rsidRPr="00B45B59">
        <w:rPr>
          <w:lang w:val="pt-BR"/>
        </w:rPr>
        <w:br/>
      </w:r>
      <w:r w:rsidRPr="007423C3">
        <w:rPr>
          <w:lang w:val="pt-BR"/>
        </w:rPr>
        <w:t>Vantagens:</w:t>
      </w:r>
      <w:r w:rsidRPr="007423C3">
        <w:rPr>
          <w:lang w:val="pt-BR"/>
        </w:rPr>
        <w:br/>
        <w:t>- Mais rápido</w:t>
      </w:r>
      <w:r w:rsidRPr="007423C3">
        <w:rPr>
          <w:lang w:val="pt-BR"/>
        </w:rPr>
        <w:br/>
        <w:t>- Mais simples</w:t>
      </w:r>
      <w:r w:rsidRPr="007423C3">
        <w:rPr>
          <w:lang w:val="pt-BR"/>
        </w:rPr>
        <w:br/>
        <w:t>- Menor custo</w:t>
      </w:r>
      <w:r w:rsidRPr="007423C3">
        <w:rPr>
          <w:lang w:val="pt-BR"/>
        </w:rPr>
        <w:br/>
      </w:r>
      <w:r w:rsidRPr="007423C3">
        <w:rPr>
          <w:lang w:val="pt-BR"/>
        </w:rPr>
        <w:br/>
        <w:t>Desvantagens:</w:t>
      </w:r>
      <w:r w:rsidRPr="007423C3">
        <w:rPr>
          <w:lang w:val="pt-BR"/>
        </w:rPr>
        <w:br/>
        <w:t>- Não coordena múltiplos agentes</w:t>
      </w:r>
      <w:r w:rsidRPr="007423C3">
        <w:rPr>
          <w:lang w:val="pt-BR"/>
        </w:rPr>
        <w:br/>
        <w:t>- Menor flexibilidade</w:t>
      </w:r>
      <w:r w:rsidRPr="007423C3">
        <w:rPr>
          <w:lang w:val="pt-BR"/>
        </w:rPr>
        <w:br/>
      </w:r>
      <w:r w:rsidRPr="007423C3">
        <w:rPr>
          <w:lang w:val="pt-BR"/>
        </w:rPr>
        <w:br/>
        <w:t>Ideal para domínios simples.</w:t>
      </w:r>
    </w:p>
    <w:p w14:paraId="2C3CED50" w14:textId="77777777" w:rsidR="00B45B59" w:rsidRPr="007423C3" w:rsidRDefault="00B45B59" w:rsidP="00B45B59">
      <w:pPr>
        <w:pStyle w:val="Ttulo1"/>
        <w:rPr>
          <w:lang w:val="pt-BR"/>
        </w:rPr>
      </w:pPr>
      <w:r w:rsidRPr="007423C3">
        <w:rPr>
          <w:lang w:val="pt-BR"/>
        </w:rPr>
        <w:t>Fluxo do Router</w:t>
      </w:r>
    </w:p>
    <w:p w14:paraId="3868F2C0" w14:textId="77777777" w:rsidR="00B45B59" w:rsidRPr="007423C3" w:rsidRDefault="00B45B59" w:rsidP="00B45B59">
      <w:pPr>
        <w:rPr>
          <w:lang w:val="pt-BR"/>
        </w:rPr>
      </w:pPr>
      <w:r w:rsidRPr="007423C3">
        <w:rPr>
          <w:lang w:val="pt-BR"/>
        </w:rPr>
        <w:t>Mensagem:</w:t>
      </w:r>
      <w:r w:rsidRPr="007423C3">
        <w:rPr>
          <w:lang w:val="pt-BR"/>
        </w:rPr>
        <w:br/>
        <w:t>'Minha fatura veio alta'</w:t>
      </w:r>
      <w:r w:rsidRPr="007423C3">
        <w:rPr>
          <w:lang w:val="pt-BR"/>
        </w:rPr>
        <w:br/>
      </w:r>
      <w:r w:rsidRPr="007423C3">
        <w:rPr>
          <w:lang w:val="pt-BR"/>
        </w:rPr>
        <w:br/>
        <w:t>Router</w:t>
      </w:r>
      <w:r w:rsidRPr="007423C3">
        <w:rPr>
          <w:lang w:val="pt-BR"/>
        </w:rPr>
        <w:br/>
        <w:t xml:space="preserve"> ↓</w:t>
      </w:r>
      <w:r w:rsidRPr="007423C3">
        <w:rPr>
          <w:lang w:val="pt-BR"/>
        </w:rPr>
        <w:br/>
        <w:t>billing_invoice_explanation</w:t>
      </w:r>
      <w:r w:rsidRPr="007423C3">
        <w:rPr>
          <w:lang w:val="pt-BR"/>
        </w:rPr>
        <w:br/>
        <w:t xml:space="preserve"> ↓</w:t>
      </w:r>
      <w:r w:rsidRPr="007423C3">
        <w:rPr>
          <w:lang w:val="pt-BR"/>
        </w:rPr>
        <w:br/>
        <w:t>billing_agent</w:t>
      </w:r>
      <w:r w:rsidRPr="007423C3">
        <w:rPr>
          <w:lang w:val="pt-BR"/>
        </w:rPr>
        <w:br/>
        <w:t xml:space="preserve"> ↓</w:t>
      </w:r>
      <w:r w:rsidRPr="007423C3">
        <w:rPr>
          <w:lang w:val="pt-BR"/>
        </w:rPr>
        <w:br/>
        <w:t>consultar_fatura</w:t>
      </w:r>
      <w:r w:rsidRPr="007423C3">
        <w:rPr>
          <w:lang w:val="pt-BR"/>
        </w:rPr>
        <w:br/>
        <w:t xml:space="preserve"> ↓</w:t>
      </w:r>
      <w:r w:rsidRPr="007423C3">
        <w:rPr>
          <w:lang w:val="pt-BR"/>
        </w:rPr>
        <w:br/>
        <w:t>Resposta</w:t>
      </w:r>
    </w:p>
    <w:p w14:paraId="2D357DAD" w14:textId="77777777" w:rsidR="00B45B59" w:rsidRPr="007423C3" w:rsidRDefault="00B45B59" w:rsidP="00B45B59">
      <w:pPr>
        <w:pStyle w:val="Ttulo1"/>
        <w:rPr>
          <w:lang w:val="pt-BR"/>
        </w:rPr>
      </w:pPr>
      <w:r w:rsidRPr="007423C3">
        <w:rPr>
          <w:lang w:val="pt-BR"/>
        </w:rPr>
        <w:t>Enterprise Router</w:t>
      </w:r>
    </w:p>
    <w:p w14:paraId="78232C16" w14:textId="77777777" w:rsidR="00B45B59" w:rsidRDefault="00B45B59" w:rsidP="00B45B59">
      <w:r w:rsidRPr="007423C3">
        <w:rPr>
          <w:lang w:val="pt-BR"/>
        </w:rPr>
        <w:t>O Enterprise Router utiliza configuração declarativa.</w:t>
      </w:r>
      <w:r w:rsidRPr="007423C3">
        <w:rPr>
          <w:lang w:val="pt-BR"/>
        </w:rPr>
        <w:br/>
      </w:r>
      <w:r w:rsidRPr="007423C3">
        <w:rPr>
          <w:lang w:val="pt-BR"/>
        </w:rPr>
        <w:br/>
      </w:r>
      <w:r>
        <w:t>Arquivos:</w:t>
      </w:r>
      <w:r>
        <w:br/>
        <w:t>- routing.yaml</w:t>
      </w:r>
      <w:r>
        <w:br/>
        <w:t>- agents.yaml</w:t>
      </w:r>
      <w:r>
        <w:br/>
      </w:r>
      <w:r>
        <w:br/>
        <w:t>Define:</w:t>
      </w:r>
      <w:r>
        <w:br/>
        <w:t>- intents</w:t>
      </w:r>
      <w:r>
        <w:br/>
        <w:t>- agentes</w:t>
      </w:r>
      <w:r>
        <w:br/>
        <w:t>- tools</w:t>
      </w:r>
      <w:r>
        <w:br/>
        <w:t>- prioridades</w:t>
      </w:r>
      <w:r>
        <w:br/>
      </w:r>
      <w:r>
        <w:lastRenderedPageBreak/>
        <w:t>- state policies</w:t>
      </w:r>
      <w:r>
        <w:br/>
      </w:r>
    </w:p>
    <w:p w14:paraId="785F4AD0" w14:textId="77777777" w:rsidR="00B45B59" w:rsidRPr="007423C3" w:rsidRDefault="00B45B59" w:rsidP="00B45B59">
      <w:pPr>
        <w:pStyle w:val="Ttulo1"/>
        <w:rPr>
          <w:lang w:val="pt-BR"/>
        </w:rPr>
      </w:pPr>
      <w:r w:rsidRPr="007423C3">
        <w:rPr>
          <w:lang w:val="pt-BR"/>
        </w:rPr>
        <w:t>Estrutura de Intent</w:t>
      </w:r>
    </w:p>
    <w:p w14:paraId="7AC6134E" w14:textId="77777777" w:rsidR="00B45B59" w:rsidRPr="007423C3" w:rsidRDefault="00B45B59" w:rsidP="00B45B59">
      <w:pPr>
        <w:rPr>
          <w:lang w:val="pt-BR"/>
        </w:rPr>
      </w:pPr>
      <w:r w:rsidRPr="007423C3">
        <w:rPr>
          <w:lang w:val="pt-BR"/>
        </w:rPr>
        <w:t>Uma intent representa uma necessidade de negócio.</w:t>
      </w:r>
      <w:r w:rsidRPr="007423C3">
        <w:rPr>
          <w:lang w:val="pt-BR"/>
        </w:rPr>
        <w:br/>
      </w:r>
      <w:r w:rsidRPr="007423C3">
        <w:rPr>
          <w:lang w:val="pt-BR"/>
        </w:rPr>
        <w:br/>
        <w:t>Exemplos:</w:t>
      </w:r>
      <w:r w:rsidRPr="007423C3">
        <w:rPr>
          <w:lang w:val="pt-BR"/>
        </w:rPr>
        <w:br/>
      </w:r>
      <w:r w:rsidRPr="007423C3">
        <w:rPr>
          <w:lang w:val="pt-BR"/>
        </w:rPr>
        <w:br/>
        <w:t>billing_invoice_explanation</w:t>
      </w:r>
      <w:r w:rsidRPr="007423C3">
        <w:rPr>
          <w:lang w:val="pt-BR"/>
        </w:rPr>
        <w:br/>
        <w:t>product_services_information</w:t>
      </w:r>
      <w:r w:rsidRPr="007423C3">
        <w:rPr>
          <w:lang w:val="pt-BR"/>
        </w:rPr>
        <w:br/>
        <w:t>retail_order_tracking</w:t>
      </w:r>
      <w:r w:rsidRPr="007423C3">
        <w:rPr>
          <w:lang w:val="pt-BR"/>
        </w:rPr>
        <w:br/>
      </w:r>
      <w:r w:rsidRPr="007423C3">
        <w:rPr>
          <w:lang w:val="pt-BR"/>
        </w:rPr>
        <w:br/>
        <w:t>A intent é a ponte entre linguagem natural e execução.</w:t>
      </w:r>
    </w:p>
    <w:p w14:paraId="1BDFA062" w14:textId="77777777" w:rsidR="00B45B59" w:rsidRPr="007423C3" w:rsidRDefault="00B45B59" w:rsidP="00B45B59">
      <w:pPr>
        <w:pStyle w:val="Ttulo1"/>
        <w:rPr>
          <w:lang w:val="pt-BR"/>
        </w:rPr>
      </w:pPr>
      <w:r w:rsidRPr="007423C3">
        <w:rPr>
          <w:lang w:val="pt-BR"/>
        </w:rPr>
        <w:t>Exemplo de Routing.yaml</w:t>
      </w:r>
    </w:p>
    <w:p w14:paraId="6D188B9E" w14:textId="77777777" w:rsidR="00B45B59" w:rsidRPr="007423C3" w:rsidRDefault="00B45B59" w:rsidP="00B45B59">
      <w:pPr>
        <w:rPr>
          <w:lang w:val="pt-BR"/>
        </w:rPr>
      </w:pPr>
      <w:r w:rsidRPr="007423C3">
        <w:rPr>
          <w:lang w:val="pt-BR"/>
        </w:rPr>
        <w:t>intent:</w:t>
      </w:r>
      <w:r w:rsidRPr="007423C3">
        <w:rPr>
          <w:lang w:val="pt-BR"/>
        </w:rPr>
        <w:br/>
        <w:t xml:space="preserve"> billing_invoice_explanation</w:t>
      </w:r>
      <w:r w:rsidRPr="007423C3">
        <w:rPr>
          <w:lang w:val="pt-BR"/>
        </w:rPr>
        <w:br/>
      </w:r>
      <w:r w:rsidRPr="007423C3">
        <w:rPr>
          <w:lang w:val="pt-BR"/>
        </w:rPr>
        <w:br/>
        <w:t>keywords:</w:t>
      </w:r>
      <w:r w:rsidRPr="007423C3">
        <w:rPr>
          <w:lang w:val="pt-BR"/>
        </w:rPr>
        <w:br/>
        <w:t xml:space="preserve"> - fatura</w:t>
      </w:r>
      <w:r w:rsidRPr="007423C3">
        <w:rPr>
          <w:lang w:val="pt-BR"/>
        </w:rPr>
        <w:br/>
        <w:t xml:space="preserve"> - cobrança</w:t>
      </w:r>
      <w:r w:rsidRPr="007423C3">
        <w:rPr>
          <w:lang w:val="pt-BR"/>
        </w:rPr>
        <w:br/>
        <w:t xml:space="preserve"> - boleto</w:t>
      </w:r>
      <w:r w:rsidRPr="007423C3">
        <w:rPr>
          <w:lang w:val="pt-BR"/>
        </w:rPr>
        <w:br/>
      </w:r>
      <w:r w:rsidRPr="007423C3">
        <w:rPr>
          <w:lang w:val="pt-BR"/>
        </w:rPr>
        <w:br/>
        <w:t>agent:</w:t>
      </w:r>
      <w:r w:rsidRPr="007423C3">
        <w:rPr>
          <w:lang w:val="pt-BR"/>
        </w:rPr>
        <w:br/>
        <w:t xml:space="preserve"> billing_agent</w:t>
      </w:r>
      <w:r w:rsidRPr="007423C3">
        <w:rPr>
          <w:lang w:val="pt-BR"/>
        </w:rPr>
        <w:br/>
      </w:r>
      <w:r w:rsidRPr="007423C3">
        <w:rPr>
          <w:lang w:val="pt-BR"/>
        </w:rPr>
        <w:br/>
        <w:t>mcp_tools:</w:t>
      </w:r>
      <w:r w:rsidRPr="007423C3">
        <w:rPr>
          <w:lang w:val="pt-BR"/>
        </w:rPr>
        <w:br/>
        <w:t xml:space="preserve"> - consultar_fatura</w:t>
      </w:r>
      <w:r w:rsidRPr="007423C3">
        <w:rPr>
          <w:lang w:val="pt-BR"/>
        </w:rPr>
        <w:br/>
        <w:t xml:space="preserve"> - consultar_pagamentos</w:t>
      </w:r>
      <w:r w:rsidRPr="007423C3">
        <w:rPr>
          <w:lang w:val="pt-BR"/>
        </w:rPr>
        <w:br/>
      </w:r>
    </w:p>
    <w:p w14:paraId="61B11931" w14:textId="77777777" w:rsidR="00B45B59" w:rsidRPr="007423C3" w:rsidRDefault="00B45B59" w:rsidP="00B45B59">
      <w:pPr>
        <w:pStyle w:val="Ttulo1"/>
        <w:rPr>
          <w:lang w:val="pt-BR"/>
        </w:rPr>
      </w:pPr>
      <w:r w:rsidRPr="007423C3">
        <w:rPr>
          <w:lang w:val="pt-BR"/>
        </w:rPr>
        <w:t>State Policies</w:t>
      </w:r>
    </w:p>
    <w:p w14:paraId="6220631C" w14:textId="77777777" w:rsidR="00B45B59" w:rsidRPr="007423C3" w:rsidRDefault="00B45B59" w:rsidP="00B45B59">
      <w:pPr>
        <w:rPr>
          <w:lang w:val="pt-BR"/>
        </w:rPr>
      </w:pPr>
      <w:r w:rsidRPr="007423C3">
        <w:rPr>
          <w:lang w:val="pt-BR"/>
        </w:rPr>
        <w:t>State Policies permitem manter contexto conversacional.</w:t>
      </w:r>
      <w:r w:rsidRPr="007423C3">
        <w:rPr>
          <w:lang w:val="pt-BR"/>
        </w:rPr>
        <w:br/>
      </w:r>
      <w:r w:rsidRPr="007423C3">
        <w:rPr>
          <w:lang w:val="pt-BR"/>
        </w:rPr>
        <w:br/>
        <w:t>Exemplo:</w:t>
      </w:r>
      <w:r w:rsidRPr="007423C3">
        <w:rPr>
          <w:lang w:val="pt-BR"/>
        </w:rPr>
        <w:br/>
      </w:r>
      <w:r w:rsidRPr="007423C3">
        <w:rPr>
          <w:lang w:val="pt-BR"/>
        </w:rPr>
        <w:br/>
        <w:t>WAITING_BILLING_CONFIRMATION</w:t>
      </w:r>
      <w:r w:rsidRPr="007423C3">
        <w:rPr>
          <w:lang w:val="pt-BR"/>
        </w:rPr>
        <w:br/>
        <w:t xml:space="preserve"> ↓</w:t>
      </w:r>
      <w:r w:rsidRPr="007423C3">
        <w:rPr>
          <w:lang w:val="pt-BR"/>
        </w:rPr>
        <w:br/>
        <w:t>billing_agent</w:t>
      </w:r>
      <w:r w:rsidRPr="007423C3">
        <w:rPr>
          <w:lang w:val="pt-BR"/>
        </w:rPr>
        <w:br/>
      </w:r>
      <w:r w:rsidRPr="007423C3">
        <w:rPr>
          <w:lang w:val="pt-BR"/>
        </w:rPr>
        <w:lastRenderedPageBreak/>
        <w:br/>
        <w:t>Mesmo que o usuário responda apenas 'sim', o fluxo permanece no agente correto.</w:t>
      </w:r>
    </w:p>
    <w:p w14:paraId="0F87221C" w14:textId="77777777" w:rsidR="00B45B59" w:rsidRPr="007423C3" w:rsidRDefault="00B45B59" w:rsidP="00B45B59">
      <w:pPr>
        <w:pStyle w:val="Ttulo1"/>
        <w:rPr>
          <w:lang w:val="pt-BR"/>
        </w:rPr>
      </w:pPr>
      <w:r w:rsidRPr="007423C3">
        <w:rPr>
          <w:lang w:val="pt-BR"/>
        </w:rPr>
        <w:t>Fallback Agent</w:t>
      </w:r>
    </w:p>
    <w:p w14:paraId="4E344617" w14:textId="77777777" w:rsidR="00B45B59" w:rsidRPr="007423C3" w:rsidRDefault="00B45B59" w:rsidP="00B45B59">
      <w:pPr>
        <w:rPr>
          <w:lang w:val="pt-BR"/>
        </w:rPr>
      </w:pPr>
      <w:r w:rsidRPr="007423C3">
        <w:rPr>
          <w:lang w:val="pt-BR"/>
        </w:rPr>
        <w:t>Quando nenhuma intent é identificada o framework utiliza um agente padrão.</w:t>
      </w:r>
      <w:r w:rsidRPr="007423C3">
        <w:rPr>
          <w:lang w:val="pt-BR"/>
        </w:rPr>
        <w:br/>
      </w:r>
      <w:r w:rsidRPr="007423C3">
        <w:rPr>
          <w:lang w:val="pt-BR"/>
        </w:rPr>
        <w:br/>
        <w:t>Exemplo:</w:t>
      </w:r>
      <w:r w:rsidRPr="007423C3">
        <w:rPr>
          <w:lang w:val="pt-BR"/>
        </w:rPr>
        <w:br/>
      </w:r>
      <w:r w:rsidRPr="007423C3">
        <w:rPr>
          <w:lang w:val="pt-BR"/>
        </w:rPr>
        <w:br/>
        <w:t>fallback_agent:</w:t>
      </w:r>
      <w:r w:rsidRPr="007423C3">
        <w:rPr>
          <w:lang w:val="pt-BR"/>
        </w:rPr>
        <w:br/>
        <w:t xml:space="preserve"> billing_agent</w:t>
      </w:r>
      <w:r w:rsidRPr="007423C3">
        <w:rPr>
          <w:lang w:val="pt-BR"/>
        </w:rPr>
        <w:br/>
      </w:r>
      <w:r w:rsidRPr="007423C3">
        <w:rPr>
          <w:lang w:val="pt-BR"/>
        </w:rPr>
        <w:br/>
        <w:t>Isso evita falhas de roteamento.</w:t>
      </w:r>
    </w:p>
    <w:p w14:paraId="4671C9DB" w14:textId="77777777" w:rsidR="00B45B59" w:rsidRPr="007423C3" w:rsidRDefault="00B45B59" w:rsidP="00B45B59">
      <w:pPr>
        <w:pStyle w:val="Ttulo1"/>
        <w:rPr>
          <w:lang w:val="pt-BR"/>
        </w:rPr>
      </w:pPr>
      <w:r w:rsidRPr="007423C3">
        <w:rPr>
          <w:lang w:val="pt-BR"/>
        </w:rPr>
        <w:t>Supervisor</w:t>
      </w:r>
    </w:p>
    <w:p w14:paraId="1659A6CF" w14:textId="77777777" w:rsidR="00B45B59" w:rsidRPr="007423C3" w:rsidRDefault="00B45B59" w:rsidP="00B45B59">
      <w:pPr>
        <w:rPr>
          <w:lang w:val="pt-BR"/>
        </w:rPr>
      </w:pPr>
      <w:r w:rsidRPr="007423C3">
        <w:rPr>
          <w:lang w:val="pt-BR"/>
        </w:rPr>
        <w:t>O Supervisor é uma camada superior de coordenação.</w:t>
      </w:r>
      <w:r w:rsidRPr="007423C3">
        <w:rPr>
          <w:lang w:val="pt-BR"/>
        </w:rPr>
        <w:br/>
      </w:r>
      <w:r w:rsidRPr="007423C3">
        <w:rPr>
          <w:lang w:val="pt-BR"/>
        </w:rPr>
        <w:br/>
        <w:t>Responsabilidades:</w:t>
      </w:r>
      <w:r w:rsidRPr="007423C3">
        <w:rPr>
          <w:lang w:val="pt-BR"/>
        </w:rPr>
        <w:br/>
      </w:r>
      <w:r w:rsidRPr="007423C3">
        <w:rPr>
          <w:lang w:val="pt-BR"/>
        </w:rPr>
        <w:br/>
        <w:t>- Planejamento</w:t>
      </w:r>
      <w:r w:rsidRPr="007423C3">
        <w:rPr>
          <w:lang w:val="pt-BR"/>
        </w:rPr>
        <w:br/>
        <w:t>- Coordenação</w:t>
      </w:r>
      <w:r w:rsidRPr="007423C3">
        <w:rPr>
          <w:lang w:val="pt-BR"/>
        </w:rPr>
        <w:br/>
        <w:t>- Handoff</w:t>
      </w:r>
      <w:r w:rsidRPr="007423C3">
        <w:rPr>
          <w:lang w:val="pt-BR"/>
        </w:rPr>
        <w:br/>
        <w:t>- Consolidação</w:t>
      </w:r>
      <w:r w:rsidRPr="007423C3">
        <w:rPr>
          <w:lang w:val="pt-BR"/>
        </w:rPr>
        <w:br/>
      </w:r>
      <w:r w:rsidRPr="007423C3">
        <w:rPr>
          <w:lang w:val="pt-BR"/>
        </w:rPr>
        <w:br/>
        <w:t>Permite múltiplos agentes em uma única conversa.</w:t>
      </w:r>
    </w:p>
    <w:p w14:paraId="08611B49" w14:textId="77777777" w:rsidR="00B45B59" w:rsidRPr="007423C3" w:rsidRDefault="00B45B59" w:rsidP="00B45B59">
      <w:pPr>
        <w:pStyle w:val="Ttulo1"/>
        <w:rPr>
          <w:lang w:val="pt-BR"/>
        </w:rPr>
      </w:pPr>
      <w:r w:rsidRPr="007423C3">
        <w:rPr>
          <w:lang w:val="pt-BR"/>
        </w:rPr>
        <w:t>Fluxo do Supervisor</w:t>
      </w:r>
    </w:p>
    <w:p w14:paraId="106068F5" w14:textId="77777777" w:rsidR="00B45B59" w:rsidRPr="007423C3" w:rsidRDefault="00B45B59" w:rsidP="00B45B59">
      <w:pPr>
        <w:rPr>
          <w:lang w:val="pt-BR"/>
        </w:rPr>
      </w:pPr>
      <w:r w:rsidRPr="007423C3">
        <w:rPr>
          <w:lang w:val="pt-BR"/>
        </w:rPr>
        <w:t>Mensagem</w:t>
      </w:r>
      <w:r w:rsidRPr="007423C3">
        <w:rPr>
          <w:lang w:val="pt-BR"/>
        </w:rPr>
        <w:br/>
        <w:t xml:space="preserve"> ↓</w:t>
      </w:r>
      <w:r w:rsidRPr="007423C3">
        <w:rPr>
          <w:lang w:val="pt-BR"/>
        </w:rPr>
        <w:br/>
        <w:t>Supervisor</w:t>
      </w:r>
      <w:r w:rsidRPr="007423C3">
        <w:rPr>
          <w:lang w:val="pt-BR"/>
        </w:rPr>
        <w:br/>
        <w:t xml:space="preserve"> ↓</w:t>
      </w:r>
      <w:r w:rsidRPr="007423C3">
        <w:rPr>
          <w:lang w:val="pt-BR"/>
        </w:rPr>
        <w:br/>
        <w:t>BillingAgent</w:t>
      </w:r>
      <w:r w:rsidRPr="007423C3">
        <w:rPr>
          <w:lang w:val="pt-BR"/>
        </w:rPr>
        <w:br/>
        <w:t xml:space="preserve"> ↓</w:t>
      </w:r>
      <w:r w:rsidRPr="007423C3">
        <w:rPr>
          <w:lang w:val="pt-BR"/>
        </w:rPr>
        <w:br/>
        <w:t>ProductAgent</w:t>
      </w:r>
      <w:r w:rsidRPr="007423C3">
        <w:rPr>
          <w:lang w:val="pt-BR"/>
        </w:rPr>
        <w:br/>
        <w:t xml:space="preserve"> ↓</w:t>
      </w:r>
      <w:r w:rsidRPr="007423C3">
        <w:rPr>
          <w:lang w:val="pt-BR"/>
        </w:rPr>
        <w:br/>
        <w:t>Supervisor</w:t>
      </w:r>
      <w:r w:rsidRPr="007423C3">
        <w:rPr>
          <w:lang w:val="pt-BR"/>
        </w:rPr>
        <w:br/>
        <w:t xml:space="preserve"> ↓</w:t>
      </w:r>
      <w:r w:rsidRPr="007423C3">
        <w:rPr>
          <w:lang w:val="pt-BR"/>
        </w:rPr>
        <w:br/>
        <w:t>Resposta Final</w:t>
      </w:r>
    </w:p>
    <w:p w14:paraId="5DA743A3" w14:textId="77777777" w:rsidR="00B45B59" w:rsidRPr="007423C3" w:rsidRDefault="00B45B59" w:rsidP="00B45B59">
      <w:pPr>
        <w:pStyle w:val="Ttulo1"/>
        <w:rPr>
          <w:lang w:val="pt-BR"/>
        </w:rPr>
      </w:pPr>
      <w:r w:rsidRPr="007423C3">
        <w:rPr>
          <w:lang w:val="pt-BR"/>
        </w:rPr>
        <w:lastRenderedPageBreak/>
        <w:t>Quando Utilizar Supervisor</w:t>
      </w:r>
    </w:p>
    <w:p w14:paraId="74DAACBD" w14:textId="77777777" w:rsidR="00B45B59" w:rsidRPr="007423C3" w:rsidRDefault="00B45B59" w:rsidP="00B45B59">
      <w:pPr>
        <w:rPr>
          <w:lang w:val="pt-BR"/>
        </w:rPr>
      </w:pPr>
      <w:r w:rsidRPr="007423C3">
        <w:rPr>
          <w:lang w:val="pt-BR"/>
        </w:rPr>
        <w:t>Casos recomendados:</w:t>
      </w:r>
      <w:r w:rsidRPr="007423C3">
        <w:rPr>
          <w:lang w:val="pt-BR"/>
        </w:rPr>
        <w:br/>
      </w:r>
      <w:r w:rsidRPr="007423C3">
        <w:rPr>
          <w:lang w:val="pt-BR"/>
        </w:rPr>
        <w:br/>
        <w:t>- Atendimento complexo</w:t>
      </w:r>
      <w:r w:rsidRPr="007423C3">
        <w:rPr>
          <w:lang w:val="pt-BR"/>
        </w:rPr>
        <w:br/>
        <w:t>- Múltiplos domínios</w:t>
      </w:r>
      <w:r w:rsidRPr="007423C3">
        <w:rPr>
          <w:lang w:val="pt-BR"/>
        </w:rPr>
        <w:br/>
        <w:t>- Fluxos longos</w:t>
      </w:r>
      <w:r w:rsidRPr="007423C3">
        <w:rPr>
          <w:lang w:val="pt-BR"/>
        </w:rPr>
        <w:br/>
        <w:t>- Dependência entre agentes</w:t>
      </w:r>
      <w:r w:rsidRPr="007423C3">
        <w:rPr>
          <w:lang w:val="pt-BR"/>
        </w:rPr>
        <w:br/>
      </w:r>
      <w:r w:rsidRPr="007423C3">
        <w:rPr>
          <w:lang w:val="pt-BR"/>
        </w:rPr>
        <w:br/>
        <w:t>Exemplo:</w:t>
      </w:r>
      <w:r w:rsidRPr="007423C3">
        <w:rPr>
          <w:lang w:val="pt-BR"/>
        </w:rPr>
        <w:br/>
        <w:t>Fatura + Plano + Contestação</w:t>
      </w:r>
      <w:r w:rsidRPr="007423C3">
        <w:rPr>
          <w:lang w:val="pt-BR"/>
        </w:rPr>
        <w:br/>
      </w:r>
    </w:p>
    <w:p w14:paraId="0421B76A" w14:textId="77777777" w:rsidR="00B45B59" w:rsidRPr="007423C3" w:rsidRDefault="00B45B59" w:rsidP="00B45B59">
      <w:pPr>
        <w:pStyle w:val="Ttulo1"/>
        <w:rPr>
          <w:lang w:val="pt-BR"/>
        </w:rPr>
      </w:pPr>
      <w:r w:rsidRPr="007423C3">
        <w:rPr>
          <w:lang w:val="pt-BR"/>
        </w:rPr>
        <w:t>Handoff</w:t>
      </w:r>
    </w:p>
    <w:p w14:paraId="1C860E70" w14:textId="77777777" w:rsidR="00B45B59" w:rsidRPr="007423C3" w:rsidRDefault="00B45B59" w:rsidP="00B45B59">
      <w:pPr>
        <w:rPr>
          <w:lang w:val="pt-BR"/>
        </w:rPr>
      </w:pPr>
      <w:r w:rsidRPr="007423C3">
        <w:rPr>
          <w:lang w:val="pt-BR"/>
        </w:rPr>
        <w:t>Handoff é a transferência controlada de contexto entre agentes.</w:t>
      </w:r>
      <w:r w:rsidRPr="007423C3">
        <w:rPr>
          <w:lang w:val="pt-BR"/>
        </w:rPr>
        <w:br/>
      </w:r>
      <w:r w:rsidRPr="007423C3">
        <w:rPr>
          <w:lang w:val="pt-BR"/>
        </w:rPr>
        <w:br/>
        <w:t>Exemplo:</w:t>
      </w:r>
      <w:r w:rsidRPr="007423C3">
        <w:rPr>
          <w:lang w:val="pt-BR"/>
        </w:rPr>
        <w:br/>
      </w:r>
      <w:r w:rsidRPr="007423C3">
        <w:rPr>
          <w:lang w:val="pt-BR"/>
        </w:rPr>
        <w:br/>
        <w:t>billing_agent</w:t>
      </w:r>
      <w:r w:rsidRPr="007423C3">
        <w:rPr>
          <w:lang w:val="pt-BR"/>
        </w:rPr>
        <w:br/>
        <w:t xml:space="preserve"> ↓</w:t>
      </w:r>
      <w:r w:rsidRPr="007423C3">
        <w:rPr>
          <w:lang w:val="pt-BR"/>
        </w:rPr>
        <w:br/>
        <w:t>handoff</w:t>
      </w:r>
      <w:r w:rsidRPr="007423C3">
        <w:rPr>
          <w:lang w:val="pt-BR"/>
        </w:rPr>
        <w:br/>
        <w:t xml:space="preserve"> ↓</w:t>
      </w:r>
      <w:r w:rsidRPr="007423C3">
        <w:rPr>
          <w:lang w:val="pt-BR"/>
        </w:rPr>
        <w:br/>
        <w:t>support_agent</w:t>
      </w:r>
      <w:r w:rsidRPr="007423C3">
        <w:rPr>
          <w:lang w:val="pt-BR"/>
        </w:rPr>
        <w:br/>
      </w:r>
      <w:r w:rsidRPr="007423C3">
        <w:rPr>
          <w:lang w:val="pt-BR"/>
        </w:rPr>
        <w:br/>
        <w:t>O contexto é preservado.</w:t>
      </w:r>
    </w:p>
    <w:p w14:paraId="5DE4A99D" w14:textId="77777777" w:rsidR="00B45B59" w:rsidRPr="007423C3" w:rsidRDefault="00B45B59" w:rsidP="00B45B59">
      <w:pPr>
        <w:pStyle w:val="Ttulo1"/>
        <w:rPr>
          <w:lang w:val="pt-BR"/>
        </w:rPr>
      </w:pPr>
      <w:r w:rsidRPr="007423C3">
        <w:rPr>
          <w:lang w:val="pt-BR"/>
        </w:rPr>
        <w:t>Tipos de Handoff</w:t>
      </w:r>
    </w:p>
    <w:p w14:paraId="284BDE74" w14:textId="77777777" w:rsidR="00B45B59" w:rsidRPr="007423C3" w:rsidRDefault="00B45B59" w:rsidP="00B45B59">
      <w:pPr>
        <w:rPr>
          <w:lang w:val="pt-BR"/>
        </w:rPr>
      </w:pPr>
      <w:r w:rsidRPr="007423C3">
        <w:rPr>
          <w:lang w:val="pt-BR"/>
        </w:rPr>
        <w:t>1. Direto</w:t>
      </w:r>
      <w:r w:rsidRPr="007423C3">
        <w:rPr>
          <w:lang w:val="pt-BR"/>
        </w:rPr>
        <w:br/>
        <w:t>2. Planejado pelo Supervisor</w:t>
      </w:r>
      <w:r w:rsidRPr="007423C3">
        <w:rPr>
          <w:lang w:val="pt-BR"/>
        </w:rPr>
        <w:br/>
        <w:t>3. Determinado por regras</w:t>
      </w:r>
      <w:r w:rsidRPr="007423C3">
        <w:rPr>
          <w:lang w:val="pt-BR"/>
        </w:rPr>
        <w:br/>
        <w:t>4. Determinado por LLM</w:t>
      </w:r>
      <w:r w:rsidRPr="007423C3">
        <w:rPr>
          <w:lang w:val="pt-BR"/>
        </w:rPr>
        <w:br/>
      </w:r>
      <w:r w:rsidRPr="007423C3">
        <w:rPr>
          <w:lang w:val="pt-BR"/>
        </w:rPr>
        <w:br/>
        <w:t>Cada estratégia possui diferentes custos e riscos.</w:t>
      </w:r>
    </w:p>
    <w:p w14:paraId="01A1C9A2" w14:textId="77777777" w:rsidR="00B45B59" w:rsidRPr="007423C3" w:rsidRDefault="00B45B59" w:rsidP="00B45B59">
      <w:pPr>
        <w:pStyle w:val="Ttulo1"/>
        <w:rPr>
          <w:lang w:val="pt-BR"/>
        </w:rPr>
      </w:pPr>
      <w:r w:rsidRPr="007423C3">
        <w:rPr>
          <w:lang w:val="pt-BR"/>
        </w:rPr>
        <w:t>Agent Handlers</w:t>
      </w:r>
    </w:p>
    <w:p w14:paraId="36C0F5E3" w14:textId="77777777" w:rsidR="00B45B59" w:rsidRDefault="00B45B59" w:rsidP="00B45B59">
      <w:r w:rsidRPr="007423C3">
        <w:rPr>
          <w:lang w:val="pt-BR"/>
        </w:rPr>
        <w:t>O Supervisor mantém um catálogo de handlers.</w:t>
      </w:r>
      <w:r w:rsidRPr="007423C3">
        <w:rPr>
          <w:lang w:val="pt-BR"/>
        </w:rPr>
        <w:br/>
      </w:r>
      <w:r w:rsidRPr="007423C3">
        <w:rPr>
          <w:lang w:val="pt-BR"/>
        </w:rPr>
        <w:br/>
      </w:r>
      <w:r>
        <w:t>Exemplo:</w:t>
      </w:r>
      <w:r>
        <w:br/>
      </w:r>
      <w:r>
        <w:br/>
        <w:t>billing_agent</w:t>
      </w:r>
      <w:r>
        <w:br/>
        <w:t>product_agent</w:t>
      </w:r>
      <w:r>
        <w:br/>
      </w:r>
      <w:r>
        <w:lastRenderedPageBreak/>
        <w:t>orders_agent</w:t>
      </w:r>
      <w:r>
        <w:br/>
        <w:t>support_agent</w:t>
      </w:r>
      <w:r>
        <w:br/>
      </w:r>
      <w:r>
        <w:br/>
        <w:t>Cada handler aponta para um agente real.</w:t>
      </w:r>
    </w:p>
    <w:p w14:paraId="23A5DB7C" w14:textId="77777777" w:rsidR="00B45B59" w:rsidRPr="007423C3" w:rsidRDefault="00B45B59" w:rsidP="00B45B59">
      <w:pPr>
        <w:pStyle w:val="Ttulo1"/>
        <w:rPr>
          <w:lang w:val="pt-BR"/>
        </w:rPr>
      </w:pPr>
      <w:r w:rsidRPr="007423C3">
        <w:rPr>
          <w:lang w:val="pt-BR"/>
        </w:rPr>
        <w:t>Critérios de Seleção</w:t>
      </w:r>
    </w:p>
    <w:p w14:paraId="2CE1F712" w14:textId="77777777" w:rsidR="00B45B59" w:rsidRPr="007423C3" w:rsidRDefault="00B45B59" w:rsidP="00B45B59">
      <w:pPr>
        <w:rPr>
          <w:lang w:val="pt-BR"/>
        </w:rPr>
      </w:pPr>
      <w:r w:rsidRPr="007423C3">
        <w:rPr>
          <w:lang w:val="pt-BR"/>
        </w:rPr>
        <w:t>O Router normalmente considera:</w:t>
      </w:r>
      <w:r w:rsidRPr="007423C3">
        <w:rPr>
          <w:lang w:val="pt-BR"/>
        </w:rPr>
        <w:br/>
      </w:r>
      <w:r w:rsidRPr="007423C3">
        <w:rPr>
          <w:lang w:val="pt-BR"/>
        </w:rPr>
        <w:br/>
        <w:t>- Keywords</w:t>
      </w:r>
      <w:r w:rsidRPr="007423C3">
        <w:rPr>
          <w:lang w:val="pt-BR"/>
        </w:rPr>
        <w:br/>
        <w:t>- Examples</w:t>
      </w:r>
      <w:r w:rsidRPr="007423C3">
        <w:rPr>
          <w:lang w:val="pt-BR"/>
        </w:rPr>
        <w:br/>
        <w:t>- State</w:t>
      </w:r>
      <w:r w:rsidRPr="007423C3">
        <w:rPr>
          <w:lang w:val="pt-BR"/>
        </w:rPr>
        <w:br/>
        <w:t>- Intent</w:t>
      </w:r>
      <w:r w:rsidRPr="007423C3">
        <w:rPr>
          <w:lang w:val="pt-BR"/>
        </w:rPr>
        <w:br/>
        <w:t>- Domínio</w:t>
      </w:r>
      <w:r w:rsidRPr="007423C3">
        <w:rPr>
          <w:lang w:val="pt-BR"/>
        </w:rPr>
        <w:br/>
      </w:r>
      <w:r w:rsidRPr="007423C3">
        <w:rPr>
          <w:lang w:val="pt-BR"/>
        </w:rPr>
        <w:br/>
        <w:t>O Supervisor pode considerar também:</w:t>
      </w:r>
      <w:r w:rsidRPr="007423C3">
        <w:rPr>
          <w:lang w:val="pt-BR"/>
        </w:rPr>
        <w:br/>
        <w:t>- histórico</w:t>
      </w:r>
      <w:r w:rsidRPr="007423C3">
        <w:rPr>
          <w:lang w:val="pt-BR"/>
        </w:rPr>
        <w:br/>
        <w:t>- objetivos</w:t>
      </w:r>
      <w:r w:rsidRPr="007423C3">
        <w:rPr>
          <w:lang w:val="pt-BR"/>
        </w:rPr>
        <w:br/>
        <w:t>- plano atual</w:t>
      </w:r>
      <w:r w:rsidRPr="007423C3">
        <w:rPr>
          <w:lang w:val="pt-BR"/>
        </w:rPr>
        <w:br/>
      </w:r>
    </w:p>
    <w:p w14:paraId="73D02AE7" w14:textId="77777777" w:rsidR="00B45B59" w:rsidRPr="007423C3" w:rsidRDefault="00B45B59" w:rsidP="00B45B59">
      <w:pPr>
        <w:pStyle w:val="Ttulo1"/>
        <w:rPr>
          <w:lang w:val="pt-BR"/>
        </w:rPr>
      </w:pPr>
      <w:r w:rsidRPr="007423C3">
        <w:rPr>
          <w:lang w:val="pt-BR"/>
        </w:rPr>
        <w:t>Telemetria de Roteamento</w:t>
      </w:r>
    </w:p>
    <w:p w14:paraId="140AD70F" w14:textId="77777777" w:rsidR="00B45B59" w:rsidRPr="007423C3" w:rsidRDefault="00B45B59" w:rsidP="00B45B59">
      <w:pPr>
        <w:rPr>
          <w:lang w:val="pt-BR"/>
        </w:rPr>
      </w:pPr>
      <w:r w:rsidRPr="007423C3">
        <w:rPr>
          <w:lang w:val="pt-BR"/>
        </w:rPr>
        <w:t>Eventos importantes:</w:t>
      </w:r>
      <w:r w:rsidRPr="007423C3">
        <w:rPr>
          <w:lang w:val="pt-BR"/>
        </w:rPr>
        <w:br/>
      </w:r>
      <w:r w:rsidRPr="007423C3">
        <w:rPr>
          <w:lang w:val="pt-BR"/>
        </w:rPr>
        <w:br/>
        <w:t>routing_decision</w:t>
      </w:r>
      <w:r w:rsidRPr="007423C3">
        <w:rPr>
          <w:lang w:val="pt-BR"/>
        </w:rPr>
        <w:br/>
        <w:t>intent_selected</w:t>
      </w:r>
      <w:r w:rsidRPr="007423C3">
        <w:rPr>
          <w:lang w:val="pt-BR"/>
        </w:rPr>
        <w:br/>
        <w:t>handoff_executed</w:t>
      </w:r>
      <w:r w:rsidRPr="007423C3">
        <w:rPr>
          <w:lang w:val="pt-BR"/>
        </w:rPr>
        <w:br/>
        <w:t>supervisor_plan</w:t>
      </w:r>
      <w:r w:rsidRPr="007423C3">
        <w:rPr>
          <w:lang w:val="pt-BR"/>
        </w:rPr>
        <w:br/>
      </w:r>
      <w:r w:rsidRPr="007423C3">
        <w:rPr>
          <w:lang w:val="pt-BR"/>
        </w:rPr>
        <w:br/>
        <w:t>Esses eventos ajudam a diagnosticar problemas.</w:t>
      </w:r>
    </w:p>
    <w:p w14:paraId="7EE90694" w14:textId="77777777" w:rsidR="00B45B59" w:rsidRPr="007423C3" w:rsidRDefault="00B45B59" w:rsidP="00B45B59">
      <w:pPr>
        <w:pStyle w:val="Ttulo1"/>
        <w:rPr>
          <w:lang w:val="pt-BR"/>
        </w:rPr>
      </w:pPr>
      <w:r w:rsidRPr="007423C3">
        <w:rPr>
          <w:lang w:val="pt-BR"/>
        </w:rPr>
        <w:t>Problemas Comuns</w:t>
      </w:r>
    </w:p>
    <w:p w14:paraId="4CAE5B71" w14:textId="77777777" w:rsidR="00B45B59" w:rsidRPr="007423C3" w:rsidRDefault="00B45B59" w:rsidP="00B45B59">
      <w:pPr>
        <w:rPr>
          <w:lang w:val="pt-BR"/>
        </w:rPr>
      </w:pPr>
      <w:r w:rsidRPr="007423C3">
        <w:rPr>
          <w:lang w:val="pt-BR"/>
        </w:rPr>
        <w:t>Intent incorreta</w:t>
      </w:r>
      <w:r w:rsidRPr="007423C3">
        <w:rPr>
          <w:lang w:val="pt-BR"/>
        </w:rPr>
        <w:br/>
        <w:t>→ examples insuficientes</w:t>
      </w:r>
      <w:r w:rsidRPr="007423C3">
        <w:rPr>
          <w:lang w:val="pt-BR"/>
        </w:rPr>
        <w:br/>
      </w:r>
      <w:r w:rsidRPr="007423C3">
        <w:rPr>
          <w:lang w:val="pt-BR"/>
        </w:rPr>
        <w:br/>
        <w:t>Fallback excessivo</w:t>
      </w:r>
      <w:r w:rsidRPr="007423C3">
        <w:rPr>
          <w:lang w:val="pt-BR"/>
        </w:rPr>
        <w:br/>
        <w:t>→ confidence_threshold muito alto</w:t>
      </w:r>
      <w:r w:rsidRPr="007423C3">
        <w:rPr>
          <w:lang w:val="pt-BR"/>
        </w:rPr>
        <w:br/>
      </w:r>
      <w:r w:rsidRPr="007423C3">
        <w:rPr>
          <w:lang w:val="pt-BR"/>
        </w:rPr>
        <w:br/>
        <w:t>Handoff incorreto</w:t>
      </w:r>
      <w:r w:rsidRPr="007423C3">
        <w:rPr>
          <w:lang w:val="pt-BR"/>
        </w:rPr>
        <w:br/>
        <w:t>→ regras conflitantes</w:t>
      </w:r>
      <w:r w:rsidRPr="007423C3">
        <w:rPr>
          <w:lang w:val="pt-BR"/>
        </w:rPr>
        <w:br/>
      </w:r>
      <w:r w:rsidRPr="007423C3">
        <w:rPr>
          <w:lang w:val="pt-BR"/>
        </w:rPr>
        <w:br/>
      </w:r>
      <w:r w:rsidRPr="007423C3">
        <w:rPr>
          <w:lang w:val="pt-BR"/>
        </w:rPr>
        <w:lastRenderedPageBreak/>
        <w:t>Loop entre agentes</w:t>
      </w:r>
      <w:r w:rsidRPr="007423C3">
        <w:rPr>
          <w:lang w:val="pt-BR"/>
        </w:rPr>
        <w:br/>
        <w:t>→ política de supervisão inadequada</w:t>
      </w:r>
      <w:r w:rsidRPr="007423C3">
        <w:rPr>
          <w:lang w:val="pt-BR"/>
        </w:rPr>
        <w:br/>
      </w:r>
    </w:p>
    <w:p w14:paraId="57F6EBAB" w14:textId="77777777" w:rsidR="00B45B59" w:rsidRPr="007423C3" w:rsidRDefault="00B45B59" w:rsidP="00B45B59">
      <w:pPr>
        <w:pStyle w:val="Ttulo1"/>
        <w:rPr>
          <w:lang w:val="pt-BR"/>
        </w:rPr>
      </w:pPr>
      <w:r w:rsidRPr="007423C3">
        <w:rPr>
          <w:lang w:val="pt-BR"/>
        </w:rPr>
        <w:t>Boas Práticas</w:t>
      </w:r>
    </w:p>
    <w:p w14:paraId="36BBF55C" w14:textId="77777777" w:rsidR="00B45B59" w:rsidRDefault="00B45B59" w:rsidP="00B45B59">
      <w:r w:rsidRPr="007423C3">
        <w:rPr>
          <w:lang w:val="pt-BR"/>
        </w:rPr>
        <w:t>Criar intents de negócio e não frases.</w:t>
      </w:r>
      <w:r w:rsidRPr="007423C3">
        <w:rPr>
          <w:lang w:val="pt-BR"/>
        </w:rPr>
        <w:br/>
        <w:t>Evitar excesso de intents.</w:t>
      </w:r>
      <w:r w:rsidRPr="007423C3">
        <w:rPr>
          <w:lang w:val="pt-BR"/>
        </w:rPr>
        <w:br/>
        <w:t>Definir fallback claro.</w:t>
      </w:r>
      <w:r w:rsidRPr="007423C3">
        <w:rPr>
          <w:lang w:val="pt-BR"/>
        </w:rPr>
        <w:br/>
      </w:r>
      <w:r>
        <w:t>Usar State Policies.</w:t>
      </w:r>
      <w:r>
        <w:br/>
        <w:t>Registrar telemetria.</w:t>
      </w:r>
      <w:r>
        <w:br/>
        <w:t>Limitar handoffs desnecessários.</w:t>
      </w:r>
    </w:p>
    <w:p w14:paraId="3A0C06CB" w14:textId="77777777" w:rsidR="00B45B59" w:rsidRDefault="00B45B59" w:rsidP="008200A0">
      <w:pPr>
        <w:pStyle w:val="Ttulo1"/>
        <w:rPr>
          <w:lang w:val="pt-BR"/>
        </w:rPr>
      </w:pPr>
    </w:p>
    <w:p w14:paraId="07036D83" w14:textId="20AA22F6" w:rsidR="008200A0" w:rsidRPr="008200A0" w:rsidRDefault="008200A0" w:rsidP="008200A0">
      <w:pPr>
        <w:pStyle w:val="Ttulo1"/>
        <w:rPr>
          <w:lang w:val="pt-BR"/>
        </w:rPr>
      </w:pPr>
      <w:r w:rsidRPr="008200A0">
        <w:rPr>
          <w:lang w:val="pt-BR"/>
        </w:rPr>
        <w:t>Router</w:t>
      </w:r>
    </w:p>
    <w:p w14:paraId="298CEC45" w14:textId="77777777" w:rsidR="008200A0" w:rsidRPr="005A7066" w:rsidRDefault="008200A0" w:rsidP="008200A0">
      <w:r w:rsidRPr="008200A0">
        <w:rPr>
          <w:lang w:val="pt-BR"/>
        </w:rPr>
        <w:t>Seleciona qual agente deve atender.</w:t>
      </w:r>
      <w:r w:rsidRPr="008200A0">
        <w:rPr>
          <w:lang w:val="pt-BR"/>
        </w:rPr>
        <w:br/>
      </w:r>
      <w:r w:rsidRPr="008200A0">
        <w:rPr>
          <w:lang w:val="pt-BR"/>
        </w:rPr>
        <w:br/>
      </w:r>
      <w:r w:rsidRPr="005A7066">
        <w:t>Entradas:</w:t>
      </w:r>
      <w:r w:rsidRPr="005A7066">
        <w:br/>
        <w:t>- user_text</w:t>
      </w:r>
      <w:r w:rsidRPr="005A7066">
        <w:br/>
        <w:t>- contexto</w:t>
      </w:r>
      <w:r w:rsidRPr="005A7066">
        <w:br/>
        <w:t>- histórico</w:t>
      </w:r>
      <w:r w:rsidRPr="005A7066">
        <w:br/>
      </w:r>
      <w:r w:rsidRPr="005A7066">
        <w:br/>
        <w:t>Saídas:</w:t>
      </w:r>
      <w:r w:rsidRPr="005A7066">
        <w:br/>
        <w:t>- intent</w:t>
      </w:r>
      <w:r w:rsidRPr="005A7066">
        <w:br/>
        <w:t>- route</w:t>
      </w:r>
      <w:r w:rsidRPr="005A7066">
        <w:br/>
        <w:t>- mcp_tools</w:t>
      </w:r>
      <w:r w:rsidRPr="005A7066">
        <w:br/>
      </w:r>
      <w:r w:rsidRPr="005A7066">
        <w:br/>
        <w:t>Exemplo:</w:t>
      </w:r>
      <w:r w:rsidRPr="005A7066">
        <w:br/>
        <w:t>billing_invoice_explanation -&gt; billing_agent</w:t>
      </w:r>
    </w:p>
    <w:p w14:paraId="78C40AC7" w14:textId="77777777" w:rsidR="00C765E3" w:rsidRPr="005A7066" w:rsidRDefault="00C765E3" w:rsidP="00C765E3">
      <w:pPr>
        <w:pBdr>
          <w:bottom w:val="single" w:sz="6" w:space="1" w:color="auto"/>
        </w:pBdr>
      </w:pPr>
    </w:p>
    <w:p w14:paraId="1E50D6F4" w14:textId="77777777" w:rsidR="008200A0" w:rsidRPr="005A7066" w:rsidRDefault="008200A0" w:rsidP="008200A0">
      <w:pPr>
        <w:pStyle w:val="Ttulo1"/>
      </w:pPr>
      <w:r w:rsidRPr="005A7066">
        <w:t>Supervisor</w:t>
      </w:r>
    </w:p>
    <w:p w14:paraId="1E5317D9" w14:textId="77777777" w:rsidR="008200A0" w:rsidRPr="008200A0" w:rsidRDefault="008200A0" w:rsidP="008200A0">
      <w:pPr>
        <w:rPr>
          <w:lang w:val="pt-BR"/>
        </w:rPr>
      </w:pPr>
      <w:r w:rsidRPr="008200A0">
        <w:rPr>
          <w:lang w:val="pt-BR"/>
        </w:rPr>
        <w:t>Alternativa ao Router.</w:t>
      </w:r>
      <w:r w:rsidRPr="008200A0">
        <w:rPr>
          <w:lang w:val="pt-BR"/>
        </w:rPr>
        <w:br/>
      </w:r>
      <w:r w:rsidRPr="008200A0">
        <w:rPr>
          <w:lang w:val="pt-BR"/>
        </w:rPr>
        <w:br/>
        <w:t>Pode coordenar múltiplos agentes.</w:t>
      </w:r>
      <w:r w:rsidRPr="008200A0">
        <w:rPr>
          <w:lang w:val="pt-BR"/>
        </w:rPr>
        <w:br/>
        <w:t>Permite handoff.</w:t>
      </w:r>
      <w:r w:rsidRPr="008200A0">
        <w:rPr>
          <w:lang w:val="pt-BR"/>
        </w:rPr>
        <w:br/>
        <w:t>Mantém plano de execução.</w:t>
      </w:r>
    </w:p>
    <w:p w14:paraId="3890B718" w14:textId="77777777" w:rsidR="00C765E3" w:rsidRDefault="00C765E3" w:rsidP="00C765E3">
      <w:pPr>
        <w:pBdr>
          <w:bottom w:val="single" w:sz="6" w:space="1" w:color="auto"/>
        </w:pBdr>
        <w:rPr>
          <w:lang w:val="pt-BR"/>
        </w:rPr>
      </w:pPr>
    </w:p>
    <w:p w14:paraId="4E9489C7" w14:textId="741569AD" w:rsidR="004C42C9" w:rsidRPr="00412666" w:rsidRDefault="00000000">
      <w:pPr>
        <w:pStyle w:val="Ttulo1"/>
        <w:rPr>
          <w:lang w:val="pt-BR"/>
        </w:rPr>
      </w:pPr>
      <w:r w:rsidRPr="00412666">
        <w:rPr>
          <w:lang w:val="pt-BR"/>
        </w:rPr>
        <w:lastRenderedPageBreak/>
        <w:t>Router versus Supervisor</w:t>
      </w:r>
    </w:p>
    <w:p w14:paraId="3376855D" w14:textId="77777777" w:rsidR="004C42C9" w:rsidRDefault="00000000">
      <w:pPr>
        <w:pBdr>
          <w:bottom w:val="single" w:sz="6" w:space="1" w:color="auto"/>
        </w:pBdr>
        <w:rPr>
          <w:lang w:val="pt-BR"/>
        </w:rPr>
      </w:pPr>
      <w:r w:rsidRPr="00412666">
        <w:rPr>
          <w:lang w:val="pt-BR"/>
        </w:rPr>
        <w:t>Router:</w:t>
      </w:r>
      <w:r w:rsidRPr="00412666">
        <w:rPr>
          <w:lang w:val="pt-BR"/>
        </w:rPr>
        <w:br/>
        <w:t>- Mais rápido</w:t>
      </w:r>
      <w:r w:rsidRPr="00412666">
        <w:rPr>
          <w:lang w:val="pt-BR"/>
        </w:rPr>
        <w:br/>
        <w:t>- Mais simples</w:t>
      </w:r>
      <w:r w:rsidRPr="00412666">
        <w:rPr>
          <w:lang w:val="pt-BR"/>
        </w:rPr>
        <w:br/>
        <w:t>- Um agente por vez</w:t>
      </w:r>
      <w:r w:rsidRPr="00412666">
        <w:rPr>
          <w:lang w:val="pt-BR"/>
        </w:rPr>
        <w:br/>
      </w:r>
      <w:r w:rsidRPr="00412666">
        <w:rPr>
          <w:lang w:val="pt-BR"/>
        </w:rPr>
        <w:br/>
        <w:t>Supervisor:</w:t>
      </w:r>
      <w:r w:rsidRPr="00412666">
        <w:rPr>
          <w:lang w:val="pt-BR"/>
        </w:rPr>
        <w:br/>
        <w:t>- Coordena múltiplos agentes</w:t>
      </w:r>
      <w:r w:rsidRPr="00412666">
        <w:rPr>
          <w:lang w:val="pt-BR"/>
        </w:rPr>
        <w:br/>
        <w:t>- Permite handoff</w:t>
      </w:r>
      <w:r w:rsidRPr="00412666">
        <w:rPr>
          <w:lang w:val="pt-BR"/>
        </w:rPr>
        <w:br/>
        <w:t>- Melhor para fluxos complexos</w:t>
      </w:r>
      <w:r w:rsidRPr="00412666">
        <w:rPr>
          <w:lang w:val="pt-BR"/>
        </w:rPr>
        <w:br/>
      </w:r>
      <w:r w:rsidRPr="00412666">
        <w:rPr>
          <w:lang w:val="pt-BR"/>
        </w:rPr>
        <w:br/>
        <w:t>A escolha depende do domínio.</w:t>
      </w:r>
    </w:p>
    <w:p w14:paraId="23E8C92A" w14:textId="77777777" w:rsidR="009B1BA5" w:rsidRDefault="009B1BA5">
      <w:pPr>
        <w:pBdr>
          <w:bottom w:val="single" w:sz="6" w:space="1" w:color="auto"/>
        </w:pBdr>
        <w:rPr>
          <w:lang w:val="pt-BR"/>
        </w:rPr>
      </w:pPr>
    </w:p>
    <w:p w14:paraId="05DB8911" w14:textId="47D2EE49" w:rsidR="009B1BA5" w:rsidRPr="009B1BA5" w:rsidRDefault="009B1BA5" w:rsidP="009B1BA5">
      <w:pPr>
        <w:pStyle w:val="Ttulo1"/>
        <w:rPr>
          <w:color w:val="1F4E79"/>
          <w:sz w:val="36"/>
          <w:lang w:val="pt-BR"/>
        </w:rPr>
      </w:pPr>
      <w:r w:rsidRPr="009B1BA5">
        <w:rPr>
          <w:color w:val="1F4E79"/>
          <w:sz w:val="36"/>
          <w:lang w:val="pt-BR"/>
        </w:rPr>
        <w:t>Arquitetura — Global Supervisor</w:t>
      </w:r>
    </w:p>
    <w:p w14:paraId="522605D9" w14:textId="77777777" w:rsidR="009B1BA5" w:rsidRDefault="009B1BA5" w:rsidP="009B1BA5">
      <w:pPr>
        <w:pStyle w:val="Pr-formataoHTML"/>
        <w:spacing w:before="240" w:after="240"/>
        <w:rPr>
          <w:rFonts w:ascii="Consolas" w:hAnsi="Consolas" w:cs="Consolas"/>
          <w:color w:val="080808"/>
        </w:rPr>
      </w:pPr>
    </w:p>
    <w:p w14:paraId="17BB4A46" w14:textId="77777777" w:rsidR="009B1BA5" w:rsidRDefault="009B1BA5" w:rsidP="009B1BA5">
      <w:pPr>
        <w:pStyle w:val="Pr-formataoHTML"/>
        <w:rPr>
          <w:rStyle w:val="CdigoHTML"/>
          <w:rFonts w:ascii="Consolas" w:hAnsi="Consolas" w:cs="Consolas"/>
          <w:color w:val="080808"/>
          <w:sz w:val="17"/>
          <w:szCs w:val="17"/>
          <w:bdr w:val="none" w:sz="0" w:space="0" w:color="auto" w:frame="1"/>
        </w:rPr>
      </w:pPr>
      <w:r>
        <w:rPr>
          <w:rStyle w:val="CdigoHTML"/>
          <w:rFonts w:ascii="Consolas" w:hAnsi="Consolas" w:cs="Consolas"/>
          <w:color w:val="080808"/>
          <w:sz w:val="17"/>
          <w:szCs w:val="17"/>
          <w:bdr w:val="none" w:sz="0" w:space="0" w:color="auto" w:frame="1"/>
        </w:rPr>
        <w:t>Usuário / Frontend</w:t>
      </w:r>
    </w:p>
    <w:p w14:paraId="071D1D40" w14:textId="77777777" w:rsidR="009B1BA5" w:rsidRDefault="009B1BA5" w:rsidP="009B1BA5">
      <w:pPr>
        <w:pStyle w:val="Pr-formataoHTML"/>
        <w:rPr>
          <w:rStyle w:val="CdigoHTML"/>
          <w:rFonts w:ascii="Consolas" w:hAnsi="Consolas" w:cs="Consolas"/>
          <w:color w:val="080808"/>
          <w:sz w:val="17"/>
          <w:szCs w:val="17"/>
          <w:bdr w:val="none" w:sz="0" w:space="0" w:color="auto" w:frame="1"/>
        </w:rPr>
      </w:pPr>
      <w:r>
        <w:rPr>
          <w:rStyle w:val="CdigoHTML"/>
          <w:rFonts w:ascii="Consolas" w:hAnsi="Consolas" w:cs="Consolas"/>
          <w:color w:val="080808"/>
          <w:sz w:val="17"/>
          <w:szCs w:val="17"/>
          <w:bdr w:val="none" w:sz="0" w:space="0" w:color="auto" w:frame="1"/>
        </w:rPr>
        <w:t xml:space="preserve">        │</w:t>
      </w:r>
    </w:p>
    <w:p w14:paraId="02F7CE1C" w14:textId="77777777" w:rsidR="009B1BA5" w:rsidRDefault="009B1BA5" w:rsidP="009B1BA5">
      <w:pPr>
        <w:pStyle w:val="Pr-formataoHTML"/>
        <w:rPr>
          <w:rStyle w:val="CdigoHTML"/>
          <w:rFonts w:ascii="Consolas" w:hAnsi="Consolas" w:cs="Consolas"/>
          <w:color w:val="080808"/>
          <w:sz w:val="17"/>
          <w:szCs w:val="17"/>
          <w:bdr w:val="none" w:sz="0" w:space="0" w:color="auto" w:frame="1"/>
        </w:rPr>
      </w:pPr>
      <w:r>
        <w:rPr>
          <w:rStyle w:val="CdigoHTML"/>
          <w:rFonts w:ascii="Consolas" w:hAnsi="Consolas" w:cs="Consolas"/>
          <w:color w:val="080808"/>
          <w:sz w:val="17"/>
          <w:szCs w:val="17"/>
          <w:bdr w:val="none" w:sz="0" w:space="0" w:color="auto" w:frame="1"/>
        </w:rPr>
        <w:t xml:space="preserve">        ▼</w:t>
      </w:r>
    </w:p>
    <w:p w14:paraId="77AAC1F0" w14:textId="77777777" w:rsidR="009B1BA5" w:rsidRDefault="009B1BA5" w:rsidP="009B1BA5">
      <w:pPr>
        <w:pStyle w:val="Pr-formataoHTML"/>
        <w:rPr>
          <w:rStyle w:val="CdigoHTML"/>
          <w:rFonts w:ascii="Consolas" w:hAnsi="Consolas" w:cs="Consolas"/>
          <w:color w:val="080808"/>
          <w:sz w:val="17"/>
          <w:szCs w:val="17"/>
          <w:bdr w:val="none" w:sz="0" w:space="0" w:color="auto" w:frame="1"/>
        </w:rPr>
      </w:pPr>
      <w:r>
        <w:rPr>
          <w:rStyle w:val="CdigoHTML"/>
          <w:rFonts w:ascii="Consolas" w:hAnsi="Consolas" w:cs="Consolas"/>
          <w:color w:val="080808"/>
          <w:sz w:val="17"/>
          <w:szCs w:val="17"/>
          <w:bdr w:val="none" w:sz="0" w:space="0" w:color="auto" w:frame="1"/>
        </w:rPr>
        <w:t>┌───────────────────────────────┐</w:t>
      </w:r>
    </w:p>
    <w:p w14:paraId="6CDF161D" w14:textId="77777777" w:rsidR="009B1BA5" w:rsidRDefault="009B1BA5" w:rsidP="009B1BA5">
      <w:pPr>
        <w:pStyle w:val="Pr-formataoHTML"/>
        <w:rPr>
          <w:rStyle w:val="CdigoHTML"/>
          <w:rFonts w:ascii="Consolas" w:hAnsi="Consolas" w:cs="Consolas"/>
          <w:color w:val="080808"/>
          <w:sz w:val="17"/>
          <w:szCs w:val="17"/>
          <w:bdr w:val="none" w:sz="0" w:space="0" w:color="auto" w:frame="1"/>
        </w:rPr>
      </w:pPr>
      <w:r>
        <w:rPr>
          <w:rStyle w:val="CdigoHTML"/>
          <w:rFonts w:ascii="Consolas" w:hAnsi="Consolas" w:cs="Consolas"/>
          <w:color w:val="080808"/>
          <w:sz w:val="17"/>
          <w:szCs w:val="17"/>
          <w:bdr w:val="none" w:sz="0" w:space="0" w:color="auto" w:frame="1"/>
        </w:rPr>
        <w:t>│ Agent Gateway                 │</w:t>
      </w:r>
    </w:p>
    <w:p w14:paraId="456045F4" w14:textId="77777777" w:rsidR="009B1BA5" w:rsidRDefault="009B1BA5" w:rsidP="009B1BA5">
      <w:pPr>
        <w:pStyle w:val="Pr-formataoHTML"/>
        <w:rPr>
          <w:rStyle w:val="CdigoHTML"/>
          <w:rFonts w:ascii="Consolas" w:hAnsi="Consolas" w:cs="Consolas"/>
          <w:color w:val="080808"/>
          <w:sz w:val="17"/>
          <w:szCs w:val="17"/>
          <w:bdr w:val="none" w:sz="0" w:space="0" w:color="auto" w:frame="1"/>
        </w:rPr>
      </w:pPr>
      <w:r>
        <w:rPr>
          <w:rStyle w:val="CdigoHTML"/>
          <w:rFonts w:ascii="Consolas" w:hAnsi="Consolas" w:cs="Consolas"/>
          <w:color w:val="080808"/>
          <w:sz w:val="17"/>
          <w:szCs w:val="17"/>
          <w:bdr w:val="none" w:sz="0" w:space="0" w:color="auto" w:frame="1"/>
        </w:rPr>
        <w:t>│ Global Supervisor             │</w:t>
      </w:r>
    </w:p>
    <w:p w14:paraId="19687F61" w14:textId="77777777" w:rsidR="009B1BA5" w:rsidRDefault="009B1BA5" w:rsidP="009B1BA5">
      <w:pPr>
        <w:pStyle w:val="Pr-formataoHTML"/>
        <w:rPr>
          <w:rStyle w:val="CdigoHTML"/>
          <w:rFonts w:ascii="Consolas" w:hAnsi="Consolas" w:cs="Consolas"/>
          <w:color w:val="080808"/>
          <w:sz w:val="17"/>
          <w:szCs w:val="17"/>
          <w:bdr w:val="none" w:sz="0" w:space="0" w:color="auto" w:frame="1"/>
        </w:rPr>
      </w:pPr>
      <w:r>
        <w:rPr>
          <w:rStyle w:val="CdigoHTML"/>
          <w:rFonts w:ascii="Consolas" w:hAnsi="Consolas" w:cs="Consolas"/>
          <w:color w:val="080808"/>
          <w:sz w:val="17"/>
          <w:szCs w:val="17"/>
          <w:bdr w:val="none" w:sz="0" w:space="0" w:color="auto" w:frame="1"/>
        </w:rPr>
        <w:t>│                               │</w:t>
      </w:r>
    </w:p>
    <w:p w14:paraId="58EB68A1" w14:textId="77777777" w:rsidR="009B1BA5" w:rsidRDefault="009B1BA5" w:rsidP="009B1BA5">
      <w:pPr>
        <w:pStyle w:val="Pr-formataoHTML"/>
        <w:rPr>
          <w:rStyle w:val="CdigoHTML"/>
          <w:rFonts w:ascii="Consolas" w:hAnsi="Consolas" w:cs="Consolas"/>
          <w:color w:val="080808"/>
          <w:sz w:val="17"/>
          <w:szCs w:val="17"/>
          <w:bdr w:val="none" w:sz="0" w:space="0" w:color="auto" w:frame="1"/>
        </w:rPr>
      </w:pPr>
      <w:r>
        <w:rPr>
          <w:rStyle w:val="CdigoHTML"/>
          <w:rFonts w:ascii="Consolas" w:hAnsi="Consolas" w:cs="Consolas"/>
          <w:color w:val="080808"/>
          <w:sz w:val="17"/>
          <w:szCs w:val="17"/>
          <w:bdr w:val="none" w:sz="0" w:space="0" w:color="auto" w:frame="1"/>
        </w:rPr>
        <w:t>│ - Router por regras           │</w:t>
      </w:r>
    </w:p>
    <w:p w14:paraId="5A19D1C3" w14:textId="77777777" w:rsidR="009B1BA5" w:rsidRPr="009B1BA5" w:rsidRDefault="009B1BA5" w:rsidP="009B1BA5">
      <w:pPr>
        <w:pStyle w:val="Pr-formataoHTML"/>
        <w:rPr>
          <w:rStyle w:val="CdigoHTML"/>
          <w:rFonts w:ascii="Consolas" w:hAnsi="Consolas" w:cs="Consolas"/>
          <w:color w:val="080808"/>
          <w:sz w:val="17"/>
          <w:szCs w:val="17"/>
          <w:bdr w:val="none" w:sz="0" w:space="0" w:color="auto" w:frame="1"/>
          <w:lang w:val="en-US"/>
        </w:rPr>
      </w:pPr>
      <w:r w:rsidRPr="009B1BA5">
        <w:rPr>
          <w:rStyle w:val="CdigoHTML"/>
          <w:rFonts w:ascii="Consolas" w:hAnsi="Consolas" w:cs="Consolas"/>
          <w:color w:val="080808"/>
          <w:sz w:val="17"/>
          <w:szCs w:val="17"/>
          <w:bdr w:val="none" w:sz="0" w:space="0" w:color="auto" w:frame="1"/>
          <w:lang w:val="en-US"/>
        </w:rPr>
        <w:t>│ - Supervisor via LLM          │</w:t>
      </w:r>
    </w:p>
    <w:p w14:paraId="2B91078C" w14:textId="77777777" w:rsidR="009B1BA5" w:rsidRPr="00BA1861" w:rsidRDefault="009B1BA5" w:rsidP="009B1BA5">
      <w:pPr>
        <w:pStyle w:val="Pr-formataoHTML"/>
        <w:rPr>
          <w:rStyle w:val="CdigoHTML"/>
          <w:rFonts w:ascii="Consolas" w:hAnsi="Consolas" w:cs="Consolas"/>
          <w:color w:val="080808"/>
          <w:sz w:val="17"/>
          <w:szCs w:val="17"/>
          <w:bdr w:val="none" w:sz="0" w:space="0" w:color="auto" w:frame="1"/>
          <w:lang w:val="en-US"/>
        </w:rPr>
      </w:pPr>
      <w:r w:rsidRPr="00BA1861">
        <w:rPr>
          <w:rStyle w:val="CdigoHTML"/>
          <w:rFonts w:ascii="Consolas" w:hAnsi="Consolas" w:cs="Consolas"/>
          <w:color w:val="080808"/>
          <w:sz w:val="17"/>
          <w:szCs w:val="17"/>
          <w:bdr w:val="none" w:sz="0" w:space="0" w:color="auto" w:frame="1"/>
          <w:lang w:val="en-US"/>
        </w:rPr>
        <w:t>│ - Híbrido stateful            │</w:t>
      </w:r>
    </w:p>
    <w:p w14:paraId="75DB5A4D" w14:textId="77777777" w:rsidR="009B1BA5" w:rsidRPr="00BA1861" w:rsidRDefault="009B1BA5" w:rsidP="009B1BA5">
      <w:pPr>
        <w:pStyle w:val="Pr-formataoHTML"/>
        <w:rPr>
          <w:rStyle w:val="CdigoHTML"/>
          <w:rFonts w:ascii="Consolas" w:hAnsi="Consolas" w:cs="Consolas"/>
          <w:color w:val="080808"/>
          <w:sz w:val="17"/>
          <w:szCs w:val="17"/>
          <w:bdr w:val="none" w:sz="0" w:space="0" w:color="auto" w:frame="1"/>
          <w:lang w:val="en-US"/>
        </w:rPr>
      </w:pPr>
      <w:r w:rsidRPr="00BA1861">
        <w:rPr>
          <w:rStyle w:val="CdigoHTML"/>
          <w:rFonts w:ascii="Consolas" w:hAnsi="Consolas" w:cs="Consolas"/>
          <w:color w:val="080808"/>
          <w:sz w:val="17"/>
          <w:szCs w:val="17"/>
          <w:bdr w:val="none" w:sz="0" w:space="0" w:color="auto" w:frame="1"/>
          <w:lang w:val="en-US"/>
        </w:rPr>
        <w:t>│ - Handoff entre backends      │</w:t>
      </w:r>
    </w:p>
    <w:p w14:paraId="7B243102" w14:textId="77777777" w:rsidR="009B1BA5" w:rsidRPr="00BA1861" w:rsidRDefault="009B1BA5" w:rsidP="009B1BA5">
      <w:pPr>
        <w:pStyle w:val="Pr-formataoHTML"/>
        <w:rPr>
          <w:rStyle w:val="CdigoHTML"/>
          <w:rFonts w:ascii="Consolas" w:hAnsi="Consolas" w:cs="Consolas"/>
          <w:color w:val="080808"/>
          <w:sz w:val="17"/>
          <w:szCs w:val="17"/>
          <w:bdr w:val="none" w:sz="0" w:space="0" w:color="auto" w:frame="1"/>
          <w:lang w:val="en-US"/>
        </w:rPr>
      </w:pPr>
      <w:r w:rsidRPr="00BA1861">
        <w:rPr>
          <w:rStyle w:val="CdigoHTML"/>
          <w:rFonts w:ascii="Consolas" w:hAnsi="Consolas" w:cs="Consolas"/>
          <w:color w:val="080808"/>
          <w:sz w:val="17"/>
          <w:szCs w:val="17"/>
          <w:bdr w:val="none" w:sz="0" w:space="0" w:color="auto" w:frame="1"/>
          <w:lang w:val="en-US"/>
        </w:rPr>
        <w:t>└───────────────┬───────────────┘</w:t>
      </w:r>
    </w:p>
    <w:p w14:paraId="36790F4A" w14:textId="77777777" w:rsidR="009B1BA5" w:rsidRPr="00BA1861" w:rsidRDefault="009B1BA5" w:rsidP="009B1BA5">
      <w:pPr>
        <w:pStyle w:val="Pr-formataoHTML"/>
        <w:rPr>
          <w:rStyle w:val="CdigoHTML"/>
          <w:rFonts w:ascii="Consolas" w:hAnsi="Consolas" w:cs="Consolas"/>
          <w:color w:val="080808"/>
          <w:sz w:val="17"/>
          <w:szCs w:val="17"/>
          <w:bdr w:val="none" w:sz="0" w:space="0" w:color="auto" w:frame="1"/>
          <w:lang w:val="en-US"/>
        </w:rPr>
      </w:pPr>
      <w:r w:rsidRPr="00BA1861">
        <w:rPr>
          <w:rStyle w:val="CdigoHTML"/>
          <w:rFonts w:ascii="Consolas" w:hAnsi="Consolas" w:cs="Consolas"/>
          <w:color w:val="080808"/>
          <w:sz w:val="17"/>
          <w:szCs w:val="17"/>
          <w:bdr w:val="none" w:sz="0" w:space="0" w:color="auto" w:frame="1"/>
          <w:lang w:val="en-US"/>
        </w:rPr>
        <w:t xml:space="preserve">                │</w:t>
      </w:r>
    </w:p>
    <w:p w14:paraId="5D4C6392" w14:textId="77777777" w:rsidR="009B1BA5" w:rsidRPr="00BA1861" w:rsidRDefault="009B1BA5" w:rsidP="009B1BA5">
      <w:pPr>
        <w:pStyle w:val="Pr-formataoHTML"/>
        <w:rPr>
          <w:rStyle w:val="CdigoHTML"/>
          <w:rFonts w:ascii="Consolas" w:hAnsi="Consolas" w:cs="Consolas"/>
          <w:color w:val="080808"/>
          <w:sz w:val="17"/>
          <w:szCs w:val="17"/>
          <w:bdr w:val="none" w:sz="0" w:space="0" w:color="auto" w:frame="1"/>
          <w:lang w:val="en-US"/>
        </w:rPr>
      </w:pPr>
      <w:r w:rsidRPr="00BA1861">
        <w:rPr>
          <w:rStyle w:val="CdigoHTML"/>
          <w:rFonts w:ascii="Consolas" w:hAnsi="Consolas" w:cs="Consolas"/>
          <w:color w:val="080808"/>
          <w:sz w:val="17"/>
          <w:szCs w:val="17"/>
          <w:bdr w:val="none" w:sz="0" w:space="0" w:color="auto" w:frame="1"/>
          <w:lang w:val="en-US"/>
        </w:rPr>
        <w:t xml:space="preserve">      ┌─────────┼─────────┬────────────┐</w:t>
      </w:r>
    </w:p>
    <w:p w14:paraId="5694C223" w14:textId="77777777" w:rsidR="009B1BA5" w:rsidRPr="00BA1861" w:rsidRDefault="009B1BA5" w:rsidP="009B1BA5">
      <w:pPr>
        <w:pStyle w:val="Pr-formataoHTML"/>
        <w:rPr>
          <w:rStyle w:val="CdigoHTML"/>
          <w:rFonts w:ascii="Consolas" w:hAnsi="Consolas" w:cs="Consolas"/>
          <w:color w:val="080808"/>
          <w:sz w:val="17"/>
          <w:szCs w:val="17"/>
          <w:bdr w:val="none" w:sz="0" w:space="0" w:color="auto" w:frame="1"/>
          <w:lang w:val="en-US"/>
        </w:rPr>
      </w:pPr>
      <w:r w:rsidRPr="00BA1861">
        <w:rPr>
          <w:rStyle w:val="CdigoHTML"/>
          <w:rFonts w:ascii="Consolas" w:hAnsi="Consolas" w:cs="Consolas"/>
          <w:color w:val="080808"/>
          <w:sz w:val="17"/>
          <w:szCs w:val="17"/>
          <w:bdr w:val="none" w:sz="0" w:space="0" w:color="auto" w:frame="1"/>
          <w:lang w:val="en-US"/>
        </w:rPr>
        <w:t xml:space="preserve">      ▼         ▼         ▼            ▼</w:t>
      </w:r>
    </w:p>
    <w:p w14:paraId="23E89A59" w14:textId="77777777" w:rsidR="009B1BA5" w:rsidRPr="00BA1861" w:rsidRDefault="009B1BA5" w:rsidP="009B1BA5">
      <w:pPr>
        <w:pStyle w:val="Pr-formataoHTML"/>
        <w:rPr>
          <w:rStyle w:val="CdigoHTML"/>
          <w:rFonts w:ascii="Consolas" w:hAnsi="Consolas" w:cs="Consolas"/>
          <w:color w:val="080808"/>
          <w:sz w:val="17"/>
          <w:szCs w:val="17"/>
          <w:bdr w:val="none" w:sz="0" w:space="0" w:color="auto" w:frame="1"/>
          <w:lang w:val="en-US"/>
        </w:rPr>
      </w:pPr>
      <w:r w:rsidRPr="00BA1861">
        <w:rPr>
          <w:rStyle w:val="CdigoHTML"/>
          <w:rFonts w:ascii="Consolas" w:hAnsi="Consolas" w:cs="Consolas"/>
          <w:color w:val="080808"/>
          <w:sz w:val="17"/>
          <w:szCs w:val="17"/>
          <w:bdr w:val="none" w:sz="0" w:space="0" w:color="auto" w:frame="1"/>
          <w:lang w:val="en-US"/>
        </w:rPr>
        <w:t>Backend      Backend   Backend     Backend</w:t>
      </w:r>
    </w:p>
    <w:p w14:paraId="2D7615CF" w14:textId="77777777" w:rsidR="009B1BA5" w:rsidRPr="00BA1861" w:rsidRDefault="009B1BA5" w:rsidP="009B1BA5">
      <w:pPr>
        <w:pStyle w:val="Pr-formataoHTML"/>
        <w:rPr>
          <w:rStyle w:val="CdigoHTML"/>
          <w:rFonts w:ascii="Consolas" w:hAnsi="Consolas" w:cs="Consolas"/>
          <w:color w:val="080808"/>
          <w:sz w:val="17"/>
          <w:szCs w:val="17"/>
          <w:bdr w:val="none" w:sz="0" w:space="0" w:color="auto" w:frame="1"/>
          <w:lang w:val="en-US"/>
        </w:rPr>
      </w:pPr>
      <w:r w:rsidRPr="00BA1861">
        <w:rPr>
          <w:rStyle w:val="CdigoHTML"/>
          <w:rFonts w:ascii="Consolas" w:hAnsi="Consolas" w:cs="Consolas"/>
          <w:color w:val="080808"/>
          <w:sz w:val="17"/>
          <w:szCs w:val="17"/>
          <w:bdr w:val="none" w:sz="0" w:space="0" w:color="auto" w:frame="1"/>
          <w:lang w:val="en-US"/>
        </w:rPr>
        <w:t>Contas       Ofertas   Suporte     Cobrança</w:t>
      </w:r>
    </w:p>
    <w:p w14:paraId="262F78FF" w14:textId="77777777" w:rsidR="009B1BA5" w:rsidRDefault="009B1BA5" w:rsidP="009B1BA5">
      <w:pPr>
        <w:pStyle w:val="NormalWeb"/>
        <w:shd w:val="clear" w:color="auto" w:fill="FFFFFF"/>
        <w:spacing w:before="0" w:beforeAutospacing="0" w:after="0" w:afterAutospacing="0"/>
        <w:rPr>
          <w:rFonts w:ascii="Helvetica" w:hAnsi="Helvetica"/>
          <w:color w:val="080808"/>
          <w:sz w:val="20"/>
          <w:szCs w:val="20"/>
        </w:rPr>
      </w:pPr>
      <w:r>
        <w:rPr>
          <w:rFonts w:ascii="Helvetica" w:hAnsi="Helvetica"/>
          <w:color w:val="080808"/>
          <w:sz w:val="20"/>
          <w:szCs w:val="20"/>
        </w:rPr>
        <w:t>Cada backend continua sendo um projeto independente, com seus próprios agentes, prompts, MCPs e deploy, mas todos usam a mesma biblioteca </w:t>
      </w:r>
      <w:r>
        <w:rPr>
          <w:rStyle w:val="CdigoHTML"/>
          <w:rFonts w:ascii="Consolas" w:hAnsi="Consolas" w:cs="Consolas"/>
          <w:color w:val="080808"/>
          <w:sz w:val="18"/>
          <w:szCs w:val="18"/>
        </w:rPr>
        <w:t>agent_framework</w:t>
      </w:r>
      <w:r>
        <w:rPr>
          <w:rFonts w:ascii="Helvetica" w:hAnsi="Helvetica"/>
          <w:color w:val="080808"/>
          <w:sz w:val="20"/>
          <w:szCs w:val="20"/>
        </w:rPr>
        <w:t>.</w:t>
      </w:r>
    </w:p>
    <w:p w14:paraId="06419D77" w14:textId="77777777" w:rsidR="009B1BA5" w:rsidRPr="009B1BA5" w:rsidRDefault="009B1BA5" w:rsidP="009B1BA5">
      <w:pPr>
        <w:pStyle w:val="Ttulo1"/>
        <w:rPr>
          <w:color w:val="1F4E79"/>
          <w:sz w:val="36"/>
          <w:lang w:val="pt-BR"/>
        </w:rPr>
      </w:pPr>
      <w:r w:rsidRPr="009B1BA5">
        <w:rPr>
          <w:color w:val="1F4E79"/>
          <w:sz w:val="36"/>
          <w:lang w:val="pt-BR"/>
        </w:rPr>
        <w:t>Estado global</w:t>
      </w:r>
    </w:p>
    <w:p w14:paraId="1E429501" w14:textId="77777777" w:rsidR="009B1BA5" w:rsidRDefault="009B1BA5" w:rsidP="009B1BA5">
      <w:pPr>
        <w:pStyle w:val="NormalWeb"/>
        <w:shd w:val="clear" w:color="auto" w:fill="FFFFFF"/>
        <w:spacing w:before="0" w:beforeAutospacing="0" w:after="0" w:afterAutospacing="0"/>
        <w:rPr>
          <w:rFonts w:ascii="Helvetica" w:hAnsi="Helvetica"/>
          <w:color w:val="080808"/>
          <w:sz w:val="20"/>
          <w:szCs w:val="20"/>
        </w:rPr>
      </w:pPr>
      <w:r>
        <w:rPr>
          <w:rFonts w:ascii="Helvetica" w:hAnsi="Helvetica"/>
          <w:color w:val="080808"/>
          <w:sz w:val="20"/>
          <w:szCs w:val="20"/>
        </w:rPr>
        <w:t>O Gateway mantém um </w:t>
      </w:r>
      <w:r>
        <w:rPr>
          <w:rStyle w:val="CdigoHTML"/>
          <w:rFonts w:ascii="Consolas" w:hAnsi="Consolas" w:cs="Consolas"/>
          <w:color w:val="080808"/>
          <w:sz w:val="18"/>
          <w:szCs w:val="18"/>
        </w:rPr>
        <w:t>active_backend</w:t>
      </w:r>
      <w:r>
        <w:rPr>
          <w:rFonts w:ascii="Helvetica" w:hAnsi="Helvetica"/>
          <w:color w:val="080808"/>
          <w:sz w:val="20"/>
          <w:szCs w:val="20"/>
        </w:rPr>
        <w:t> por </w:t>
      </w:r>
      <w:r>
        <w:rPr>
          <w:rStyle w:val="CdigoHTML"/>
          <w:rFonts w:ascii="Consolas" w:hAnsi="Consolas" w:cs="Consolas"/>
          <w:color w:val="080808"/>
          <w:sz w:val="18"/>
          <w:szCs w:val="18"/>
        </w:rPr>
        <w:t>session_id</w:t>
      </w:r>
      <w:r>
        <w:rPr>
          <w:rFonts w:ascii="Helvetica" w:hAnsi="Helvetica"/>
          <w:color w:val="080808"/>
          <w:sz w:val="20"/>
          <w:szCs w:val="20"/>
        </w:rPr>
        <w:t>. No modo </w:t>
      </w:r>
      <w:r>
        <w:rPr>
          <w:rStyle w:val="CdigoHTML"/>
          <w:rFonts w:ascii="Consolas" w:hAnsi="Consolas" w:cs="Consolas"/>
          <w:color w:val="080808"/>
          <w:sz w:val="18"/>
          <w:szCs w:val="18"/>
        </w:rPr>
        <w:t>hybrid</w:t>
      </w:r>
      <w:r>
        <w:rPr>
          <w:rFonts w:ascii="Helvetica" w:hAnsi="Helvetica"/>
          <w:color w:val="080808"/>
          <w:sz w:val="20"/>
          <w:szCs w:val="20"/>
        </w:rPr>
        <w:t>, mensagens curtas como "e esse valor?" continuam no backend ativo sem chamar LLM.</w:t>
      </w:r>
    </w:p>
    <w:p w14:paraId="7B5B18BB" w14:textId="77777777" w:rsidR="009B1BA5" w:rsidRPr="009B1BA5" w:rsidRDefault="009B1BA5" w:rsidP="009B1BA5">
      <w:pPr>
        <w:pStyle w:val="Ttulo1"/>
        <w:rPr>
          <w:color w:val="1F4E79"/>
          <w:sz w:val="36"/>
          <w:lang w:val="pt-BR"/>
        </w:rPr>
      </w:pPr>
      <w:r w:rsidRPr="009B1BA5">
        <w:rPr>
          <w:color w:val="1F4E79"/>
          <w:sz w:val="36"/>
          <w:lang w:val="pt-BR"/>
        </w:rPr>
        <w:t>Memória compartilhada</w:t>
      </w:r>
    </w:p>
    <w:p w14:paraId="70D0C82C" w14:textId="77777777" w:rsidR="009B1BA5" w:rsidRDefault="009B1BA5" w:rsidP="009B1BA5">
      <w:pPr>
        <w:pStyle w:val="NormalWeb"/>
        <w:shd w:val="clear" w:color="auto" w:fill="FFFFFF"/>
        <w:spacing w:before="240" w:beforeAutospacing="0" w:after="240" w:afterAutospacing="0"/>
        <w:rPr>
          <w:rFonts w:ascii="Helvetica" w:hAnsi="Helvetica"/>
          <w:color w:val="080808"/>
          <w:sz w:val="20"/>
          <w:szCs w:val="20"/>
        </w:rPr>
      </w:pPr>
      <w:r>
        <w:rPr>
          <w:rFonts w:ascii="Helvetica" w:hAnsi="Helvetica"/>
          <w:color w:val="080808"/>
          <w:sz w:val="20"/>
          <w:szCs w:val="20"/>
        </w:rPr>
        <w:t>Para produção, configure os backends para usar o mesmo Session/Memory/Checkpoint Repository, preferencialmente Autonomous DB, Oracle, MongoDB ou Redis + DB.</w:t>
      </w:r>
    </w:p>
    <w:p w14:paraId="149C4523" w14:textId="77777777" w:rsidR="009B1BA5" w:rsidRPr="00BA1861" w:rsidRDefault="009B1BA5" w:rsidP="009B1BA5">
      <w:pPr>
        <w:pStyle w:val="Commarcadores"/>
        <w:numPr>
          <w:ilvl w:val="0"/>
          <w:numId w:val="0"/>
        </w:numPr>
        <w:ind w:left="360" w:hanging="360"/>
        <w:rPr>
          <w:lang w:val="pt-BR"/>
        </w:rPr>
      </w:pPr>
    </w:p>
    <w:p w14:paraId="4CA58B3D" w14:textId="77777777" w:rsidR="009B1BA5" w:rsidRDefault="009B1BA5">
      <w:pPr>
        <w:rPr>
          <w:lang w:val="pt-BR"/>
        </w:rPr>
      </w:pPr>
    </w:p>
    <w:p w14:paraId="510A13D2" w14:textId="77777777" w:rsidR="00C765E3" w:rsidRDefault="00C765E3" w:rsidP="00C765E3">
      <w:pPr>
        <w:pBdr>
          <w:bottom w:val="single" w:sz="6" w:space="1" w:color="auto"/>
        </w:pBdr>
        <w:rPr>
          <w:lang w:val="pt-BR"/>
        </w:rPr>
      </w:pPr>
    </w:p>
    <w:p w14:paraId="38F8CA78" w14:textId="77777777" w:rsidR="008200A0" w:rsidRPr="008200A0" w:rsidRDefault="008200A0" w:rsidP="008200A0">
      <w:pPr>
        <w:pStyle w:val="Ttulo1"/>
        <w:rPr>
          <w:lang w:val="pt-BR"/>
        </w:rPr>
      </w:pPr>
      <w:r w:rsidRPr="008200A0">
        <w:rPr>
          <w:lang w:val="pt-BR"/>
        </w:rPr>
        <w:t>Agent Runtime</w:t>
      </w:r>
    </w:p>
    <w:p w14:paraId="3B7C2633" w14:textId="77777777" w:rsidR="008200A0" w:rsidRPr="008200A0" w:rsidRDefault="008200A0" w:rsidP="008200A0">
      <w:pPr>
        <w:rPr>
          <w:lang w:val="pt-BR"/>
        </w:rPr>
      </w:pPr>
      <w:r w:rsidRPr="008200A0">
        <w:rPr>
          <w:lang w:val="pt-BR"/>
        </w:rPr>
        <w:t>Camada comum utilizada pelos agentes.</w:t>
      </w:r>
      <w:r w:rsidRPr="008200A0">
        <w:rPr>
          <w:lang w:val="pt-BR"/>
        </w:rPr>
        <w:br/>
      </w:r>
      <w:r w:rsidRPr="008200A0">
        <w:rPr>
          <w:lang w:val="pt-BR"/>
        </w:rPr>
        <w:br/>
        <w:t>Responsável por:</w:t>
      </w:r>
      <w:r w:rsidRPr="008200A0">
        <w:rPr>
          <w:lang w:val="pt-BR"/>
        </w:rPr>
        <w:br/>
        <w:t>- MCP</w:t>
      </w:r>
      <w:r w:rsidRPr="008200A0">
        <w:rPr>
          <w:lang w:val="pt-BR"/>
        </w:rPr>
        <w:br/>
        <w:t>- RAG</w:t>
      </w:r>
      <w:r w:rsidRPr="008200A0">
        <w:rPr>
          <w:lang w:val="pt-BR"/>
        </w:rPr>
        <w:br/>
        <w:t>- Cache</w:t>
      </w:r>
      <w:r w:rsidRPr="008200A0">
        <w:rPr>
          <w:lang w:val="pt-BR"/>
        </w:rPr>
        <w:br/>
        <w:t>- LLM</w:t>
      </w:r>
      <w:r w:rsidRPr="008200A0">
        <w:rPr>
          <w:lang w:val="pt-BR"/>
        </w:rPr>
        <w:br/>
        <w:t>- Telemetria</w:t>
      </w:r>
      <w:r w:rsidRPr="008200A0">
        <w:rPr>
          <w:lang w:val="pt-BR"/>
        </w:rPr>
        <w:br/>
      </w:r>
      <w:r w:rsidRPr="008200A0">
        <w:rPr>
          <w:lang w:val="pt-BR"/>
        </w:rPr>
        <w:br/>
        <w:t>Evita duplicação de código.</w:t>
      </w:r>
    </w:p>
    <w:p w14:paraId="0CA4F70A" w14:textId="77777777" w:rsidR="00C765E3" w:rsidRDefault="00C765E3" w:rsidP="00C765E3">
      <w:pPr>
        <w:pBdr>
          <w:bottom w:val="single" w:sz="6" w:space="1" w:color="auto"/>
        </w:pBdr>
        <w:rPr>
          <w:lang w:val="pt-BR"/>
        </w:rPr>
      </w:pPr>
    </w:p>
    <w:p w14:paraId="64E7141A" w14:textId="77777777" w:rsidR="004C42C9" w:rsidRPr="00412666" w:rsidRDefault="00000000">
      <w:pPr>
        <w:pStyle w:val="Ttulo1"/>
        <w:rPr>
          <w:lang w:val="pt-BR"/>
        </w:rPr>
      </w:pPr>
      <w:r w:rsidRPr="00412666">
        <w:rPr>
          <w:lang w:val="pt-BR"/>
        </w:rPr>
        <w:t>MCP First Architecture</w:t>
      </w:r>
    </w:p>
    <w:p w14:paraId="0FFB290D" w14:textId="77777777" w:rsidR="004C42C9" w:rsidRDefault="00000000">
      <w:pPr>
        <w:rPr>
          <w:lang w:val="pt-BR"/>
        </w:rPr>
      </w:pPr>
      <w:r w:rsidRPr="00412666">
        <w:rPr>
          <w:lang w:val="pt-BR"/>
        </w:rPr>
        <w:t>O agente não conhece ERP, CRM ou Billing.</w:t>
      </w:r>
      <w:r w:rsidRPr="00412666">
        <w:rPr>
          <w:lang w:val="pt-BR"/>
        </w:rPr>
        <w:br/>
      </w:r>
      <w:r w:rsidRPr="00412666">
        <w:rPr>
          <w:lang w:val="pt-BR"/>
        </w:rPr>
        <w:br/>
        <w:t>Ele solicita apenas:</w:t>
      </w:r>
      <w:r w:rsidRPr="00412666">
        <w:rPr>
          <w:lang w:val="pt-BR"/>
        </w:rPr>
        <w:br/>
        <w:t>- consultar_fatura</w:t>
      </w:r>
      <w:r w:rsidRPr="00412666">
        <w:rPr>
          <w:lang w:val="pt-BR"/>
        </w:rPr>
        <w:br/>
        <w:t>- consultar_plano</w:t>
      </w:r>
      <w:r w:rsidRPr="00412666">
        <w:rPr>
          <w:lang w:val="pt-BR"/>
        </w:rPr>
        <w:br/>
        <w:t>- consultar_pedido</w:t>
      </w:r>
      <w:r w:rsidRPr="00412666">
        <w:rPr>
          <w:lang w:val="pt-BR"/>
        </w:rPr>
        <w:br/>
      </w:r>
      <w:r w:rsidRPr="00412666">
        <w:rPr>
          <w:lang w:val="pt-BR"/>
        </w:rPr>
        <w:br/>
        <w:t>O MCP Tool Router resolve a integração real.</w:t>
      </w:r>
    </w:p>
    <w:p w14:paraId="27311C98" w14:textId="77777777" w:rsidR="007B441F" w:rsidRPr="001A242C" w:rsidRDefault="007B441F" w:rsidP="007B441F">
      <w:pPr>
        <w:rPr>
          <w:lang w:val="pt-BR"/>
        </w:rPr>
      </w:pPr>
      <w:r w:rsidRPr="007B441F">
        <w:rPr>
          <w:lang w:val="pt-BR"/>
        </w:rPr>
        <w:t>O MCP é a camada que permite aos agentes acessar sistemas corporativos sem dependência direta.</w:t>
      </w:r>
      <w:r w:rsidRPr="007B441F">
        <w:rPr>
          <w:lang w:val="pt-BR"/>
        </w:rPr>
        <w:br/>
      </w:r>
      <w:r w:rsidRPr="001A242C">
        <w:rPr>
          <w:lang w:val="pt-BR"/>
        </w:rPr>
        <w:t>Ele é um dos principais pilares arquiteturais do framework.</w:t>
      </w:r>
    </w:p>
    <w:p w14:paraId="5B3F69B0" w14:textId="77777777" w:rsidR="007423C3" w:rsidRPr="007423C3" w:rsidRDefault="007423C3" w:rsidP="007423C3">
      <w:pPr>
        <w:pStyle w:val="Ttulo1"/>
        <w:rPr>
          <w:lang w:val="pt-BR"/>
        </w:rPr>
      </w:pPr>
      <w:r w:rsidRPr="007423C3">
        <w:rPr>
          <w:lang w:val="pt-BR"/>
        </w:rPr>
        <w:t>Problema que o MCP Resolve</w:t>
      </w:r>
    </w:p>
    <w:p w14:paraId="2AC66BBE" w14:textId="77777777" w:rsidR="007423C3" w:rsidRPr="007423C3" w:rsidRDefault="007423C3" w:rsidP="007423C3">
      <w:pPr>
        <w:rPr>
          <w:lang w:val="pt-BR"/>
        </w:rPr>
      </w:pPr>
      <w:r w:rsidRPr="007423C3">
        <w:rPr>
          <w:lang w:val="pt-BR"/>
        </w:rPr>
        <w:t>Sem MCP cada agente precisaria conhecer:</w:t>
      </w:r>
      <w:r w:rsidRPr="007423C3">
        <w:rPr>
          <w:lang w:val="pt-BR"/>
        </w:rPr>
        <w:br/>
        <w:t>- REST APIs</w:t>
      </w:r>
      <w:r w:rsidRPr="007423C3">
        <w:rPr>
          <w:lang w:val="pt-BR"/>
        </w:rPr>
        <w:br/>
        <w:t>- SOAP Services</w:t>
      </w:r>
      <w:r w:rsidRPr="007423C3">
        <w:rPr>
          <w:lang w:val="pt-BR"/>
        </w:rPr>
        <w:br/>
        <w:t>- Bancos de Dados</w:t>
      </w:r>
      <w:r w:rsidRPr="007423C3">
        <w:rPr>
          <w:lang w:val="pt-BR"/>
        </w:rPr>
        <w:br/>
        <w:t>- ERP</w:t>
      </w:r>
      <w:r w:rsidRPr="007423C3">
        <w:rPr>
          <w:lang w:val="pt-BR"/>
        </w:rPr>
        <w:br/>
        <w:t>- CRM</w:t>
      </w:r>
      <w:r w:rsidRPr="007423C3">
        <w:rPr>
          <w:lang w:val="pt-BR"/>
        </w:rPr>
        <w:br/>
        <w:t>- Billing</w:t>
      </w:r>
      <w:r w:rsidRPr="007423C3">
        <w:rPr>
          <w:lang w:val="pt-BR"/>
        </w:rPr>
        <w:br/>
      </w:r>
      <w:r w:rsidRPr="007423C3">
        <w:rPr>
          <w:lang w:val="pt-BR"/>
        </w:rPr>
        <w:lastRenderedPageBreak/>
        <w:br/>
        <w:t>Isso gera forte acoplamento e dificulta manutenção.</w:t>
      </w:r>
    </w:p>
    <w:p w14:paraId="19201398" w14:textId="77777777" w:rsidR="007423C3" w:rsidRPr="007423C3" w:rsidRDefault="007423C3" w:rsidP="007423C3">
      <w:pPr>
        <w:pStyle w:val="Ttulo1"/>
        <w:rPr>
          <w:lang w:val="pt-BR"/>
        </w:rPr>
      </w:pPr>
      <w:r w:rsidRPr="007423C3">
        <w:rPr>
          <w:lang w:val="pt-BR"/>
        </w:rPr>
        <w:t>Arquitetura MCP</w:t>
      </w:r>
    </w:p>
    <w:p w14:paraId="7E9C7133" w14:textId="77777777" w:rsidR="007423C3" w:rsidRPr="007423C3" w:rsidRDefault="007423C3" w:rsidP="007423C3">
      <w:pPr>
        <w:rPr>
          <w:lang w:val="pt-BR"/>
        </w:rPr>
      </w:pPr>
      <w:r w:rsidRPr="007423C3">
        <w:rPr>
          <w:lang w:val="pt-BR"/>
        </w:rPr>
        <w:t>Agent</w:t>
      </w:r>
      <w:r w:rsidRPr="007423C3">
        <w:rPr>
          <w:lang w:val="pt-BR"/>
        </w:rPr>
        <w:br/>
        <w:t xml:space="preserve"> ↓</w:t>
      </w:r>
      <w:r w:rsidRPr="007423C3">
        <w:rPr>
          <w:lang w:val="pt-BR"/>
        </w:rPr>
        <w:br/>
        <w:t>Agent Runtime</w:t>
      </w:r>
      <w:r w:rsidRPr="007423C3">
        <w:rPr>
          <w:lang w:val="pt-BR"/>
        </w:rPr>
        <w:br/>
        <w:t xml:space="preserve"> ↓</w:t>
      </w:r>
      <w:r w:rsidRPr="007423C3">
        <w:rPr>
          <w:lang w:val="pt-BR"/>
        </w:rPr>
        <w:br/>
        <w:t>MCP Tool Router</w:t>
      </w:r>
      <w:r w:rsidRPr="007423C3">
        <w:rPr>
          <w:lang w:val="pt-BR"/>
        </w:rPr>
        <w:br/>
        <w:t xml:space="preserve"> ↓</w:t>
      </w:r>
      <w:r w:rsidRPr="007423C3">
        <w:rPr>
          <w:lang w:val="pt-BR"/>
        </w:rPr>
        <w:br/>
        <w:t>MCPParameterMapper</w:t>
      </w:r>
      <w:r w:rsidRPr="007423C3">
        <w:rPr>
          <w:lang w:val="pt-BR"/>
        </w:rPr>
        <w:br/>
        <w:t xml:space="preserve"> ↓</w:t>
      </w:r>
      <w:r w:rsidRPr="007423C3">
        <w:rPr>
          <w:lang w:val="pt-BR"/>
        </w:rPr>
        <w:br/>
        <w:t>MCP Server</w:t>
      </w:r>
      <w:r w:rsidRPr="007423C3">
        <w:rPr>
          <w:lang w:val="pt-BR"/>
        </w:rPr>
        <w:br/>
        <w:t xml:space="preserve"> ↓</w:t>
      </w:r>
      <w:r w:rsidRPr="007423C3">
        <w:rPr>
          <w:lang w:val="pt-BR"/>
        </w:rPr>
        <w:br/>
        <w:t>Sistema Externo</w:t>
      </w:r>
      <w:r w:rsidRPr="007423C3">
        <w:rPr>
          <w:lang w:val="pt-BR"/>
        </w:rPr>
        <w:br/>
      </w:r>
    </w:p>
    <w:p w14:paraId="52AFC091" w14:textId="77777777" w:rsidR="007423C3" w:rsidRPr="007423C3" w:rsidRDefault="007423C3" w:rsidP="007423C3">
      <w:pPr>
        <w:pStyle w:val="Ttulo1"/>
        <w:rPr>
          <w:lang w:val="pt-BR"/>
        </w:rPr>
      </w:pPr>
      <w:r w:rsidRPr="007423C3">
        <w:rPr>
          <w:lang w:val="pt-BR"/>
        </w:rPr>
        <w:t>Conceitos Fundamentais</w:t>
      </w:r>
    </w:p>
    <w:p w14:paraId="3B7B4B13" w14:textId="77777777" w:rsidR="007423C3" w:rsidRPr="007B441F" w:rsidRDefault="007423C3" w:rsidP="007423C3">
      <w:pPr>
        <w:rPr>
          <w:lang w:val="pt-BR"/>
        </w:rPr>
      </w:pPr>
      <w:r w:rsidRPr="007B441F">
        <w:rPr>
          <w:lang w:val="pt-BR"/>
        </w:rPr>
        <w:t>Tool</w:t>
      </w:r>
      <w:r w:rsidRPr="007B441F">
        <w:rPr>
          <w:lang w:val="pt-BR"/>
        </w:rPr>
        <w:br/>
        <w:t>Representa uma capacidade de negócio.</w:t>
      </w:r>
      <w:r w:rsidRPr="007B441F">
        <w:rPr>
          <w:lang w:val="pt-BR"/>
        </w:rPr>
        <w:br/>
      </w:r>
      <w:r w:rsidRPr="007B441F">
        <w:rPr>
          <w:lang w:val="pt-BR"/>
        </w:rPr>
        <w:br/>
        <w:t>MCP Server</w:t>
      </w:r>
      <w:r w:rsidRPr="007B441F">
        <w:rPr>
          <w:lang w:val="pt-BR"/>
        </w:rPr>
        <w:br/>
        <w:t>Hospeda ferramentas.</w:t>
      </w:r>
      <w:r w:rsidRPr="007B441F">
        <w:rPr>
          <w:lang w:val="pt-BR"/>
        </w:rPr>
        <w:br/>
      </w:r>
      <w:r w:rsidRPr="007B441F">
        <w:rPr>
          <w:lang w:val="pt-BR"/>
        </w:rPr>
        <w:br/>
        <w:t>Tool Router</w:t>
      </w:r>
      <w:r w:rsidRPr="007B441F">
        <w:rPr>
          <w:lang w:val="pt-BR"/>
        </w:rPr>
        <w:br/>
        <w:t>Descobre e executa ferramentas.</w:t>
      </w:r>
      <w:r w:rsidRPr="007B441F">
        <w:rPr>
          <w:lang w:val="pt-BR"/>
        </w:rPr>
        <w:br/>
      </w:r>
      <w:r w:rsidRPr="007B441F">
        <w:rPr>
          <w:lang w:val="pt-BR"/>
        </w:rPr>
        <w:br/>
        <w:t>Parameter Mapper</w:t>
      </w:r>
      <w:r w:rsidRPr="007B441F">
        <w:rPr>
          <w:lang w:val="pt-BR"/>
        </w:rPr>
        <w:br/>
        <w:t>Traduz BusinessContext para parâmetros reais.</w:t>
      </w:r>
      <w:r w:rsidRPr="007B441F">
        <w:rPr>
          <w:lang w:val="pt-BR"/>
        </w:rPr>
        <w:br/>
      </w:r>
    </w:p>
    <w:p w14:paraId="03FBEDED" w14:textId="77777777" w:rsidR="007423C3" w:rsidRPr="007B441F" w:rsidRDefault="007423C3" w:rsidP="007423C3">
      <w:pPr>
        <w:pStyle w:val="Ttulo1"/>
        <w:rPr>
          <w:lang w:val="pt-BR"/>
        </w:rPr>
      </w:pPr>
      <w:r w:rsidRPr="007B441F">
        <w:rPr>
          <w:lang w:val="pt-BR"/>
        </w:rPr>
        <w:t>O que é uma Tool</w:t>
      </w:r>
    </w:p>
    <w:p w14:paraId="72E33E4A" w14:textId="77777777" w:rsidR="007423C3" w:rsidRPr="007B441F" w:rsidRDefault="007423C3" w:rsidP="007423C3">
      <w:pPr>
        <w:rPr>
          <w:lang w:val="pt-BR"/>
        </w:rPr>
      </w:pPr>
      <w:r w:rsidRPr="007B441F">
        <w:rPr>
          <w:lang w:val="pt-BR"/>
        </w:rPr>
        <w:t>Uma Tool representa uma operação de negócio.</w:t>
      </w:r>
      <w:r w:rsidRPr="007B441F">
        <w:rPr>
          <w:lang w:val="pt-BR"/>
        </w:rPr>
        <w:br/>
      </w:r>
      <w:r w:rsidRPr="007B441F">
        <w:rPr>
          <w:lang w:val="pt-BR"/>
        </w:rPr>
        <w:br/>
        <w:t>Exemplos:</w:t>
      </w:r>
      <w:r w:rsidRPr="007B441F">
        <w:rPr>
          <w:lang w:val="pt-BR"/>
        </w:rPr>
        <w:br/>
        <w:t>- consultar_fatura</w:t>
      </w:r>
      <w:r w:rsidRPr="007B441F">
        <w:rPr>
          <w:lang w:val="pt-BR"/>
        </w:rPr>
        <w:br/>
        <w:t>- consultar_pagamentos</w:t>
      </w:r>
      <w:r w:rsidRPr="007B441F">
        <w:rPr>
          <w:lang w:val="pt-BR"/>
        </w:rPr>
        <w:br/>
        <w:t>- consultar_plano</w:t>
      </w:r>
      <w:r w:rsidRPr="007B441F">
        <w:rPr>
          <w:lang w:val="pt-BR"/>
        </w:rPr>
        <w:br/>
        <w:t>- consultar_pedido</w:t>
      </w:r>
      <w:r w:rsidRPr="007B441F">
        <w:rPr>
          <w:lang w:val="pt-BR"/>
        </w:rPr>
        <w:br/>
        <w:t>- solicitar_troca</w:t>
      </w:r>
      <w:r w:rsidRPr="007B441F">
        <w:rPr>
          <w:lang w:val="pt-BR"/>
        </w:rPr>
        <w:br/>
      </w:r>
      <w:r w:rsidRPr="007B441F">
        <w:rPr>
          <w:lang w:val="pt-BR"/>
        </w:rPr>
        <w:lastRenderedPageBreak/>
        <w:br/>
        <w:t>O agente trabalha apenas com o nome lógico da Tool.</w:t>
      </w:r>
    </w:p>
    <w:p w14:paraId="12D988A2" w14:textId="77777777" w:rsidR="007423C3" w:rsidRPr="007B441F" w:rsidRDefault="007423C3" w:rsidP="007423C3">
      <w:pPr>
        <w:pStyle w:val="Ttulo1"/>
        <w:rPr>
          <w:lang w:val="pt-BR"/>
        </w:rPr>
      </w:pPr>
      <w:r w:rsidRPr="007B441F">
        <w:rPr>
          <w:lang w:val="pt-BR"/>
        </w:rPr>
        <w:t>Tool Registry</w:t>
      </w:r>
    </w:p>
    <w:p w14:paraId="3E5B69F8" w14:textId="77777777" w:rsidR="007423C3" w:rsidRPr="007B441F" w:rsidRDefault="007423C3" w:rsidP="007423C3">
      <w:pPr>
        <w:rPr>
          <w:lang w:val="pt-BR"/>
        </w:rPr>
      </w:pPr>
      <w:r w:rsidRPr="007B441F">
        <w:rPr>
          <w:lang w:val="pt-BR"/>
        </w:rPr>
        <w:t>As ferramentas são registradas em tools.yaml.</w:t>
      </w:r>
      <w:r w:rsidRPr="007B441F">
        <w:rPr>
          <w:lang w:val="pt-BR"/>
        </w:rPr>
        <w:br/>
      </w:r>
      <w:r w:rsidRPr="007B441F">
        <w:rPr>
          <w:lang w:val="pt-BR"/>
        </w:rPr>
        <w:br/>
        <w:t>Exemplo:</w:t>
      </w:r>
      <w:r w:rsidRPr="007B441F">
        <w:rPr>
          <w:lang w:val="pt-BR"/>
        </w:rPr>
        <w:br/>
      </w:r>
      <w:r w:rsidRPr="007B441F">
        <w:rPr>
          <w:lang w:val="pt-BR"/>
        </w:rPr>
        <w:br/>
        <w:t>consultar_fatura:</w:t>
      </w:r>
      <w:r w:rsidRPr="007B441F">
        <w:rPr>
          <w:lang w:val="pt-BR"/>
        </w:rPr>
        <w:br/>
        <w:t xml:space="preserve">  mcp_server: telecom</w:t>
      </w:r>
      <w:r w:rsidRPr="007B441F">
        <w:rPr>
          <w:lang w:val="pt-BR"/>
        </w:rPr>
        <w:br/>
        <w:t xml:space="preserve">  enabled: true</w:t>
      </w:r>
      <w:r w:rsidRPr="007B441F">
        <w:rPr>
          <w:lang w:val="pt-BR"/>
        </w:rPr>
        <w:br/>
      </w:r>
    </w:p>
    <w:p w14:paraId="53FD34FF" w14:textId="77777777" w:rsidR="007423C3" w:rsidRPr="007B441F" w:rsidRDefault="007423C3" w:rsidP="007423C3">
      <w:pPr>
        <w:pStyle w:val="Ttulo1"/>
        <w:rPr>
          <w:lang w:val="pt-BR"/>
        </w:rPr>
      </w:pPr>
      <w:r w:rsidRPr="007B441F">
        <w:rPr>
          <w:lang w:val="pt-BR"/>
        </w:rPr>
        <w:t>Tools.yaml</w:t>
      </w:r>
    </w:p>
    <w:p w14:paraId="33E6F5AD" w14:textId="77777777" w:rsidR="007423C3" w:rsidRPr="007B441F" w:rsidRDefault="007423C3" w:rsidP="007423C3">
      <w:pPr>
        <w:rPr>
          <w:lang w:val="pt-BR"/>
        </w:rPr>
      </w:pPr>
      <w:r w:rsidRPr="007B441F">
        <w:rPr>
          <w:lang w:val="pt-BR"/>
        </w:rPr>
        <w:t>Arquivo responsável pelo catálogo de ferramentas.</w:t>
      </w:r>
      <w:r w:rsidRPr="007B441F">
        <w:rPr>
          <w:lang w:val="pt-BR"/>
        </w:rPr>
        <w:br/>
      </w:r>
      <w:r w:rsidRPr="007B441F">
        <w:rPr>
          <w:lang w:val="pt-BR"/>
        </w:rPr>
        <w:br/>
        <w:t>Contém:</w:t>
      </w:r>
      <w:r w:rsidRPr="007B441F">
        <w:rPr>
          <w:lang w:val="pt-BR"/>
        </w:rPr>
        <w:br/>
        <w:t>- descrição</w:t>
      </w:r>
      <w:r w:rsidRPr="007B441F">
        <w:rPr>
          <w:lang w:val="pt-BR"/>
        </w:rPr>
        <w:br/>
        <w:t>- servidor MCP</w:t>
      </w:r>
      <w:r w:rsidRPr="007B441F">
        <w:rPr>
          <w:lang w:val="pt-BR"/>
        </w:rPr>
        <w:br/>
        <w:t>- parâmetros</w:t>
      </w:r>
      <w:r w:rsidRPr="007B441F">
        <w:rPr>
          <w:lang w:val="pt-BR"/>
        </w:rPr>
        <w:br/>
        <w:t>- habilitação</w:t>
      </w:r>
      <w:r w:rsidRPr="007B441F">
        <w:rPr>
          <w:lang w:val="pt-BR"/>
        </w:rPr>
        <w:br/>
      </w:r>
      <w:r w:rsidRPr="007B441F">
        <w:rPr>
          <w:lang w:val="pt-BR"/>
        </w:rPr>
        <w:br/>
        <w:t>Permite descoberta automática.</w:t>
      </w:r>
    </w:p>
    <w:p w14:paraId="3E6BBBEC" w14:textId="77777777" w:rsidR="007423C3" w:rsidRPr="007B441F" w:rsidRDefault="007423C3" w:rsidP="007423C3">
      <w:pPr>
        <w:pStyle w:val="Ttulo1"/>
        <w:rPr>
          <w:lang w:val="pt-BR"/>
        </w:rPr>
      </w:pPr>
      <w:r w:rsidRPr="007B441F">
        <w:rPr>
          <w:lang w:val="pt-BR"/>
        </w:rPr>
        <w:t>MCP Servers</w:t>
      </w:r>
    </w:p>
    <w:p w14:paraId="461530EA" w14:textId="77777777" w:rsidR="007423C3" w:rsidRPr="007B441F" w:rsidRDefault="007423C3" w:rsidP="007423C3">
      <w:pPr>
        <w:rPr>
          <w:lang w:val="pt-BR"/>
        </w:rPr>
      </w:pPr>
      <w:r w:rsidRPr="007B441F">
        <w:rPr>
          <w:lang w:val="pt-BR"/>
        </w:rPr>
        <w:t>Os MCP Servers hospedam implementações das ferramentas.</w:t>
      </w:r>
      <w:r w:rsidRPr="007B441F">
        <w:rPr>
          <w:lang w:val="pt-BR"/>
        </w:rPr>
        <w:br/>
      </w:r>
      <w:r w:rsidRPr="007B441F">
        <w:rPr>
          <w:lang w:val="pt-BR"/>
        </w:rPr>
        <w:br/>
        <w:t>Exemplos:</w:t>
      </w:r>
      <w:r w:rsidRPr="007B441F">
        <w:rPr>
          <w:lang w:val="pt-BR"/>
        </w:rPr>
        <w:br/>
      </w:r>
      <w:r w:rsidRPr="007B441F">
        <w:rPr>
          <w:lang w:val="pt-BR"/>
        </w:rPr>
        <w:br/>
        <w:t>telecom_mcp_server</w:t>
      </w:r>
      <w:r w:rsidRPr="007B441F">
        <w:rPr>
          <w:lang w:val="pt-BR"/>
        </w:rPr>
        <w:br/>
        <w:t>retail_mcp_server</w:t>
      </w:r>
      <w:r w:rsidRPr="007B441F">
        <w:rPr>
          <w:lang w:val="pt-BR"/>
        </w:rPr>
        <w:br/>
      </w:r>
      <w:r w:rsidRPr="007B441F">
        <w:rPr>
          <w:lang w:val="pt-BR"/>
        </w:rPr>
        <w:br/>
        <w:t>Em produção podem representar ERP, CRM ou Billing.</w:t>
      </w:r>
    </w:p>
    <w:p w14:paraId="3602553A" w14:textId="77777777" w:rsidR="007423C3" w:rsidRPr="007B441F" w:rsidRDefault="007423C3" w:rsidP="007423C3">
      <w:pPr>
        <w:pStyle w:val="Ttulo1"/>
        <w:rPr>
          <w:lang w:val="pt-BR"/>
        </w:rPr>
      </w:pPr>
      <w:r w:rsidRPr="007B441F">
        <w:rPr>
          <w:lang w:val="pt-BR"/>
        </w:rPr>
        <w:t>MCP Servers.yaml</w:t>
      </w:r>
    </w:p>
    <w:p w14:paraId="128C7235" w14:textId="77777777" w:rsidR="007423C3" w:rsidRPr="007B441F" w:rsidRDefault="007423C3" w:rsidP="007423C3">
      <w:pPr>
        <w:rPr>
          <w:lang w:val="pt-BR"/>
        </w:rPr>
      </w:pPr>
      <w:r w:rsidRPr="007B441F">
        <w:rPr>
          <w:lang w:val="pt-BR"/>
        </w:rPr>
        <w:t>Arquivo que registra os servidores disponíveis.</w:t>
      </w:r>
      <w:r w:rsidRPr="007B441F">
        <w:rPr>
          <w:lang w:val="pt-BR"/>
        </w:rPr>
        <w:br/>
      </w:r>
      <w:r w:rsidRPr="007B441F">
        <w:rPr>
          <w:lang w:val="pt-BR"/>
        </w:rPr>
        <w:br/>
        <w:t>Exemplo:</w:t>
      </w:r>
      <w:r w:rsidRPr="007B441F">
        <w:rPr>
          <w:lang w:val="pt-BR"/>
        </w:rPr>
        <w:br/>
      </w:r>
      <w:r w:rsidRPr="007B441F">
        <w:rPr>
          <w:lang w:val="pt-BR"/>
        </w:rPr>
        <w:br/>
        <w:t>telecom:</w:t>
      </w:r>
      <w:r w:rsidRPr="007B441F">
        <w:rPr>
          <w:lang w:val="pt-BR"/>
        </w:rPr>
        <w:br/>
      </w:r>
      <w:r w:rsidRPr="007B441F">
        <w:rPr>
          <w:lang w:val="pt-BR"/>
        </w:rPr>
        <w:lastRenderedPageBreak/>
        <w:t xml:space="preserve">  url: http://localhost:8100</w:t>
      </w:r>
      <w:r w:rsidRPr="007B441F">
        <w:rPr>
          <w:lang w:val="pt-BR"/>
        </w:rPr>
        <w:br/>
      </w:r>
      <w:r w:rsidRPr="007B441F">
        <w:rPr>
          <w:lang w:val="pt-BR"/>
        </w:rPr>
        <w:br/>
        <w:t>retail:</w:t>
      </w:r>
      <w:r w:rsidRPr="007B441F">
        <w:rPr>
          <w:lang w:val="pt-BR"/>
        </w:rPr>
        <w:br/>
        <w:t xml:space="preserve">  url: http://localhost:8200</w:t>
      </w:r>
      <w:r w:rsidRPr="007B441F">
        <w:rPr>
          <w:lang w:val="pt-BR"/>
        </w:rPr>
        <w:br/>
      </w:r>
    </w:p>
    <w:p w14:paraId="31061074" w14:textId="77777777" w:rsidR="007423C3" w:rsidRPr="007B441F" w:rsidRDefault="007423C3" w:rsidP="007423C3">
      <w:pPr>
        <w:pStyle w:val="Ttulo1"/>
        <w:rPr>
          <w:lang w:val="pt-BR"/>
        </w:rPr>
      </w:pPr>
      <w:r w:rsidRPr="007B441F">
        <w:rPr>
          <w:lang w:val="pt-BR"/>
        </w:rPr>
        <w:t>MCP Tool Router</w:t>
      </w:r>
    </w:p>
    <w:p w14:paraId="50B20AA1" w14:textId="77777777" w:rsidR="007423C3" w:rsidRPr="007B441F" w:rsidRDefault="007423C3" w:rsidP="007423C3">
      <w:pPr>
        <w:rPr>
          <w:lang w:val="pt-BR"/>
        </w:rPr>
      </w:pPr>
      <w:r w:rsidRPr="007B441F">
        <w:rPr>
          <w:lang w:val="pt-BR"/>
        </w:rPr>
        <w:t>Responsável por:</w:t>
      </w:r>
      <w:r w:rsidRPr="007B441F">
        <w:rPr>
          <w:lang w:val="pt-BR"/>
        </w:rPr>
        <w:br/>
      </w:r>
      <w:r w:rsidRPr="007B441F">
        <w:rPr>
          <w:lang w:val="pt-BR"/>
        </w:rPr>
        <w:br/>
        <w:t>- descobrir ferramenta</w:t>
      </w:r>
      <w:r w:rsidRPr="007B441F">
        <w:rPr>
          <w:lang w:val="pt-BR"/>
        </w:rPr>
        <w:br/>
        <w:t>- localizar servidor</w:t>
      </w:r>
      <w:r w:rsidRPr="007B441F">
        <w:rPr>
          <w:lang w:val="pt-BR"/>
        </w:rPr>
        <w:br/>
        <w:t>- aplicar mapeamento</w:t>
      </w:r>
      <w:r w:rsidRPr="007B441F">
        <w:rPr>
          <w:lang w:val="pt-BR"/>
        </w:rPr>
        <w:br/>
        <w:t>- executar chamada</w:t>
      </w:r>
      <w:r w:rsidRPr="007B441F">
        <w:rPr>
          <w:lang w:val="pt-BR"/>
        </w:rPr>
        <w:br/>
        <w:t>- retornar resultado</w:t>
      </w:r>
      <w:r w:rsidRPr="007B441F">
        <w:rPr>
          <w:lang w:val="pt-BR"/>
        </w:rPr>
        <w:br/>
      </w:r>
      <w:r w:rsidRPr="007B441F">
        <w:rPr>
          <w:lang w:val="pt-BR"/>
        </w:rPr>
        <w:br/>
        <w:t>É o principal ponto de integração externa.</w:t>
      </w:r>
    </w:p>
    <w:p w14:paraId="594EB02F" w14:textId="77777777" w:rsidR="007423C3" w:rsidRPr="007B441F" w:rsidRDefault="007423C3" w:rsidP="007423C3">
      <w:pPr>
        <w:pStyle w:val="Ttulo1"/>
        <w:rPr>
          <w:lang w:val="pt-BR"/>
        </w:rPr>
      </w:pPr>
      <w:r w:rsidRPr="007B441F">
        <w:rPr>
          <w:lang w:val="pt-BR"/>
        </w:rPr>
        <w:t>BusinessContext e MCP</w:t>
      </w:r>
    </w:p>
    <w:p w14:paraId="3AC9D1EB" w14:textId="77777777" w:rsidR="007423C3" w:rsidRPr="007B441F" w:rsidRDefault="007423C3" w:rsidP="007423C3">
      <w:pPr>
        <w:rPr>
          <w:lang w:val="pt-BR"/>
        </w:rPr>
      </w:pPr>
      <w:r w:rsidRPr="007B441F">
        <w:rPr>
          <w:lang w:val="pt-BR"/>
        </w:rPr>
        <w:t>Os agentes trabalham apenas com BusinessContext.</w:t>
      </w:r>
      <w:r w:rsidRPr="007B441F">
        <w:rPr>
          <w:lang w:val="pt-BR"/>
        </w:rPr>
        <w:br/>
      </w:r>
      <w:r w:rsidRPr="007B441F">
        <w:rPr>
          <w:lang w:val="pt-BR"/>
        </w:rPr>
        <w:br/>
        <w:t>Exemplo:</w:t>
      </w:r>
      <w:r w:rsidRPr="007B441F">
        <w:rPr>
          <w:lang w:val="pt-BR"/>
        </w:rPr>
        <w:br/>
      </w:r>
      <w:r w:rsidRPr="007B441F">
        <w:rPr>
          <w:lang w:val="pt-BR"/>
        </w:rPr>
        <w:br/>
        <w:t>customer_key</w:t>
      </w:r>
      <w:r w:rsidRPr="007B441F">
        <w:rPr>
          <w:lang w:val="pt-BR"/>
        </w:rPr>
        <w:br/>
        <w:t>contract_key</w:t>
      </w:r>
      <w:r w:rsidRPr="007B441F">
        <w:rPr>
          <w:lang w:val="pt-BR"/>
        </w:rPr>
        <w:br/>
        <w:t>interaction_key</w:t>
      </w:r>
      <w:r w:rsidRPr="007B441F">
        <w:rPr>
          <w:lang w:val="pt-BR"/>
        </w:rPr>
        <w:br/>
      </w:r>
      <w:r w:rsidRPr="007B441F">
        <w:rPr>
          <w:lang w:val="pt-BR"/>
        </w:rPr>
        <w:br/>
        <w:t>Nunca trabalham diretamente com msisdn ou order_id.</w:t>
      </w:r>
    </w:p>
    <w:p w14:paraId="6B86EBDA" w14:textId="77777777" w:rsidR="007423C3" w:rsidRPr="007B441F" w:rsidRDefault="007423C3" w:rsidP="007423C3">
      <w:pPr>
        <w:pStyle w:val="Ttulo1"/>
        <w:rPr>
          <w:lang w:val="pt-BR"/>
        </w:rPr>
      </w:pPr>
      <w:r w:rsidRPr="007B441F">
        <w:rPr>
          <w:lang w:val="pt-BR"/>
        </w:rPr>
        <w:t>MCPParameterMapper</w:t>
      </w:r>
    </w:p>
    <w:p w14:paraId="3212EEFA" w14:textId="77777777" w:rsidR="007423C3" w:rsidRDefault="007423C3" w:rsidP="007423C3">
      <w:r w:rsidRPr="007B441F">
        <w:rPr>
          <w:lang w:val="pt-BR"/>
        </w:rPr>
        <w:t>Converte BusinessContext em parâmetros reais.</w:t>
      </w:r>
      <w:r w:rsidRPr="007B441F">
        <w:rPr>
          <w:lang w:val="pt-BR"/>
        </w:rPr>
        <w:br/>
      </w:r>
      <w:r w:rsidRPr="007B441F">
        <w:rPr>
          <w:lang w:val="pt-BR"/>
        </w:rPr>
        <w:br/>
      </w:r>
      <w:r>
        <w:t>Exemplo:</w:t>
      </w:r>
      <w:r>
        <w:br/>
      </w:r>
      <w:r>
        <w:br/>
        <w:t>customer_key</w:t>
      </w:r>
      <w:r>
        <w:br/>
        <w:t xml:space="preserve"> ↓</w:t>
      </w:r>
      <w:r>
        <w:br/>
        <w:t>msisdn</w:t>
      </w:r>
      <w:r>
        <w:br/>
      </w:r>
      <w:r>
        <w:br/>
        <w:t>contract_key</w:t>
      </w:r>
      <w:r>
        <w:br/>
        <w:t xml:space="preserve"> ↓</w:t>
      </w:r>
      <w:r>
        <w:br/>
      </w:r>
      <w:r>
        <w:lastRenderedPageBreak/>
        <w:t>invoice_id</w:t>
      </w:r>
      <w:r>
        <w:br/>
      </w:r>
    </w:p>
    <w:p w14:paraId="1B66AC23" w14:textId="77777777" w:rsidR="007423C3" w:rsidRPr="007B441F" w:rsidRDefault="007423C3" w:rsidP="007423C3">
      <w:pPr>
        <w:pStyle w:val="Ttulo1"/>
        <w:rPr>
          <w:lang w:val="pt-BR"/>
        </w:rPr>
      </w:pPr>
      <w:r w:rsidRPr="007B441F">
        <w:rPr>
          <w:lang w:val="pt-BR"/>
        </w:rPr>
        <w:t>mcp_parameter_mapping.yaml</w:t>
      </w:r>
    </w:p>
    <w:p w14:paraId="4CE680D9" w14:textId="77777777" w:rsidR="007423C3" w:rsidRDefault="007423C3" w:rsidP="007423C3">
      <w:r w:rsidRPr="007B441F">
        <w:rPr>
          <w:lang w:val="pt-BR"/>
        </w:rPr>
        <w:t>Arquivo que define os mapeamentos.</w:t>
      </w:r>
      <w:r w:rsidRPr="007B441F">
        <w:rPr>
          <w:lang w:val="pt-BR"/>
        </w:rPr>
        <w:br/>
      </w:r>
      <w:r w:rsidRPr="007B441F">
        <w:rPr>
          <w:lang w:val="pt-BR"/>
        </w:rPr>
        <w:br/>
      </w:r>
      <w:r>
        <w:t>Exemplo:</w:t>
      </w:r>
      <w:r>
        <w:br/>
      </w:r>
      <w:r>
        <w:br/>
        <w:t>consultar_fatura:</w:t>
      </w:r>
      <w:r>
        <w:br/>
        <w:t xml:space="preserve">  customer_key: msisdn</w:t>
      </w:r>
      <w:r>
        <w:br/>
        <w:t xml:space="preserve">  contract_key: invoice_id</w:t>
      </w:r>
      <w:r>
        <w:br/>
      </w:r>
    </w:p>
    <w:p w14:paraId="41E9DF45" w14:textId="77777777" w:rsidR="007423C3" w:rsidRPr="007B441F" w:rsidRDefault="007423C3" w:rsidP="007423C3">
      <w:pPr>
        <w:pStyle w:val="Ttulo1"/>
        <w:rPr>
          <w:lang w:val="pt-BR"/>
        </w:rPr>
      </w:pPr>
      <w:r w:rsidRPr="007B441F">
        <w:rPr>
          <w:lang w:val="pt-BR"/>
        </w:rPr>
        <w:t>Fluxo Completo Telecom</w:t>
      </w:r>
    </w:p>
    <w:p w14:paraId="44273D1F" w14:textId="77777777" w:rsidR="007423C3" w:rsidRPr="007B441F" w:rsidRDefault="007423C3" w:rsidP="007423C3">
      <w:pPr>
        <w:rPr>
          <w:lang w:val="pt-BR"/>
        </w:rPr>
      </w:pPr>
      <w:r w:rsidRPr="007B441F">
        <w:rPr>
          <w:lang w:val="pt-BR"/>
        </w:rPr>
        <w:t>Usuário:</w:t>
      </w:r>
      <w:r w:rsidRPr="007B441F">
        <w:rPr>
          <w:lang w:val="pt-BR"/>
        </w:rPr>
        <w:br/>
        <w:t>Minha fatura veio alta</w:t>
      </w:r>
      <w:r w:rsidRPr="007B441F">
        <w:rPr>
          <w:lang w:val="pt-BR"/>
        </w:rPr>
        <w:br/>
      </w:r>
      <w:r w:rsidRPr="007B441F">
        <w:rPr>
          <w:lang w:val="pt-BR"/>
        </w:rPr>
        <w:br/>
        <w:t>billing_agent</w:t>
      </w:r>
      <w:r w:rsidRPr="007B441F">
        <w:rPr>
          <w:lang w:val="pt-BR"/>
        </w:rPr>
        <w:br/>
        <w:t xml:space="preserve"> ↓</w:t>
      </w:r>
      <w:r w:rsidRPr="007B441F">
        <w:rPr>
          <w:lang w:val="pt-BR"/>
        </w:rPr>
        <w:br/>
        <w:t>consultar_fatura</w:t>
      </w:r>
      <w:r w:rsidRPr="007B441F">
        <w:rPr>
          <w:lang w:val="pt-BR"/>
        </w:rPr>
        <w:br/>
        <w:t xml:space="preserve"> ↓</w:t>
      </w:r>
      <w:r w:rsidRPr="007B441F">
        <w:rPr>
          <w:lang w:val="pt-BR"/>
        </w:rPr>
        <w:br/>
        <w:t>customer_key</w:t>
      </w:r>
      <w:r w:rsidRPr="007B441F">
        <w:rPr>
          <w:lang w:val="pt-BR"/>
        </w:rPr>
        <w:br/>
        <w:t xml:space="preserve"> ↓</w:t>
      </w:r>
      <w:r w:rsidRPr="007B441F">
        <w:rPr>
          <w:lang w:val="pt-BR"/>
        </w:rPr>
        <w:br/>
        <w:t>msisdn</w:t>
      </w:r>
      <w:r w:rsidRPr="007B441F">
        <w:rPr>
          <w:lang w:val="pt-BR"/>
        </w:rPr>
        <w:br/>
        <w:t xml:space="preserve"> ↓</w:t>
      </w:r>
      <w:r w:rsidRPr="007B441F">
        <w:rPr>
          <w:lang w:val="pt-BR"/>
        </w:rPr>
        <w:br/>
        <w:t>telecom_mcp_server</w:t>
      </w:r>
      <w:r w:rsidRPr="007B441F">
        <w:rPr>
          <w:lang w:val="pt-BR"/>
        </w:rPr>
        <w:br/>
        <w:t xml:space="preserve"> ↓</w:t>
      </w:r>
      <w:r w:rsidRPr="007B441F">
        <w:rPr>
          <w:lang w:val="pt-BR"/>
        </w:rPr>
        <w:br/>
        <w:t>dados da fatura</w:t>
      </w:r>
      <w:r w:rsidRPr="007B441F">
        <w:rPr>
          <w:lang w:val="pt-BR"/>
        </w:rPr>
        <w:br/>
        <w:t xml:space="preserve"> ↓</w:t>
      </w:r>
      <w:r w:rsidRPr="007B441F">
        <w:rPr>
          <w:lang w:val="pt-BR"/>
        </w:rPr>
        <w:br/>
        <w:t>LLM</w:t>
      </w:r>
      <w:r w:rsidRPr="007B441F">
        <w:rPr>
          <w:lang w:val="pt-BR"/>
        </w:rPr>
        <w:br/>
      </w:r>
    </w:p>
    <w:p w14:paraId="3060AD0C" w14:textId="77777777" w:rsidR="007423C3" w:rsidRPr="007B441F" w:rsidRDefault="007423C3" w:rsidP="007423C3">
      <w:pPr>
        <w:pStyle w:val="Ttulo1"/>
        <w:rPr>
          <w:lang w:val="pt-BR"/>
        </w:rPr>
      </w:pPr>
      <w:r w:rsidRPr="007B441F">
        <w:rPr>
          <w:lang w:val="pt-BR"/>
        </w:rPr>
        <w:t>Fluxo Completo Retail</w:t>
      </w:r>
    </w:p>
    <w:p w14:paraId="07DB7696" w14:textId="77777777" w:rsidR="007423C3" w:rsidRPr="007B441F" w:rsidRDefault="007423C3" w:rsidP="007423C3">
      <w:pPr>
        <w:rPr>
          <w:lang w:val="pt-BR"/>
        </w:rPr>
      </w:pPr>
      <w:r w:rsidRPr="007B441F">
        <w:rPr>
          <w:lang w:val="pt-BR"/>
        </w:rPr>
        <w:t>Usuário:</w:t>
      </w:r>
      <w:r w:rsidRPr="007B441F">
        <w:rPr>
          <w:lang w:val="pt-BR"/>
        </w:rPr>
        <w:br/>
        <w:t>Quero rastrear meu pedido</w:t>
      </w:r>
      <w:r w:rsidRPr="007B441F">
        <w:rPr>
          <w:lang w:val="pt-BR"/>
        </w:rPr>
        <w:br/>
      </w:r>
      <w:r w:rsidRPr="007B441F">
        <w:rPr>
          <w:lang w:val="pt-BR"/>
        </w:rPr>
        <w:br/>
        <w:t>orders_agent</w:t>
      </w:r>
      <w:r w:rsidRPr="007B441F">
        <w:rPr>
          <w:lang w:val="pt-BR"/>
        </w:rPr>
        <w:br/>
        <w:t xml:space="preserve"> ↓</w:t>
      </w:r>
      <w:r w:rsidRPr="007B441F">
        <w:rPr>
          <w:lang w:val="pt-BR"/>
        </w:rPr>
        <w:br/>
        <w:t>consultar_pedido</w:t>
      </w:r>
      <w:r w:rsidRPr="007B441F">
        <w:rPr>
          <w:lang w:val="pt-BR"/>
        </w:rPr>
        <w:br/>
        <w:t xml:space="preserve"> ↓</w:t>
      </w:r>
      <w:r w:rsidRPr="007B441F">
        <w:rPr>
          <w:lang w:val="pt-BR"/>
        </w:rPr>
        <w:br/>
      </w:r>
      <w:r w:rsidRPr="007B441F">
        <w:rPr>
          <w:lang w:val="pt-BR"/>
        </w:rPr>
        <w:lastRenderedPageBreak/>
        <w:t>contract_key</w:t>
      </w:r>
      <w:r w:rsidRPr="007B441F">
        <w:rPr>
          <w:lang w:val="pt-BR"/>
        </w:rPr>
        <w:br/>
        <w:t xml:space="preserve"> ↓</w:t>
      </w:r>
      <w:r w:rsidRPr="007B441F">
        <w:rPr>
          <w:lang w:val="pt-BR"/>
        </w:rPr>
        <w:br/>
        <w:t>order_id</w:t>
      </w:r>
      <w:r w:rsidRPr="007B441F">
        <w:rPr>
          <w:lang w:val="pt-BR"/>
        </w:rPr>
        <w:br/>
        <w:t xml:space="preserve"> ↓</w:t>
      </w:r>
      <w:r w:rsidRPr="007B441F">
        <w:rPr>
          <w:lang w:val="pt-BR"/>
        </w:rPr>
        <w:br/>
        <w:t>retail_mcp_server</w:t>
      </w:r>
      <w:r w:rsidRPr="007B441F">
        <w:rPr>
          <w:lang w:val="pt-BR"/>
        </w:rPr>
        <w:br/>
        <w:t xml:space="preserve"> ↓</w:t>
      </w:r>
      <w:r w:rsidRPr="007B441F">
        <w:rPr>
          <w:lang w:val="pt-BR"/>
        </w:rPr>
        <w:br/>
        <w:t>status do pedido</w:t>
      </w:r>
      <w:r w:rsidRPr="007B441F">
        <w:rPr>
          <w:lang w:val="pt-BR"/>
        </w:rPr>
        <w:br/>
      </w:r>
    </w:p>
    <w:p w14:paraId="09610813" w14:textId="77777777" w:rsidR="007423C3" w:rsidRPr="007B441F" w:rsidRDefault="007423C3" w:rsidP="007423C3">
      <w:pPr>
        <w:pStyle w:val="Ttulo1"/>
        <w:rPr>
          <w:lang w:val="pt-BR"/>
        </w:rPr>
      </w:pPr>
      <w:r w:rsidRPr="007B441F">
        <w:rPr>
          <w:lang w:val="pt-BR"/>
        </w:rPr>
        <w:t>Execução de Ferramentas</w:t>
      </w:r>
    </w:p>
    <w:p w14:paraId="6A7F817D" w14:textId="77777777" w:rsidR="007423C3" w:rsidRPr="007B441F" w:rsidRDefault="007423C3" w:rsidP="007423C3">
      <w:pPr>
        <w:rPr>
          <w:lang w:val="pt-BR"/>
        </w:rPr>
      </w:pPr>
      <w:r w:rsidRPr="007B441F">
        <w:rPr>
          <w:lang w:val="pt-BR"/>
        </w:rPr>
        <w:t>Passo 1:</w:t>
      </w:r>
      <w:r w:rsidRPr="007B441F">
        <w:rPr>
          <w:lang w:val="pt-BR"/>
        </w:rPr>
        <w:br/>
        <w:t>Selecionar Tool</w:t>
      </w:r>
      <w:r w:rsidRPr="007B441F">
        <w:rPr>
          <w:lang w:val="pt-BR"/>
        </w:rPr>
        <w:br/>
      </w:r>
      <w:r w:rsidRPr="007B441F">
        <w:rPr>
          <w:lang w:val="pt-BR"/>
        </w:rPr>
        <w:br/>
        <w:t>Passo 2:</w:t>
      </w:r>
      <w:r w:rsidRPr="007B441F">
        <w:rPr>
          <w:lang w:val="pt-BR"/>
        </w:rPr>
        <w:br/>
        <w:t>Resolver servidor</w:t>
      </w:r>
      <w:r w:rsidRPr="007B441F">
        <w:rPr>
          <w:lang w:val="pt-BR"/>
        </w:rPr>
        <w:br/>
      </w:r>
      <w:r w:rsidRPr="007B441F">
        <w:rPr>
          <w:lang w:val="pt-BR"/>
        </w:rPr>
        <w:br/>
        <w:t>Passo 3:</w:t>
      </w:r>
      <w:r w:rsidRPr="007B441F">
        <w:rPr>
          <w:lang w:val="pt-BR"/>
        </w:rPr>
        <w:br/>
        <w:t>Mapear parâmetros</w:t>
      </w:r>
      <w:r w:rsidRPr="007B441F">
        <w:rPr>
          <w:lang w:val="pt-BR"/>
        </w:rPr>
        <w:br/>
      </w:r>
      <w:r w:rsidRPr="007B441F">
        <w:rPr>
          <w:lang w:val="pt-BR"/>
        </w:rPr>
        <w:br/>
        <w:t>Passo 4:</w:t>
      </w:r>
      <w:r w:rsidRPr="007B441F">
        <w:rPr>
          <w:lang w:val="pt-BR"/>
        </w:rPr>
        <w:br/>
        <w:t>Executar chamada</w:t>
      </w:r>
      <w:r w:rsidRPr="007B441F">
        <w:rPr>
          <w:lang w:val="pt-BR"/>
        </w:rPr>
        <w:br/>
      </w:r>
      <w:r w:rsidRPr="007B441F">
        <w:rPr>
          <w:lang w:val="pt-BR"/>
        </w:rPr>
        <w:br/>
        <w:t>Passo 5:</w:t>
      </w:r>
      <w:r w:rsidRPr="007B441F">
        <w:rPr>
          <w:lang w:val="pt-BR"/>
        </w:rPr>
        <w:br/>
        <w:t>Retornar resultado</w:t>
      </w:r>
      <w:r w:rsidRPr="007B441F">
        <w:rPr>
          <w:lang w:val="pt-BR"/>
        </w:rPr>
        <w:br/>
      </w:r>
    </w:p>
    <w:p w14:paraId="38978847" w14:textId="77777777" w:rsidR="007423C3" w:rsidRPr="007B441F" w:rsidRDefault="007423C3" w:rsidP="007423C3">
      <w:pPr>
        <w:pStyle w:val="Ttulo1"/>
        <w:rPr>
          <w:lang w:val="pt-BR"/>
        </w:rPr>
      </w:pPr>
      <w:r w:rsidRPr="007B441F">
        <w:rPr>
          <w:lang w:val="pt-BR"/>
        </w:rPr>
        <w:t>Mock versus Produção</w:t>
      </w:r>
    </w:p>
    <w:p w14:paraId="2853ECE7" w14:textId="77777777" w:rsidR="007423C3" w:rsidRPr="007B441F" w:rsidRDefault="007423C3" w:rsidP="007423C3">
      <w:pPr>
        <w:rPr>
          <w:lang w:val="pt-BR"/>
        </w:rPr>
      </w:pPr>
      <w:r w:rsidRPr="007B441F">
        <w:rPr>
          <w:lang w:val="pt-BR"/>
        </w:rPr>
        <w:t>Mock:</w:t>
      </w:r>
      <w:r w:rsidRPr="007B441F">
        <w:rPr>
          <w:lang w:val="pt-BR"/>
        </w:rPr>
        <w:br/>
        <w:t>Utilizado em desenvolvimento.</w:t>
      </w:r>
      <w:r w:rsidRPr="007B441F">
        <w:rPr>
          <w:lang w:val="pt-BR"/>
        </w:rPr>
        <w:br/>
      </w:r>
      <w:r w:rsidRPr="007B441F">
        <w:rPr>
          <w:lang w:val="pt-BR"/>
        </w:rPr>
        <w:br/>
        <w:t>Produção:</w:t>
      </w:r>
      <w:r w:rsidRPr="007B441F">
        <w:rPr>
          <w:lang w:val="pt-BR"/>
        </w:rPr>
        <w:br/>
        <w:t>Integra sistemas reais.</w:t>
      </w:r>
      <w:r w:rsidRPr="007B441F">
        <w:rPr>
          <w:lang w:val="pt-BR"/>
        </w:rPr>
        <w:br/>
      </w:r>
      <w:r w:rsidRPr="007B441F">
        <w:rPr>
          <w:lang w:val="pt-BR"/>
        </w:rPr>
        <w:br/>
        <w:t>O contrato da Tool permanece o mesmo.</w:t>
      </w:r>
    </w:p>
    <w:p w14:paraId="36B41CFB" w14:textId="77777777" w:rsidR="007423C3" w:rsidRPr="007B441F" w:rsidRDefault="007423C3" w:rsidP="007423C3">
      <w:pPr>
        <w:pStyle w:val="Ttulo1"/>
        <w:rPr>
          <w:lang w:val="pt-BR"/>
        </w:rPr>
      </w:pPr>
      <w:r w:rsidRPr="007B441F">
        <w:rPr>
          <w:lang w:val="pt-BR"/>
        </w:rPr>
        <w:t>Retry e Timeout</w:t>
      </w:r>
    </w:p>
    <w:p w14:paraId="36C89277" w14:textId="77777777" w:rsidR="007423C3" w:rsidRPr="007B441F" w:rsidRDefault="007423C3" w:rsidP="007423C3">
      <w:pPr>
        <w:rPr>
          <w:lang w:val="pt-BR"/>
        </w:rPr>
      </w:pPr>
      <w:r w:rsidRPr="007B441F">
        <w:rPr>
          <w:lang w:val="pt-BR"/>
        </w:rPr>
        <w:t>Produção deve utilizar:</w:t>
      </w:r>
      <w:r w:rsidRPr="007B441F">
        <w:rPr>
          <w:lang w:val="pt-BR"/>
        </w:rPr>
        <w:br/>
      </w:r>
      <w:r w:rsidRPr="007B441F">
        <w:rPr>
          <w:lang w:val="pt-BR"/>
        </w:rPr>
        <w:br/>
        <w:t>- timeout</w:t>
      </w:r>
      <w:r w:rsidRPr="007B441F">
        <w:rPr>
          <w:lang w:val="pt-BR"/>
        </w:rPr>
        <w:br/>
        <w:t>- retry</w:t>
      </w:r>
      <w:r w:rsidRPr="007B441F">
        <w:rPr>
          <w:lang w:val="pt-BR"/>
        </w:rPr>
        <w:br/>
      </w:r>
      <w:r w:rsidRPr="007B441F">
        <w:rPr>
          <w:lang w:val="pt-BR"/>
        </w:rPr>
        <w:lastRenderedPageBreak/>
        <w:t>- backoff</w:t>
      </w:r>
      <w:r w:rsidRPr="007B441F">
        <w:rPr>
          <w:lang w:val="pt-BR"/>
        </w:rPr>
        <w:br/>
        <w:t>- circuit breaker</w:t>
      </w:r>
      <w:r w:rsidRPr="007B441F">
        <w:rPr>
          <w:lang w:val="pt-BR"/>
        </w:rPr>
        <w:br/>
      </w:r>
      <w:r w:rsidRPr="007B441F">
        <w:rPr>
          <w:lang w:val="pt-BR"/>
        </w:rPr>
        <w:br/>
        <w:t>Para evitar falhas cascata.</w:t>
      </w:r>
    </w:p>
    <w:p w14:paraId="47A7AB6F" w14:textId="77777777" w:rsidR="007423C3" w:rsidRPr="007B441F" w:rsidRDefault="007423C3" w:rsidP="007423C3">
      <w:pPr>
        <w:pStyle w:val="Ttulo1"/>
        <w:rPr>
          <w:lang w:val="pt-BR"/>
        </w:rPr>
      </w:pPr>
      <w:r w:rsidRPr="007B441F">
        <w:rPr>
          <w:lang w:val="pt-BR"/>
        </w:rPr>
        <w:t>Circuit Breaker</w:t>
      </w:r>
    </w:p>
    <w:p w14:paraId="066890C1" w14:textId="77777777" w:rsidR="007423C3" w:rsidRPr="007B441F" w:rsidRDefault="007423C3" w:rsidP="007423C3">
      <w:pPr>
        <w:rPr>
          <w:lang w:val="pt-BR"/>
        </w:rPr>
      </w:pPr>
      <w:r w:rsidRPr="007B441F">
        <w:rPr>
          <w:lang w:val="pt-BR"/>
        </w:rPr>
        <w:t>Protege o workflow contra sistemas externos indisponíveis.</w:t>
      </w:r>
      <w:r w:rsidRPr="007B441F">
        <w:rPr>
          <w:lang w:val="pt-BR"/>
        </w:rPr>
        <w:br/>
      </w:r>
      <w:r w:rsidRPr="007B441F">
        <w:rPr>
          <w:lang w:val="pt-BR"/>
        </w:rPr>
        <w:br/>
        <w:t>Quando o limite é atingido:</w:t>
      </w:r>
      <w:r w:rsidRPr="007B441F">
        <w:rPr>
          <w:lang w:val="pt-BR"/>
        </w:rPr>
        <w:br/>
        <w:t>- novas chamadas são bloqueadas</w:t>
      </w:r>
      <w:r w:rsidRPr="007B441F">
        <w:rPr>
          <w:lang w:val="pt-BR"/>
        </w:rPr>
        <w:br/>
        <w:t>- fallback pode ser utilizado</w:t>
      </w:r>
      <w:r w:rsidRPr="007B441F">
        <w:rPr>
          <w:lang w:val="pt-BR"/>
        </w:rPr>
        <w:br/>
      </w:r>
    </w:p>
    <w:p w14:paraId="7485DDE7" w14:textId="77777777" w:rsidR="007423C3" w:rsidRDefault="007423C3" w:rsidP="007423C3">
      <w:pPr>
        <w:pStyle w:val="Ttulo1"/>
      </w:pPr>
      <w:r>
        <w:t>Telemetria MCP</w:t>
      </w:r>
    </w:p>
    <w:p w14:paraId="4E9EE40C" w14:textId="77777777" w:rsidR="007423C3" w:rsidRDefault="007423C3" w:rsidP="007423C3">
      <w:r>
        <w:t>Eventos importantes:</w:t>
      </w:r>
      <w:r>
        <w:br/>
      </w:r>
      <w:r>
        <w:br/>
        <w:t>tool_selected</w:t>
      </w:r>
      <w:r>
        <w:br/>
        <w:t>tool_execution_started</w:t>
      </w:r>
      <w:r>
        <w:br/>
        <w:t>tool_execution_finished</w:t>
      </w:r>
      <w:r>
        <w:br/>
        <w:t>tool_execution_failed</w:t>
      </w:r>
      <w:r>
        <w:br/>
      </w:r>
      <w:r>
        <w:br/>
        <w:t>Esses eventos ajudam no diagnóstico.</w:t>
      </w:r>
    </w:p>
    <w:p w14:paraId="409F873C" w14:textId="77777777" w:rsidR="007423C3" w:rsidRPr="007B441F" w:rsidRDefault="007423C3" w:rsidP="007423C3">
      <w:pPr>
        <w:pStyle w:val="Ttulo1"/>
        <w:rPr>
          <w:lang w:val="pt-BR"/>
        </w:rPr>
      </w:pPr>
      <w:r w:rsidRPr="007B441F">
        <w:rPr>
          <w:lang w:val="pt-BR"/>
        </w:rPr>
        <w:t>MCP e Observabilidade</w:t>
      </w:r>
    </w:p>
    <w:p w14:paraId="4313F1B2" w14:textId="77777777" w:rsidR="007423C3" w:rsidRPr="007B441F" w:rsidRDefault="007423C3" w:rsidP="007423C3">
      <w:pPr>
        <w:rPr>
          <w:lang w:val="pt-BR"/>
        </w:rPr>
      </w:pPr>
      <w:r w:rsidRPr="007B441F">
        <w:rPr>
          <w:lang w:val="pt-BR"/>
        </w:rPr>
        <w:t>Cada chamada MCP deve gerar:</w:t>
      </w:r>
      <w:r w:rsidRPr="007B441F">
        <w:rPr>
          <w:lang w:val="pt-BR"/>
        </w:rPr>
        <w:br/>
      </w:r>
      <w:r w:rsidRPr="007B441F">
        <w:rPr>
          <w:lang w:val="pt-BR"/>
        </w:rPr>
        <w:br/>
        <w:t>- Trace</w:t>
      </w:r>
      <w:r w:rsidRPr="007B441F">
        <w:rPr>
          <w:lang w:val="pt-BR"/>
        </w:rPr>
        <w:br/>
        <w:t>- Span</w:t>
      </w:r>
      <w:r w:rsidRPr="007B441F">
        <w:rPr>
          <w:lang w:val="pt-BR"/>
        </w:rPr>
        <w:br/>
        <w:t>- Event</w:t>
      </w:r>
      <w:r w:rsidRPr="007B441F">
        <w:rPr>
          <w:lang w:val="pt-BR"/>
        </w:rPr>
        <w:br/>
      </w:r>
      <w:r w:rsidRPr="007B441F">
        <w:rPr>
          <w:lang w:val="pt-BR"/>
        </w:rPr>
        <w:br/>
        <w:t>Permitindo auditoria ponta a ponta.</w:t>
      </w:r>
    </w:p>
    <w:p w14:paraId="6F2C1EE4" w14:textId="77777777" w:rsidR="007423C3" w:rsidRPr="007B441F" w:rsidRDefault="007423C3" w:rsidP="007423C3">
      <w:pPr>
        <w:pStyle w:val="Ttulo1"/>
        <w:rPr>
          <w:lang w:val="pt-BR"/>
        </w:rPr>
      </w:pPr>
      <w:r w:rsidRPr="007B441F">
        <w:rPr>
          <w:lang w:val="pt-BR"/>
        </w:rPr>
        <w:t>Problemas Comuns</w:t>
      </w:r>
    </w:p>
    <w:p w14:paraId="0AA9F9E2" w14:textId="77777777" w:rsidR="007423C3" w:rsidRPr="007B441F" w:rsidRDefault="007423C3" w:rsidP="007423C3">
      <w:pPr>
        <w:rPr>
          <w:lang w:val="pt-BR"/>
        </w:rPr>
      </w:pPr>
      <w:r w:rsidRPr="007B441F">
        <w:rPr>
          <w:lang w:val="pt-BR"/>
        </w:rPr>
        <w:t>Tool não encontrada</w:t>
      </w:r>
      <w:r w:rsidRPr="007B441F">
        <w:rPr>
          <w:lang w:val="pt-BR"/>
        </w:rPr>
        <w:br/>
        <w:t>→ tools.yaml</w:t>
      </w:r>
      <w:r w:rsidRPr="007B441F">
        <w:rPr>
          <w:lang w:val="pt-BR"/>
        </w:rPr>
        <w:br/>
      </w:r>
      <w:r w:rsidRPr="007B441F">
        <w:rPr>
          <w:lang w:val="pt-BR"/>
        </w:rPr>
        <w:br/>
        <w:t>Servidor não encontrado</w:t>
      </w:r>
      <w:r w:rsidRPr="007B441F">
        <w:rPr>
          <w:lang w:val="pt-BR"/>
        </w:rPr>
        <w:br/>
        <w:t>→ mcp_servers.yaml</w:t>
      </w:r>
      <w:r w:rsidRPr="007B441F">
        <w:rPr>
          <w:lang w:val="pt-BR"/>
        </w:rPr>
        <w:br/>
      </w:r>
      <w:r w:rsidRPr="007B441F">
        <w:rPr>
          <w:lang w:val="pt-BR"/>
        </w:rPr>
        <w:br/>
        <w:t>Parâmetros vazios</w:t>
      </w:r>
      <w:r w:rsidRPr="007B441F">
        <w:rPr>
          <w:lang w:val="pt-BR"/>
        </w:rPr>
        <w:br/>
      </w:r>
      <w:r w:rsidRPr="007B441F">
        <w:rPr>
          <w:lang w:val="pt-BR"/>
        </w:rPr>
        <w:lastRenderedPageBreak/>
        <w:t>→ mcp_parameter_mapping.yaml</w:t>
      </w:r>
      <w:r w:rsidRPr="007B441F">
        <w:rPr>
          <w:lang w:val="pt-BR"/>
        </w:rPr>
        <w:br/>
      </w:r>
      <w:r w:rsidRPr="007B441F">
        <w:rPr>
          <w:lang w:val="pt-BR"/>
        </w:rPr>
        <w:br/>
        <w:t>Timeout</w:t>
      </w:r>
      <w:r w:rsidRPr="007B441F">
        <w:rPr>
          <w:lang w:val="pt-BR"/>
        </w:rPr>
        <w:br/>
        <w:t>→ servidor indisponível</w:t>
      </w:r>
      <w:r w:rsidRPr="007B441F">
        <w:rPr>
          <w:lang w:val="pt-BR"/>
        </w:rPr>
        <w:br/>
      </w:r>
    </w:p>
    <w:p w14:paraId="35E3F98A" w14:textId="77777777" w:rsidR="007423C3" w:rsidRPr="007B441F" w:rsidRDefault="007423C3" w:rsidP="007423C3">
      <w:pPr>
        <w:pStyle w:val="Ttulo1"/>
        <w:rPr>
          <w:lang w:val="pt-BR"/>
        </w:rPr>
      </w:pPr>
      <w:r w:rsidRPr="007B441F">
        <w:rPr>
          <w:lang w:val="pt-BR"/>
        </w:rPr>
        <w:t>Boas Práticas</w:t>
      </w:r>
    </w:p>
    <w:p w14:paraId="05E903F2" w14:textId="77777777" w:rsidR="007423C3" w:rsidRPr="007B441F" w:rsidRDefault="007423C3" w:rsidP="007423C3">
      <w:pPr>
        <w:rPr>
          <w:lang w:val="pt-BR"/>
        </w:rPr>
      </w:pPr>
      <w:r w:rsidRPr="007B441F">
        <w:rPr>
          <w:lang w:val="pt-BR"/>
        </w:rPr>
        <w:t>Nunca acessar sistemas diretamente do agente.</w:t>
      </w:r>
      <w:r w:rsidRPr="007B441F">
        <w:rPr>
          <w:lang w:val="pt-BR"/>
        </w:rPr>
        <w:br/>
        <w:t>Centralizar integrações em MCP.</w:t>
      </w:r>
      <w:r w:rsidRPr="007B441F">
        <w:rPr>
          <w:lang w:val="pt-BR"/>
        </w:rPr>
        <w:br/>
        <w:t>Utilizar BusinessContext.</w:t>
      </w:r>
      <w:r w:rsidRPr="007B441F">
        <w:rPr>
          <w:lang w:val="pt-BR"/>
        </w:rPr>
        <w:br/>
        <w:t>Versionar Tools.</w:t>
      </w:r>
      <w:r w:rsidRPr="007B441F">
        <w:rPr>
          <w:lang w:val="pt-BR"/>
        </w:rPr>
        <w:br/>
        <w:t>Implementar observabilidade.</w:t>
      </w:r>
      <w:r w:rsidRPr="007B441F">
        <w:rPr>
          <w:lang w:val="pt-BR"/>
        </w:rPr>
        <w:br/>
      </w:r>
    </w:p>
    <w:p w14:paraId="5749021A" w14:textId="77777777" w:rsidR="007423C3" w:rsidRPr="007B441F" w:rsidRDefault="007423C3" w:rsidP="007423C3">
      <w:pPr>
        <w:pStyle w:val="Ttulo1"/>
        <w:rPr>
          <w:lang w:val="pt-BR"/>
        </w:rPr>
      </w:pPr>
      <w:r w:rsidRPr="007B441F">
        <w:rPr>
          <w:lang w:val="pt-BR"/>
        </w:rPr>
        <w:t>Arquitetura Recomendada para Produção</w:t>
      </w:r>
    </w:p>
    <w:p w14:paraId="26E27936" w14:textId="77777777" w:rsidR="007423C3" w:rsidRPr="007B441F" w:rsidRDefault="007423C3" w:rsidP="007423C3">
      <w:pPr>
        <w:rPr>
          <w:lang w:val="pt-BR"/>
        </w:rPr>
      </w:pPr>
      <w:r w:rsidRPr="007B441F">
        <w:rPr>
          <w:lang w:val="pt-BR"/>
        </w:rPr>
        <w:t>Agent</w:t>
      </w:r>
      <w:r w:rsidRPr="007B441F">
        <w:rPr>
          <w:lang w:val="pt-BR"/>
        </w:rPr>
        <w:br/>
        <w:t xml:space="preserve"> ↓</w:t>
      </w:r>
      <w:r w:rsidRPr="007B441F">
        <w:rPr>
          <w:lang w:val="pt-BR"/>
        </w:rPr>
        <w:br/>
        <w:t>MCP Tool Router</w:t>
      </w:r>
      <w:r w:rsidRPr="007B441F">
        <w:rPr>
          <w:lang w:val="pt-BR"/>
        </w:rPr>
        <w:br/>
        <w:t xml:space="preserve"> ↓</w:t>
      </w:r>
      <w:r w:rsidRPr="007B441F">
        <w:rPr>
          <w:lang w:val="pt-BR"/>
        </w:rPr>
        <w:br/>
        <w:t>API Gateway</w:t>
      </w:r>
      <w:r w:rsidRPr="007B441F">
        <w:rPr>
          <w:lang w:val="pt-BR"/>
        </w:rPr>
        <w:br/>
        <w:t xml:space="preserve"> ↓</w:t>
      </w:r>
      <w:r w:rsidRPr="007B441F">
        <w:rPr>
          <w:lang w:val="pt-BR"/>
        </w:rPr>
        <w:br/>
        <w:t>MCP Server</w:t>
      </w:r>
      <w:r w:rsidRPr="007B441F">
        <w:rPr>
          <w:lang w:val="pt-BR"/>
        </w:rPr>
        <w:br/>
        <w:t xml:space="preserve"> ↓</w:t>
      </w:r>
      <w:r w:rsidRPr="007B441F">
        <w:rPr>
          <w:lang w:val="pt-BR"/>
        </w:rPr>
        <w:br/>
        <w:t>ERP / CRM / Billing</w:t>
      </w:r>
      <w:r w:rsidRPr="007B441F">
        <w:rPr>
          <w:lang w:val="pt-BR"/>
        </w:rPr>
        <w:br/>
      </w:r>
      <w:r w:rsidRPr="007B441F">
        <w:rPr>
          <w:lang w:val="pt-BR"/>
        </w:rPr>
        <w:br/>
        <w:t>Mantém desacoplamento e governança.</w:t>
      </w:r>
    </w:p>
    <w:p w14:paraId="1B7E66EE" w14:textId="77777777" w:rsidR="007423C3" w:rsidRDefault="007423C3">
      <w:pPr>
        <w:rPr>
          <w:lang w:val="pt-BR"/>
        </w:rPr>
      </w:pPr>
    </w:p>
    <w:p w14:paraId="3D11F5ED" w14:textId="77777777" w:rsidR="00C765E3" w:rsidRDefault="00C765E3" w:rsidP="00C765E3">
      <w:pPr>
        <w:pBdr>
          <w:bottom w:val="single" w:sz="6" w:space="1" w:color="auto"/>
        </w:pBdr>
        <w:rPr>
          <w:lang w:val="pt-BR"/>
        </w:rPr>
      </w:pPr>
    </w:p>
    <w:p w14:paraId="38B4C5C2" w14:textId="77777777" w:rsidR="008200A0" w:rsidRPr="008200A0" w:rsidRDefault="008200A0" w:rsidP="008200A0">
      <w:pPr>
        <w:pStyle w:val="Ttulo1"/>
        <w:rPr>
          <w:lang w:val="pt-BR"/>
        </w:rPr>
      </w:pPr>
      <w:r w:rsidRPr="008200A0">
        <w:rPr>
          <w:lang w:val="pt-BR"/>
        </w:rPr>
        <w:t>MCP Tool Router</w:t>
      </w:r>
    </w:p>
    <w:p w14:paraId="0A137C7F" w14:textId="77777777" w:rsidR="008200A0" w:rsidRPr="008200A0" w:rsidRDefault="008200A0" w:rsidP="008200A0">
      <w:pPr>
        <w:rPr>
          <w:lang w:val="pt-BR"/>
        </w:rPr>
      </w:pPr>
      <w:r w:rsidRPr="008200A0">
        <w:rPr>
          <w:lang w:val="pt-BR"/>
        </w:rPr>
        <w:t>Recebe tools solicitadas pelo agente.</w:t>
      </w:r>
      <w:r w:rsidRPr="008200A0">
        <w:rPr>
          <w:lang w:val="pt-BR"/>
        </w:rPr>
        <w:br/>
      </w:r>
      <w:r w:rsidRPr="008200A0">
        <w:rPr>
          <w:lang w:val="pt-BR"/>
        </w:rPr>
        <w:br/>
        <w:t>Fluxo:</w:t>
      </w:r>
      <w:r w:rsidRPr="008200A0">
        <w:rPr>
          <w:lang w:val="pt-BR"/>
        </w:rPr>
        <w:br/>
        <w:t>BusinessContext</w:t>
      </w:r>
      <w:r w:rsidRPr="008200A0">
        <w:rPr>
          <w:lang w:val="pt-BR"/>
        </w:rPr>
        <w:br/>
        <w:t xml:space="preserve"> ↓</w:t>
      </w:r>
      <w:r w:rsidRPr="008200A0">
        <w:rPr>
          <w:lang w:val="pt-BR"/>
        </w:rPr>
        <w:br/>
        <w:t>Parameter Mapper</w:t>
      </w:r>
      <w:r w:rsidRPr="008200A0">
        <w:rPr>
          <w:lang w:val="pt-BR"/>
        </w:rPr>
        <w:br/>
        <w:t xml:space="preserve"> ↓</w:t>
      </w:r>
      <w:r w:rsidRPr="008200A0">
        <w:rPr>
          <w:lang w:val="pt-BR"/>
        </w:rPr>
        <w:br/>
        <w:t>MCP Server</w:t>
      </w:r>
      <w:r w:rsidRPr="008200A0">
        <w:rPr>
          <w:lang w:val="pt-BR"/>
        </w:rPr>
        <w:br/>
        <w:t xml:space="preserve"> ↓</w:t>
      </w:r>
      <w:r w:rsidRPr="008200A0">
        <w:rPr>
          <w:lang w:val="pt-BR"/>
        </w:rPr>
        <w:br/>
      </w:r>
      <w:r w:rsidRPr="008200A0">
        <w:rPr>
          <w:lang w:val="pt-BR"/>
        </w:rPr>
        <w:lastRenderedPageBreak/>
        <w:t>Resultado</w:t>
      </w:r>
      <w:r w:rsidRPr="008200A0">
        <w:rPr>
          <w:lang w:val="pt-BR"/>
        </w:rPr>
        <w:br/>
      </w:r>
      <w:r w:rsidRPr="008200A0">
        <w:rPr>
          <w:lang w:val="pt-BR"/>
        </w:rPr>
        <w:br/>
        <w:t>Permite integração desacoplada.</w:t>
      </w:r>
    </w:p>
    <w:p w14:paraId="71E3C34A" w14:textId="77777777" w:rsidR="00C765E3" w:rsidRDefault="00C765E3" w:rsidP="00C765E3">
      <w:pPr>
        <w:pBdr>
          <w:bottom w:val="single" w:sz="6" w:space="1" w:color="auto"/>
        </w:pBdr>
        <w:rPr>
          <w:lang w:val="pt-BR"/>
        </w:rPr>
      </w:pPr>
    </w:p>
    <w:p w14:paraId="400D660B" w14:textId="77777777" w:rsidR="008200A0" w:rsidRPr="00B142F9" w:rsidRDefault="008200A0" w:rsidP="008200A0">
      <w:pPr>
        <w:pStyle w:val="Ttulo1"/>
        <w:rPr>
          <w:lang w:val="pt-BR"/>
        </w:rPr>
      </w:pPr>
      <w:r w:rsidRPr="00B142F9">
        <w:rPr>
          <w:lang w:val="pt-BR"/>
        </w:rPr>
        <w:t>LLM Execution</w:t>
      </w:r>
    </w:p>
    <w:p w14:paraId="5D107B7A" w14:textId="77777777" w:rsidR="008200A0" w:rsidRPr="00B142F9" w:rsidRDefault="008200A0" w:rsidP="008200A0">
      <w:pPr>
        <w:rPr>
          <w:lang w:val="pt-BR"/>
        </w:rPr>
      </w:pPr>
      <w:r w:rsidRPr="00B142F9">
        <w:rPr>
          <w:lang w:val="pt-BR"/>
        </w:rPr>
        <w:t>Após coletar MCP e RAG o agente monta mensagens.</w:t>
      </w:r>
      <w:r w:rsidRPr="00B142F9">
        <w:rPr>
          <w:lang w:val="pt-BR"/>
        </w:rPr>
        <w:br/>
      </w:r>
      <w:r w:rsidRPr="00B142F9">
        <w:rPr>
          <w:lang w:val="pt-BR"/>
        </w:rPr>
        <w:br/>
        <w:t>System Prompt</w:t>
      </w:r>
      <w:r w:rsidRPr="00B142F9">
        <w:rPr>
          <w:lang w:val="pt-BR"/>
        </w:rPr>
        <w:br/>
        <w:t>User Prompt</w:t>
      </w:r>
      <w:r w:rsidRPr="00B142F9">
        <w:rPr>
          <w:lang w:val="pt-BR"/>
        </w:rPr>
        <w:br/>
        <w:t>MCP Context</w:t>
      </w:r>
      <w:r w:rsidRPr="00B142F9">
        <w:rPr>
          <w:lang w:val="pt-BR"/>
        </w:rPr>
        <w:br/>
        <w:t>RAG Context</w:t>
      </w:r>
      <w:r w:rsidRPr="00B142F9">
        <w:rPr>
          <w:lang w:val="pt-BR"/>
        </w:rPr>
        <w:br/>
      </w:r>
      <w:r w:rsidRPr="00B142F9">
        <w:rPr>
          <w:lang w:val="pt-BR"/>
        </w:rPr>
        <w:br/>
        <w:t>A resposta é produzida pelo modelo OCI Generative AI.</w:t>
      </w:r>
    </w:p>
    <w:p w14:paraId="19AE34E4" w14:textId="77777777" w:rsidR="00C765E3" w:rsidRDefault="00C765E3" w:rsidP="00C765E3">
      <w:pPr>
        <w:pBdr>
          <w:bottom w:val="single" w:sz="6" w:space="1" w:color="auto"/>
        </w:pBdr>
        <w:rPr>
          <w:lang w:val="pt-BR"/>
        </w:rPr>
      </w:pPr>
    </w:p>
    <w:p w14:paraId="0AC7359B" w14:textId="77777777" w:rsidR="00C765E3" w:rsidRDefault="00C765E3" w:rsidP="00C765E3">
      <w:pPr>
        <w:pBdr>
          <w:bottom w:val="single" w:sz="6" w:space="1" w:color="auto"/>
        </w:pBdr>
        <w:rPr>
          <w:lang w:val="pt-BR"/>
        </w:rPr>
      </w:pPr>
    </w:p>
    <w:p w14:paraId="5DA86F1A" w14:textId="77777777" w:rsidR="008200A0" w:rsidRPr="00B142F9" w:rsidRDefault="008200A0" w:rsidP="008200A0">
      <w:pPr>
        <w:pStyle w:val="Ttulo1"/>
        <w:rPr>
          <w:lang w:val="pt-BR"/>
        </w:rPr>
      </w:pPr>
      <w:r w:rsidRPr="00B142F9">
        <w:rPr>
          <w:lang w:val="pt-BR"/>
        </w:rPr>
        <w:t>Judge Layer</w:t>
      </w:r>
    </w:p>
    <w:p w14:paraId="21BB1702" w14:textId="77777777" w:rsidR="008200A0" w:rsidRPr="008200A0" w:rsidRDefault="008200A0" w:rsidP="008200A0">
      <w:pPr>
        <w:rPr>
          <w:lang w:val="pt-BR"/>
        </w:rPr>
      </w:pPr>
      <w:r w:rsidRPr="00B142F9">
        <w:rPr>
          <w:lang w:val="pt-BR"/>
        </w:rPr>
        <w:t>Avalia qualidade da resposta.</w:t>
      </w:r>
      <w:r w:rsidRPr="00B142F9">
        <w:rPr>
          <w:lang w:val="pt-BR"/>
        </w:rPr>
        <w:br/>
      </w:r>
      <w:r w:rsidRPr="00B142F9">
        <w:rPr>
          <w:lang w:val="pt-BR"/>
        </w:rPr>
        <w:br/>
        <w:t>Critérios:</w:t>
      </w:r>
      <w:r w:rsidRPr="00B142F9">
        <w:rPr>
          <w:lang w:val="pt-BR"/>
        </w:rPr>
        <w:br/>
        <w:t>- completude</w:t>
      </w:r>
      <w:r w:rsidRPr="00B142F9">
        <w:rPr>
          <w:lang w:val="pt-BR"/>
        </w:rPr>
        <w:br/>
        <w:t>- precisão</w:t>
      </w:r>
      <w:r w:rsidRPr="00B142F9">
        <w:rPr>
          <w:lang w:val="pt-BR"/>
        </w:rPr>
        <w:br/>
        <w:t>- aderência</w:t>
      </w:r>
      <w:r w:rsidRPr="00B142F9">
        <w:rPr>
          <w:lang w:val="pt-BR"/>
        </w:rPr>
        <w:br/>
        <w:t>- segurança</w:t>
      </w:r>
      <w:r w:rsidRPr="00B142F9">
        <w:rPr>
          <w:lang w:val="pt-BR"/>
        </w:rPr>
        <w:br/>
      </w:r>
      <w:r w:rsidRPr="00B142F9">
        <w:rPr>
          <w:lang w:val="pt-BR"/>
        </w:rPr>
        <w:br/>
        <w:t>Resultados ficam registrados na telemetria.</w:t>
      </w:r>
    </w:p>
    <w:p w14:paraId="0F4E3596" w14:textId="77777777" w:rsidR="00C765E3" w:rsidRDefault="00C765E3" w:rsidP="00C765E3">
      <w:pPr>
        <w:pBdr>
          <w:bottom w:val="single" w:sz="6" w:space="1" w:color="auto"/>
        </w:pBdr>
        <w:rPr>
          <w:lang w:val="pt-BR"/>
        </w:rPr>
      </w:pPr>
    </w:p>
    <w:p w14:paraId="4057F7F4" w14:textId="6CB7DEB1" w:rsidR="0047079E" w:rsidRPr="0047079E" w:rsidRDefault="0047079E" w:rsidP="0047079E">
      <w:pPr>
        <w:pStyle w:val="Ttulo1"/>
        <w:rPr>
          <w:lang w:val="pt-BR"/>
        </w:rPr>
      </w:pPr>
      <w:r>
        <w:rPr>
          <w:lang w:val="pt-BR"/>
        </w:rPr>
        <w:t>Memória Conversacional</w:t>
      </w:r>
    </w:p>
    <w:p w14:paraId="09D01812" w14:textId="0310CBE7" w:rsidR="0047079E" w:rsidRPr="0047079E" w:rsidRDefault="0047079E" w:rsidP="0047079E">
      <w:pPr>
        <w:rPr>
          <w:lang w:val="pt-BR"/>
        </w:rPr>
      </w:pPr>
      <w:r>
        <w:rPr>
          <w:lang w:val="pt-BR"/>
        </w:rPr>
        <w:t>Vamos</w:t>
      </w:r>
      <w:r w:rsidRPr="0047079E">
        <w:rPr>
          <w:lang w:val="pt-BR"/>
        </w:rPr>
        <w:t xml:space="preserve"> descreve</w:t>
      </w:r>
      <w:r>
        <w:rPr>
          <w:lang w:val="pt-BR"/>
        </w:rPr>
        <w:t>r</w:t>
      </w:r>
      <w:r w:rsidRPr="0047079E">
        <w:rPr>
          <w:lang w:val="pt-BR"/>
        </w:rPr>
        <w:t xml:space="preserve"> os mecanismos de memória, persistência e recuperação do Agent Framework OCI.</w:t>
      </w:r>
      <w:r w:rsidRPr="0047079E">
        <w:rPr>
          <w:lang w:val="pt-BR"/>
        </w:rPr>
        <w:br/>
        <w:t>O objetivo é permitir conversas longas, recuperação após falhas e continuidade entre sessões.</w:t>
      </w:r>
    </w:p>
    <w:p w14:paraId="0F382882" w14:textId="77777777" w:rsidR="0047079E" w:rsidRPr="0047079E" w:rsidRDefault="0047079E" w:rsidP="0047079E">
      <w:pPr>
        <w:pStyle w:val="Ttulo1"/>
        <w:rPr>
          <w:lang w:val="pt-BR"/>
        </w:rPr>
      </w:pPr>
      <w:r w:rsidRPr="0047079E">
        <w:rPr>
          <w:lang w:val="pt-BR"/>
        </w:rPr>
        <w:lastRenderedPageBreak/>
        <w:t>Problema da Persistência Conversacional</w:t>
      </w:r>
    </w:p>
    <w:p w14:paraId="7876BF04" w14:textId="77777777" w:rsidR="0047079E" w:rsidRPr="0047079E" w:rsidRDefault="0047079E" w:rsidP="0047079E">
      <w:pPr>
        <w:rPr>
          <w:lang w:val="pt-BR"/>
        </w:rPr>
      </w:pPr>
      <w:r w:rsidRPr="0047079E">
        <w:rPr>
          <w:lang w:val="pt-BR"/>
        </w:rPr>
        <w:t>Sem memória persistente o agente perde contexto a cada mensagem.</w:t>
      </w:r>
      <w:r w:rsidRPr="0047079E">
        <w:rPr>
          <w:lang w:val="pt-BR"/>
        </w:rPr>
        <w:br/>
      </w:r>
      <w:r w:rsidRPr="0047079E">
        <w:rPr>
          <w:lang w:val="pt-BR"/>
        </w:rPr>
        <w:br/>
        <w:t>Problemas comuns:</w:t>
      </w:r>
      <w:r w:rsidRPr="0047079E">
        <w:rPr>
          <w:lang w:val="pt-BR"/>
        </w:rPr>
        <w:br/>
      </w:r>
      <w:r w:rsidRPr="0047079E">
        <w:rPr>
          <w:lang w:val="pt-BR"/>
        </w:rPr>
        <w:br/>
        <w:t>- perda de histórico</w:t>
      </w:r>
      <w:r w:rsidRPr="0047079E">
        <w:rPr>
          <w:lang w:val="pt-BR"/>
        </w:rPr>
        <w:br/>
        <w:t>- perda de contexto</w:t>
      </w:r>
      <w:r w:rsidRPr="0047079E">
        <w:rPr>
          <w:lang w:val="pt-BR"/>
        </w:rPr>
        <w:br/>
        <w:t>- repetição de perguntas</w:t>
      </w:r>
      <w:r w:rsidRPr="0047079E">
        <w:rPr>
          <w:lang w:val="pt-BR"/>
        </w:rPr>
        <w:br/>
        <w:t>- incapacidade de retomar conversas</w:t>
      </w:r>
      <w:r w:rsidRPr="0047079E">
        <w:rPr>
          <w:lang w:val="pt-BR"/>
        </w:rPr>
        <w:br/>
      </w:r>
      <w:r w:rsidRPr="0047079E">
        <w:rPr>
          <w:lang w:val="pt-BR"/>
        </w:rPr>
        <w:br/>
        <w:t>A camada de memória resolve essas limitações.</w:t>
      </w:r>
    </w:p>
    <w:p w14:paraId="7E8AFAB4" w14:textId="77777777" w:rsidR="0047079E" w:rsidRDefault="0047079E" w:rsidP="0047079E">
      <w:pPr>
        <w:pStyle w:val="Ttulo1"/>
      </w:pPr>
      <w:r>
        <w:t>Arquitetura Geral</w:t>
      </w:r>
    </w:p>
    <w:p w14:paraId="34C0CE24" w14:textId="77777777" w:rsidR="0047079E" w:rsidRDefault="0047079E" w:rsidP="0047079E">
      <w:r>
        <w:t>Usuário</w:t>
      </w:r>
      <w:r>
        <w:br/>
        <w:t xml:space="preserve"> ↓</w:t>
      </w:r>
      <w:r>
        <w:br/>
        <w:t>Session Repository</w:t>
      </w:r>
      <w:r>
        <w:br/>
        <w:t xml:space="preserve"> ↓</w:t>
      </w:r>
      <w:r>
        <w:br/>
        <w:t>Memory Layer</w:t>
      </w:r>
      <w:r>
        <w:br/>
        <w:t xml:space="preserve"> ↓</w:t>
      </w:r>
      <w:r>
        <w:br/>
        <w:t>AgentState</w:t>
      </w:r>
      <w:r>
        <w:br/>
        <w:t xml:space="preserve"> ↓</w:t>
      </w:r>
      <w:r>
        <w:br/>
        <w:t>Workflow</w:t>
      </w:r>
      <w:r>
        <w:br/>
        <w:t xml:space="preserve"> ↓</w:t>
      </w:r>
      <w:r>
        <w:br/>
        <w:t>Checkpoint Repository</w:t>
      </w:r>
      <w:r>
        <w:br/>
        <w:t xml:space="preserve"> ↓</w:t>
      </w:r>
      <w:r>
        <w:br/>
        <w:t>Persistência</w:t>
      </w:r>
      <w:r>
        <w:br/>
      </w:r>
    </w:p>
    <w:p w14:paraId="63B11391" w14:textId="77777777" w:rsidR="0047079E" w:rsidRPr="0047079E" w:rsidRDefault="0047079E" w:rsidP="0047079E">
      <w:pPr>
        <w:pStyle w:val="Ttulo1"/>
        <w:rPr>
          <w:lang w:val="pt-BR"/>
        </w:rPr>
      </w:pPr>
      <w:r w:rsidRPr="0047079E">
        <w:rPr>
          <w:lang w:val="pt-BR"/>
        </w:rPr>
        <w:t>Tipos de Memória</w:t>
      </w:r>
    </w:p>
    <w:p w14:paraId="1B488F60" w14:textId="77777777" w:rsidR="0047079E" w:rsidRPr="0047079E" w:rsidRDefault="0047079E" w:rsidP="0047079E">
      <w:pPr>
        <w:rPr>
          <w:lang w:val="pt-BR"/>
        </w:rPr>
      </w:pPr>
      <w:r w:rsidRPr="0047079E">
        <w:rPr>
          <w:lang w:val="pt-BR"/>
        </w:rPr>
        <w:t>O framework suporta:</w:t>
      </w:r>
      <w:r w:rsidRPr="0047079E">
        <w:rPr>
          <w:lang w:val="pt-BR"/>
        </w:rPr>
        <w:br/>
      </w:r>
      <w:r w:rsidRPr="0047079E">
        <w:rPr>
          <w:lang w:val="pt-BR"/>
        </w:rPr>
        <w:br/>
        <w:t>- Message History</w:t>
      </w:r>
      <w:r w:rsidRPr="0047079E">
        <w:rPr>
          <w:lang w:val="pt-BR"/>
        </w:rPr>
        <w:br/>
        <w:t>- Conversation Memory</w:t>
      </w:r>
      <w:r w:rsidRPr="0047079E">
        <w:rPr>
          <w:lang w:val="pt-BR"/>
        </w:rPr>
        <w:br/>
        <w:t>- Summary Memory</w:t>
      </w:r>
      <w:r w:rsidRPr="0047079E">
        <w:rPr>
          <w:lang w:val="pt-BR"/>
        </w:rPr>
        <w:br/>
        <w:t>- Database Memory</w:t>
      </w:r>
      <w:r w:rsidRPr="0047079E">
        <w:rPr>
          <w:lang w:val="pt-BR"/>
        </w:rPr>
        <w:br/>
      </w:r>
      <w:r w:rsidRPr="0047079E">
        <w:rPr>
          <w:lang w:val="pt-BR"/>
        </w:rPr>
        <w:br/>
        <w:t>Cada uma possui uma finalidade diferente.</w:t>
      </w:r>
    </w:p>
    <w:p w14:paraId="49B1065A" w14:textId="77777777" w:rsidR="0047079E" w:rsidRPr="0047079E" w:rsidRDefault="0047079E" w:rsidP="0047079E">
      <w:pPr>
        <w:pStyle w:val="Ttulo1"/>
        <w:rPr>
          <w:lang w:val="pt-BR"/>
        </w:rPr>
      </w:pPr>
      <w:r w:rsidRPr="0047079E">
        <w:rPr>
          <w:lang w:val="pt-BR"/>
        </w:rPr>
        <w:lastRenderedPageBreak/>
        <w:t>Message History</w:t>
      </w:r>
    </w:p>
    <w:p w14:paraId="274D988B" w14:textId="77777777" w:rsidR="0047079E" w:rsidRPr="0047079E" w:rsidRDefault="0047079E" w:rsidP="0047079E">
      <w:pPr>
        <w:rPr>
          <w:lang w:val="pt-BR"/>
        </w:rPr>
      </w:pPr>
      <w:r w:rsidRPr="0047079E">
        <w:rPr>
          <w:lang w:val="pt-BR"/>
        </w:rPr>
        <w:t>Armazena mensagens individuais.</w:t>
      </w:r>
      <w:r w:rsidRPr="0047079E">
        <w:rPr>
          <w:lang w:val="pt-BR"/>
        </w:rPr>
        <w:br/>
      </w:r>
      <w:r w:rsidRPr="0047079E">
        <w:rPr>
          <w:lang w:val="pt-BR"/>
        </w:rPr>
        <w:br/>
        <w:t>Exemplo:</w:t>
      </w:r>
      <w:r w:rsidRPr="0047079E">
        <w:rPr>
          <w:lang w:val="pt-BR"/>
        </w:rPr>
        <w:br/>
      </w:r>
      <w:r w:rsidRPr="0047079E">
        <w:rPr>
          <w:lang w:val="pt-BR"/>
        </w:rPr>
        <w:br/>
        <w:t>Usuário: Meu nome é Cristiano</w:t>
      </w:r>
      <w:r w:rsidRPr="0047079E">
        <w:rPr>
          <w:lang w:val="pt-BR"/>
        </w:rPr>
        <w:br/>
        <w:t>Agente: Prazer Cristiano</w:t>
      </w:r>
      <w:r w:rsidRPr="0047079E">
        <w:rPr>
          <w:lang w:val="pt-BR"/>
        </w:rPr>
        <w:br/>
      </w:r>
      <w:r w:rsidRPr="0047079E">
        <w:rPr>
          <w:lang w:val="pt-BR"/>
        </w:rPr>
        <w:br/>
        <w:t>As mensagens permanecem disponíveis para consultas futuras.</w:t>
      </w:r>
    </w:p>
    <w:p w14:paraId="66E1CAE9" w14:textId="77777777" w:rsidR="0047079E" w:rsidRPr="0047079E" w:rsidRDefault="0047079E" w:rsidP="0047079E">
      <w:pPr>
        <w:pStyle w:val="Ttulo1"/>
        <w:rPr>
          <w:lang w:val="pt-BR"/>
        </w:rPr>
      </w:pPr>
      <w:r w:rsidRPr="0047079E">
        <w:rPr>
          <w:lang w:val="pt-BR"/>
        </w:rPr>
        <w:t>Conversation Memory</w:t>
      </w:r>
    </w:p>
    <w:p w14:paraId="7F32323E" w14:textId="77777777" w:rsidR="0047079E" w:rsidRPr="0047079E" w:rsidRDefault="0047079E" w:rsidP="0047079E">
      <w:pPr>
        <w:rPr>
          <w:lang w:val="pt-BR"/>
        </w:rPr>
      </w:pPr>
      <w:r w:rsidRPr="0047079E">
        <w:rPr>
          <w:lang w:val="pt-BR"/>
        </w:rPr>
        <w:t>Mantém o contexto conversacional ativo.</w:t>
      </w:r>
      <w:r w:rsidRPr="0047079E">
        <w:rPr>
          <w:lang w:val="pt-BR"/>
        </w:rPr>
        <w:br/>
      </w:r>
      <w:r w:rsidRPr="0047079E">
        <w:rPr>
          <w:lang w:val="pt-BR"/>
        </w:rPr>
        <w:br/>
        <w:t>Permite ao agente compreender referências anteriores.</w:t>
      </w:r>
      <w:r w:rsidRPr="0047079E">
        <w:rPr>
          <w:lang w:val="pt-BR"/>
        </w:rPr>
        <w:br/>
      </w:r>
      <w:r w:rsidRPr="0047079E">
        <w:rPr>
          <w:lang w:val="pt-BR"/>
        </w:rPr>
        <w:br/>
        <w:t>Exemplo:</w:t>
      </w:r>
      <w:r w:rsidRPr="0047079E">
        <w:rPr>
          <w:lang w:val="pt-BR"/>
        </w:rPr>
        <w:br/>
      </w:r>
      <w:r w:rsidRPr="0047079E">
        <w:rPr>
          <w:lang w:val="pt-BR"/>
        </w:rPr>
        <w:br/>
        <w:t>Usuário: Quero cancelar.</w:t>
      </w:r>
      <w:r w:rsidRPr="0047079E">
        <w:rPr>
          <w:lang w:val="pt-BR"/>
        </w:rPr>
        <w:br/>
        <w:t>Agente entende o que deve ser cancelado com base no histórico.</w:t>
      </w:r>
    </w:p>
    <w:p w14:paraId="43BE806A" w14:textId="77777777" w:rsidR="0047079E" w:rsidRPr="0047079E" w:rsidRDefault="0047079E" w:rsidP="0047079E">
      <w:pPr>
        <w:pStyle w:val="Ttulo1"/>
        <w:rPr>
          <w:lang w:val="pt-BR"/>
        </w:rPr>
      </w:pPr>
      <w:r w:rsidRPr="0047079E">
        <w:rPr>
          <w:lang w:val="pt-BR"/>
        </w:rPr>
        <w:t>Summary Memory</w:t>
      </w:r>
    </w:p>
    <w:p w14:paraId="7E514124" w14:textId="77777777" w:rsidR="0047079E" w:rsidRPr="0047079E" w:rsidRDefault="0047079E" w:rsidP="0047079E">
      <w:pPr>
        <w:rPr>
          <w:lang w:val="pt-BR"/>
        </w:rPr>
      </w:pPr>
      <w:r w:rsidRPr="0047079E">
        <w:rPr>
          <w:lang w:val="pt-BR"/>
        </w:rPr>
        <w:t>Utilizada em conversas longas.</w:t>
      </w:r>
      <w:r w:rsidRPr="0047079E">
        <w:rPr>
          <w:lang w:val="pt-BR"/>
        </w:rPr>
        <w:br/>
      </w:r>
      <w:r w:rsidRPr="0047079E">
        <w:rPr>
          <w:lang w:val="pt-BR"/>
        </w:rPr>
        <w:br/>
        <w:t>Ao invés de enviar todo o histórico ao LLM, um resumo é criado.</w:t>
      </w:r>
      <w:r w:rsidRPr="0047079E">
        <w:rPr>
          <w:lang w:val="pt-BR"/>
        </w:rPr>
        <w:br/>
      </w:r>
      <w:r w:rsidRPr="0047079E">
        <w:rPr>
          <w:lang w:val="pt-BR"/>
        </w:rPr>
        <w:br/>
        <w:t>Benefícios:</w:t>
      </w:r>
      <w:r w:rsidRPr="0047079E">
        <w:rPr>
          <w:lang w:val="pt-BR"/>
        </w:rPr>
        <w:br/>
      </w:r>
      <w:r w:rsidRPr="0047079E">
        <w:rPr>
          <w:lang w:val="pt-BR"/>
        </w:rPr>
        <w:br/>
        <w:t>- menor custo</w:t>
      </w:r>
      <w:r w:rsidRPr="0047079E">
        <w:rPr>
          <w:lang w:val="pt-BR"/>
        </w:rPr>
        <w:br/>
        <w:t>- menor latência</w:t>
      </w:r>
      <w:r w:rsidRPr="0047079E">
        <w:rPr>
          <w:lang w:val="pt-BR"/>
        </w:rPr>
        <w:br/>
        <w:t>- maior contexto efetivo</w:t>
      </w:r>
      <w:r w:rsidRPr="0047079E">
        <w:rPr>
          <w:lang w:val="pt-BR"/>
        </w:rPr>
        <w:br/>
      </w:r>
    </w:p>
    <w:p w14:paraId="0E3CEBBB" w14:textId="77777777" w:rsidR="0047079E" w:rsidRPr="0047079E" w:rsidRDefault="0047079E" w:rsidP="0047079E">
      <w:pPr>
        <w:pStyle w:val="Ttulo1"/>
        <w:rPr>
          <w:lang w:val="pt-BR"/>
        </w:rPr>
      </w:pPr>
      <w:r w:rsidRPr="0047079E">
        <w:rPr>
          <w:lang w:val="pt-BR"/>
        </w:rPr>
        <w:t>Database Memory</w:t>
      </w:r>
    </w:p>
    <w:p w14:paraId="522C1CC1" w14:textId="77777777" w:rsidR="0047079E" w:rsidRPr="0047079E" w:rsidRDefault="0047079E" w:rsidP="0047079E">
      <w:pPr>
        <w:rPr>
          <w:lang w:val="pt-BR"/>
        </w:rPr>
      </w:pPr>
      <w:r w:rsidRPr="0047079E">
        <w:rPr>
          <w:lang w:val="pt-BR"/>
        </w:rPr>
        <w:t>Memória persistente armazenada em banco.</w:t>
      </w:r>
      <w:r w:rsidRPr="0047079E">
        <w:rPr>
          <w:lang w:val="pt-BR"/>
        </w:rPr>
        <w:br/>
      </w:r>
      <w:r w:rsidRPr="0047079E">
        <w:rPr>
          <w:lang w:val="pt-BR"/>
        </w:rPr>
        <w:br/>
        <w:t>Implementações comuns:</w:t>
      </w:r>
      <w:r w:rsidRPr="0047079E">
        <w:rPr>
          <w:lang w:val="pt-BR"/>
        </w:rPr>
        <w:br/>
      </w:r>
      <w:r w:rsidRPr="0047079E">
        <w:rPr>
          <w:lang w:val="pt-BR"/>
        </w:rPr>
        <w:br/>
        <w:t>- Oracle Autonomous Database</w:t>
      </w:r>
      <w:r w:rsidRPr="0047079E">
        <w:rPr>
          <w:lang w:val="pt-BR"/>
        </w:rPr>
        <w:br/>
        <w:t>- Redis</w:t>
      </w:r>
      <w:r w:rsidRPr="0047079E">
        <w:rPr>
          <w:lang w:val="pt-BR"/>
        </w:rPr>
        <w:br/>
        <w:t>- MongoDB</w:t>
      </w:r>
      <w:r w:rsidRPr="0047079E">
        <w:rPr>
          <w:lang w:val="pt-BR"/>
        </w:rPr>
        <w:br/>
      </w:r>
      <w:r w:rsidRPr="0047079E">
        <w:rPr>
          <w:lang w:val="pt-BR"/>
        </w:rPr>
        <w:lastRenderedPageBreak/>
        <w:br/>
        <w:t>Permite recuperação após reinício da aplicação.</w:t>
      </w:r>
    </w:p>
    <w:p w14:paraId="0157FE52" w14:textId="77777777" w:rsidR="0047079E" w:rsidRPr="0047079E" w:rsidRDefault="0047079E" w:rsidP="0047079E">
      <w:pPr>
        <w:pStyle w:val="Ttulo1"/>
        <w:rPr>
          <w:lang w:val="pt-BR"/>
        </w:rPr>
      </w:pPr>
      <w:r w:rsidRPr="0047079E">
        <w:rPr>
          <w:lang w:val="pt-BR"/>
        </w:rPr>
        <w:t>Fluxo de Recuperação de Memória</w:t>
      </w:r>
    </w:p>
    <w:p w14:paraId="27C439FA" w14:textId="77777777" w:rsidR="0047079E" w:rsidRPr="0047079E" w:rsidRDefault="0047079E" w:rsidP="0047079E">
      <w:pPr>
        <w:rPr>
          <w:lang w:val="pt-BR"/>
        </w:rPr>
      </w:pPr>
      <w:r w:rsidRPr="0047079E">
        <w:rPr>
          <w:lang w:val="pt-BR"/>
        </w:rPr>
        <w:t>Mensagem recebida</w:t>
      </w:r>
      <w:r w:rsidRPr="0047079E">
        <w:rPr>
          <w:lang w:val="pt-BR"/>
        </w:rPr>
        <w:br/>
        <w:t xml:space="preserve"> ↓</w:t>
      </w:r>
      <w:r w:rsidRPr="0047079E">
        <w:rPr>
          <w:lang w:val="pt-BR"/>
        </w:rPr>
        <w:br/>
        <w:t>SessionRepository</w:t>
      </w:r>
      <w:r w:rsidRPr="0047079E">
        <w:rPr>
          <w:lang w:val="pt-BR"/>
        </w:rPr>
        <w:br/>
        <w:t xml:space="preserve"> ↓</w:t>
      </w:r>
      <w:r w:rsidRPr="0047079E">
        <w:rPr>
          <w:lang w:val="pt-BR"/>
        </w:rPr>
        <w:br/>
        <w:t>MemoryRepository</w:t>
      </w:r>
      <w:r w:rsidRPr="0047079E">
        <w:rPr>
          <w:lang w:val="pt-BR"/>
        </w:rPr>
        <w:br/>
        <w:t xml:space="preserve"> ↓</w:t>
      </w:r>
      <w:r w:rsidRPr="0047079E">
        <w:rPr>
          <w:lang w:val="pt-BR"/>
        </w:rPr>
        <w:br/>
        <w:t>Histórico</w:t>
      </w:r>
      <w:r w:rsidRPr="0047079E">
        <w:rPr>
          <w:lang w:val="pt-BR"/>
        </w:rPr>
        <w:br/>
        <w:t xml:space="preserve"> ↓</w:t>
      </w:r>
      <w:r w:rsidRPr="0047079E">
        <w:rPr>
          <w:lang w:val="pt-BR"/>
        </w:rPr>
        <w:br/>
        <w:t>AgentState</w:t>
      </w:r>
      <w:r w:rsidRPr="0047079E">
        <w:rPr>
          <w:lang w:val="pt-BR"/>
        </w:rPr>
        <w:br/>
      </w:r>
    </w:p>
    <w:p w14:paraId="2DF0E96A" w14:textId="77777777" w:rsidR="0047079E" w:rsidRPr="0047079E" w:rsidRDefault="0047079E" w:rsidP="0047079E">
      <w:pPr>
        <w:pStyle w:val="Ttulo1"/>
        <w:rPr>
          <w:lang w:val="pt-BR"/>
        </w:rPr>
      </w:pPr>
      <w:r w:rsidRPr="0047079E">
        <w:rPr>
          <w:lang w:val="pt-BR"/>
        </w:rPr>
        <w:t>Session Repository</w:t>
      </w:r>
    </w:p>
    <w:p w14:paraId="0E375254" w14:textId="77777777" w:rsidR="0047079E" w:rsidRPr="0047079E" w:rsidRDefault="0047079E" w:rsidP="0047079E">
      <w:pPr>
        <w:rPr>
          <w:lang w:val="pt-BR"/>
        </w:rPr>
      </w:pPr>
      <w:r w:rsidRPr="0047079E">
        <w:rPr>
          <w:lang w:val="pt-BR"/>
        </w:rPr>
        <w:t>Responsável por:</w:t>
      </w:r>
      <w:r w:rsidRPr="0047079E">
        <w:rPr>
          <w:lang w:val="pt-BR"/>
        </w:rPr>
        <w:br/>
      </w:r>
      <w:r w:rsidRPr="0047079E">
        <w:rPr>
          <w:lang w:val="pt-BR"/>
        </w:rPr>
        <w:br/>
        <w:t>- criar sessões</w:t>
      </w:r>
      <w:r w:rsidRPr="0047079E">
        <w:rPr>
          <w:lang w:val="pt-BR"/>
        </w:rPr>
        <w:br/>
        <w:t>- carregar sessões</w:t>
      </w:r>
      <w:r w:rsidRPr="0047079E">
        <w:rPr>
          <w:lang w:val="pt-BR"/>
        </w:rPr>
        <w:br/>
        <w:t>- atualizar sessões</w:t>
      </w:r>
      <w:r w:rsidRPr="0047079E">
        <w:rPr>
          <w:lang w:val="pt-BR"/>
        </w:rPr>
        <w:br/>
        <w:t>- encerrar sessões</w:t>
      </w:r>
      <w:r w:rsidRPr="0047079E">
        <w:rPr>
          <w:lang w:val="pt-BR"/>
        </w:rPr>
        <w:br/>
      </w:r>
      <w:r w:rsidRPr="0047079E">
        <w:rPr>
          <w:lang w:val="pt-BR"/>
        </w:rPr>
        <w:br/>
        <w:t>Representa a identidade da conversa.</w:t>
      </w:r>
    </w:p>
    <w:p w14:paraId="7B5E0EEE" w14:textId="77777777" w:rsidR="0047079E" w:rsidRPr="0047079E" w:rsidRDefault="0047079E" w:rsidP="0047079E">
      <w:pPr>
        <w:pStyle w:val="Ttulo1"/>
        <w:rPr>
          <w:lang w:val="pt-BR"/>
        </w:rPr>
      </w:pPr>
      <w:r w:rsidRPr="0047079E">
        <w:rPr>
          <w:lang w:val="pt-BR"/>
        </w:rPr>
        <w:t>Conversation Key</w:t>
      </w:r>
    </w:p>
    <w:p w14:paraId="626FC1AC" w14:textId="77777777" w:rsidR="0047079E" w:rsidRPr="0047079E" w:rsidRDefault="0047079E" w:rsidP="0047079E">
      <w:pPr>
        <w:rPr>
          <w:lang w:val="pt-BR"/>
        </w:rPr>
      </w:pPr>
      <w:r w:rsidRPr="0047079E">
        <w:rPr>
          <w:lang w:val="pt-BR"/>
        </w:rPr>
        <w:t>Chave única da conversa.</w:t>
      </w:r>
      <w:r w:rsidRPr="0047079E">
        <w:rPr>
          <w:lang w:val="pt-BR"/>
        </w:rPr>
        <w:br/>
      </w:r>
      <w:r w:rsidRPr="0047079E">
        <w:rPr>
          <w:lang w:val="pt-BR"/>
        </w:rPr>
        <w:br/>
        <w:t>Formato recomendado:</w:t>
      </w:r>
      <w:r w:rsidRPr="0047079E">
        <w:rPr>
          <w:lang w:val="pt-BR"/>
        </w:rPr>
        <w:br/>
      </w:r>
      <w:r w:rsidRPr="0047079E">
        <w:rPr>
          <w:lang w:val="pt-BR"/>
        </w:rPr>
        <w:br/>
        <w:t>tenant_id:agent_id:session_id</w:t>
      </w:r>
      <w:r w:rsidRPr="0047079E">
        <w:rPr>
          <w:lang w:val="pt-BR"/>
        </w:rPr>
        <w:br/>
      </w:r>
      <w:r w:rsidRPr="0047079E">
        <w:rPr>
          <w:lang w:val="pt-BR"/>
        </w:rPr>
        <w:br/>
        <w:t>Exemplo:</w:t>
      </w:r>
      <w:r w:rsidRPr="0047079E">
        <w:rPr>
          <w:lang w:val="pt-BR"/>
        </w:rPr>
        <w:br/>
      </w:r>
      <w:r w:rsidRPr="0047079E">
        <w:rPr>
          <w:lang w:val="pt-BR"/>
        </w:rPr>
        <w:br/>
        <w:t>default:telecom_contas:123456</w:t>
      </w:r>
      <w:r w:rsidRPr="0047079E">
        <w:rPr>
          <w:lang w:val="pt-BR"/>
        </w:rPr>
        <w:br/>
      </w:r>
    </w:p>
    <w:p w14:paraId="7465D9A5" w14:textId="77777777" w:rsidR="0047079E" w:rsidRPr="0047079E" w:rsidRDefault="0047079E" w:rsidP="0047079E">
      <w:pPr>
        <w:pStyle w:val="Ttulo1"/>
        <w:rPr>
          <w:lang w:val="pt-BR"/>
        </w:rPr>
      </w:pPr>
      <w:r w:rsidRPr="0047079E">
        <w:rPr>
          <w:lang w:val="pt-BR"/>
        </w:rPr>
        <w:t>Memory Repository</w:t>
      </w:r>
    </w:p>
    <w:p w14:paraId="025B79F1" w14:textId="77777777" w:rsidR="0047079E" w:rsidRPr="0047079E" w:rsidRDefault="0047079E" w:rsidP="0047079E">
      <w:pPr>
        <w:rPr>
          <w:lang w:val="pt-BR"/>
        </w:rPr>
      </w:pPr>
      <w:r w:rsidRPr="0047079E">
        <w:rPr>
          <w:lang w:val="pt-BR"/>
        </w:rPr>
        <w:t>Camada de persistência da memória.</w:t>
      </w:r>
      <w:r w:rsidRPr="0047079E">
        <w:rPr>
          <w:lang w:val="pt-BR"/>
        </w:rPr>
        <w:br/>
      </w:r>
      <w:r w:rsidRPr="0047079E">
        <w:rPr>
          <w:lang w:val="pt-BR"/>
        </w:rPr>
        <w:br/>
      </w:r>
      <w:r w:rsidRPr="0047079E">
        <w:rPr>
          <w:lang w:val="pt-BR"/>
        </w:rPr>
        <w:lastRenderedPageBreak/>
        <w:t>Responsabilidades:</w:t>
      </w:r>
      <w:r w:rsidRPr="0047079E">
        <w:rPr>
          <w:lang w:val="pt-BR"/>
        </w:rPr>
        <w:br/>
      </w:r>
      <w:r w:rsidRPr="0047079E">
        <w:rPr>
          <w:lang w:val="pt-BR"/>
        </w:rPr>
        <w:br/>
        <w:t>- salvar mensagens</w:t>
      </w:r>
      <w:r w:rsidRPr="0047079E">
        <w:rPr>
          <w:lang w:val="pt-BR"/>
        </w:rPr>
        <w:br/>
        <w:t>- recuperar mensagens</w:t>
      </w:r>
      <w:r w:rsidRPr="0047079E">
        <w:rPr>
          <w:lang w:val="pt-BR"/>
        </w:rPr>
        <w:br/>
        <w:t>- gerar histórico</w:t>
      </w:r>
      <w:r w:rsidRPr="0047079E">
        <w:rPr>
          <w:lang w:val="pt-BR"/>
        </w:rPr>
        <w:br/>
        <w:t>- armazenar resumos</w:t>
      </w:r>
      <w:r w:rsidRPr="0047079E">
        <w:rPr>
          <w:lang w:val="pt-BR"/>
        </w:rPr>
        <w:br/>
      </w:r>
    </w:p>
    <w:p w14:paraId="0A61D4B7" w14:textId="77777777" w:rsidR="0047079E" w:rsidRPr="0047079E" w:rsidRDefault="0047079E" w:rsidP="0047079E">
      <w:pPr>
        <w:pStyle w:val="Ttulo1"/>
        <w:rPr>
          <w:lang w:val="pt-BR"/>
        </w:rPr>
      </w:pPr>
      <w:r w:rsidRPr="0047079E">
        <w:rPr>
          <w:lang w:val="pt-BR"/>
        </w:rPr>
        <w:t>Integração com AgentState</w:t>
      </w:r>
    </w:p>
    <w:p w14:paraId="662A32DE" w14:textId="77777777" w:rsidR="0047079E" w:rsidRPr="0047079E" w:rsidRDefault="0047079E" w:rsidP="0047079E">
      <w:pPr>
        <w:rPr>
          <w:lang w:val="pt-BR"/>
        </w:rPr>
      </w:pPr>
      <w:r w:rsidRPr="0047079E">
        <w:rPr>
          <w:lang w:val="pt-BR"/>
        </w:rPr>
        <w:t>Ao iniciar uma execução:</w:t>
      </w:r>
      <w:r w:rsidRPr="0047079E">
        <w:rPr>
          <w:lang w:val="pt-BR"/>
        </w:rPr>
        <w:br/>
      </w:r>
      <w:r w:rsidRPr="0047079E">
        <w:rPr>
          <w:lang w:val="pt-BR"/>
        </w:rPr>
        <w:br/>
        <w:t>MemoryRepository</w:t>
      </w:r>
      <w:r w:rsidRPr="0047079E">
        <w:rPr>
          <w:lang w:val="pt-BR"/>
        </w:rPr>
        <w:br/>
        <w:t xml:space="preserve"> ↓</w:t>
      </w:r>
      <w:r w:rsidRPr="0047079E">
        <w:rPr>
          <w:lang w:val="pt-BR"/>
        </w:rPr>
        <w:br/>
        <w:t>History</w:t>
      </w:r>
      <w:r w:rsidRPr="0047079E">
        <w:rPr>
          <w:lang w:val="pt-BR"/>
        </w:rPr>
        <w:br/>
        <w:t xml:space="preserve"> ↓</w:t>
      </w:r>
      <w:r w:rsidRPr="0047079E">
        <w:rPr>
          <w:lang w:val="pt-BR"/>
        </w:rPr>
        <w:br/>
        <w:t>AgentState.history</w:t>
      </w:r>
      <w:r w:rsidRPr="0047079E">
        <w:rPr>
          <w:lang w:val="pt-BR"/>
        </w:rPr>
        <w:br/>
      </w:r>
      <w:r w:rsidRPr="0047079E">
        <w:rPr>
          <w:lang w:val="pt-BR"/>
        </w:rPr>
        <w:br/>
        <w:t>O histórico torna-se parte do estado compartilhado.</w:t>
      </w:r>
    </w:p>
    <w:p w14:paraId="7BEE5CEE" w14:textId="77777777" w:rsidR="0047079E" w:rsidRPr="0047079E" w:rsidRDefault="0047079E" w:rsidP="0047079E">
      <w:pPr>
        <w:pStyle w:val="Ttulo1"/>
        <w:rPr>
          <w:lang w:val="pt-BR"/>
        </w:rPr>
      </w:pPr>
      <w:r w:rsidRPr="0047079E">
        <w:rPr>
          <w:lang w:val="pt-BR"/>
        </w:rPr>
        <w:t>Problema das Conversas Longas</w:t>
      </w:r>
    </w:p>
    <w:p w14:paraId="027015C5" w14:textId="77777777" w:rsidR="0047079E" w:rsidRPr="0047079E" w:rsidRDefault="0047079E" w:rsidP="0047079E">
      <w:pPr>
        <w:rPr>
          <w:lang w:val="pt-BR"/>
        </w:rPr>
      </w:pPr>
      <w:r w:rsidRPr="0047079E">
        <w:rPr>
          <w:lang w:val="pt-BR"/>
        </w:rPr>
        <w:t>LLMs possuem limite de contexto.</w:t>
      </w:r>
      <w:r w:rsidRPr="0047079E">
        <w:rPr>
          <w:lang w:val="pt-BR"/>
        </w:rPr>
        <w:br/>
      </w:r>
      <w:r w:rsidRPr="0047079E">
        <w:rPr>
          <w:lang w:val="pt-BR"/>
        </w:rPr>
        <w:br/>
        <w:t>Conversas longas podem:</w:t>
      </w:r>
      <w:r w:rsidRPr="0047079E">
        <w:rPr>
          <w:lang w:val="pt-BR"/>
        </w:rPr>
        <w:br/>
      </w:r>
      <w:r w:rsidRPr="0047079E">
        <w:rPr>
          <w:lang w:val="pt-BR"/>
        </w:rPr>
        <w:br/>
        <w:t>- aumentar custo</w:t>
      </w:r>
      <w:r w:rsidRPr="0047079E">
        <w:rPr>
          <w:lang w:val="pt-BR"/>
        </w:rPr>
        <w:br/>
        <w:t>- aumentar latência</w:t>
      </w:r>
      <w:r w:rsidRPr="0047079E">
        <w:rPr>
          <w:lang w:val="pt-BR"/>
        </w:rPr>
        <w:br/>
        <w:t>- reduzir qualidade</w:t>
      </w:r>
      <w:r w:rsidRPr="0047079E">
        <w:rPr>
          <w:lang w:val="pt-BR"/>
        </w:rPr>
        <w:br/>
      </w:r>
      <w:r w:rsidRPr="0047079E">
        <w:rPr>
          <w:lang w:val="pt-BR"/>
        </w:rPr>
        <w:br/>
        <w:t>Por isso são utilizados mecanismos de resumo.</w:t>
      </w:r>
    </w:p>
    <w:p w14:paraId="20FFCB0F" w14:textId="77777777" w:rsidR="0047079E" w:rsidRPr="0047079E" w:rsidRDefault="0047079E" w:rsidP="0047079E">
      <w:pPr>
        <w:pStyle w:val="Ttulo1"/>
        <w:rPr>
          <w:lang w:val="pt-BR"/>
        </w:rPr>
      </w:pPr>
      <w:r w:rsidRPr="0047079E">
        <w:rPr>
          <w:lang w:val="pt-BR"/>
        </w:rPr>
        <w:t>ConversationSummaryMemory</w:t>
      </w:r>
    </w:p>
    <w:p w14:paraId="101DC38A" w14:textId="77777777" w:rsidR="0047079E" w:rsidRPr="0047079E" w:rsidRDefault="0047079E" w:rsidP="0047079E">
      <w:pPr>
        <w:rPr>
          <w:lang w:val="pt-BR"/>
        </w:rPr>
      </w:pPr>
      <w:r w:rsidRPr="0047079E">
        <w:rPr>
          <w:lang w:val="pt-BR"/>
        </w:rPr>
        <w:t>Gera resumos periódicos.</w:t>
      </w:r>
      <w:r w:rsidRPr="0047079E">
        <w:rPr>
          <w:lang w:val="pt-BR"/>
        </w:rPr>
        <w:br/>
      </w:r>
      <w:r w:rsidRPr="0047079E">
        <w:rPr>
          <w:lang w:val="pt-BR"/>
        </w:rPr>
        <w:br/>
        <w:t>Exemplo:</w:t>
      </w:r>
      <w:r w:rsidRPr="0047079E">
        <w:rPr>
          <w:lang w:val="pt-BR"/>
        </w:rPr>
        <w:br/>
      </w:r>
      <w:r w:rsidRPr="0047079E">
        <w:rPr>
          <w:lang w:val="pt-BR"/>
        </w:rPr>
        <w:br/>
        <w:t>100 mensagens</w:t>
      </w:r>
      <w:r w:rsidRPr="0047079E">
        <w:rPr>
          <w:lang w:val="pt-BR"/>
        </w:rPr>
        <w:br/>
        <w:t xml:space="preserve"> ↓</w:t>
      </w:r>
      <w:r w:rsidRPr="0047079E">
        <w:rPr>
          <w:lang w:val="pt-BR"/>
        </w:rPr>
        <w:br/>
        <w:t>Resumo</w:t>
      </w:r>
      <w:r w:rsidRPr="0047079E">
        <w:rPr>
          <w:lang w:val="pt-BR"/>
        </w:rPr>
        <w:br/>
        <w:t xml:space="preserve"> ↓</w:t>
      </w:r>
      <w:r w:rsidRPr="0047079E">
        <w:rPr>
          <w:lang w:val="pt-BR"/>
        </w:rPr>
        <w:br/>
        <w:t>AgentState.summary</w:t>
      </w:r>
      <w:r w:rsidRPr="0047079E">
        <w:rPr>
          <w:lang w:val="pt-BR"/>
        </w:rPr>
        <w:br/>
      </w:r>
      <w:r w:rsidRPr="0047079E">
        <w:rPr>
          <w:lang w:val="pt-BR"/>
        </w:rPr>
        <w:lastRenderedPageBreak/>
        <w:br/>
        <w:t>Reduz a quantidade de tokens enviados.</w:t>
      </w:r>
    </w:p>
    <w:p w14:paraId="60E33B61" w14:textId="77777777" w:rsidR="0047079E" w:rsidRDefault="0047079E" w:rsidP="0047079E">
      <w:pPr>
        <w:pStyle w:val="Ttulo1"/>
      </w:pPr>
      <w:r>
        <w:t>Checkpoints</w:t>
      </w:r>
    </w:p>
    <w:p w14:paraId="0869E590" w14:textId="77777777" w:rsidR="0047079E" w:rsidRPr="0047079E" w:rsidRDefault="0047079E" w:rsidP="0047079E">
      <w:pPr>
        <w:rPr>
          <w:lang w:val="pt-BR"/>
        </w:rPr>
      </w:pPr>
      <w:r>
        <w:t>Checkpoints armazenam snapshots do workflow.</w:t>
      </w:r>
      <w:r>
        <w:br/>
      </w:r>
      <w:r>
        <w:br/>
      </w:r>
      <w:r w:rsidRPr="0047079E">
        <w:rPr>
          <w:lang w:val="pt-BR"/>
        </w:rPr>
        <w:t>Objetivos:</w:t>
      </w:r>
      <w:r w:rsidRPr="0047079E">
        <w:rPr>
          <w:lang w:val="pt-BR"/>
        </w:rPr>
        <w:br/>
      </w:r>
      <w:r w:rsidRPr="0047079E">
        <w:rPr>
          <w:lang w:val="pt-BR"/>
        </w:rPr>
        <w:br/>
        <w:t>- recuperação</w:t>
      </w:r>
      <w:r w:rsidRPr="0047079E">
        <w:rPr>
          <w:lang w:val="pt-BR"/>
        </w:rPr>
        <w:br/>
        <w:t>- auditoria</w:t>
      </w:r>
      <w:r w:rsidRPr="0047079E">
        <w:rPr>
          <w:lang w:val="pt-BR"/>
        </w:rPr>
        <w:br/>
        <w:t>- retomada</w:t>
      </w:r>
      <w:r w:rsidRPr="0047079E">
        <w:rPr>
          <w:lang w:val="pt-BR"/>
        </w:rPr>
        <w:br/>
        <w:t>- depuração</w:t>
      </w:r>
      <w:r w:rsidRPr="0047079E">
        <w:rPr>
          <w:lang w:val="pt-BR"/>
        </w:rPr>
        <w:br/>
      </w:r>
    </w:p>
    <w:p w14:paraId="61987950" w14:textId="77777777" w:rsidR="0047079E" w:rsidRPr="0047079E" w:rsidRDefault="0047079E" w:rsidP="0047079E">
      <w:pPr>
        <w:pStyle w:val="Ttulo1"/>
        <w:rPr>
          <w:lang w:val="pt-BR"/>
        </w:rPr>
      </w:pPr>
      <w:r w:rsidRPr="0047079E">
        <w:rPr>
          <w:lang w:val="pt-BR"/>
        </w:rPr>
        <w:t>Checkpoint Repository</w:t>
      </w:r>
    </w:p>
    <w:p w14:paraId="3172CE27" w14:textId="77777777" w:rsidR="0047079E" w:rsidRPr="0047079E" w:rsidRDefault="0047079E" w:rsidP="0047079E">
      <w:pPr>
        <w:rPr>
          <w:lang w:val="pt-BR"/>
        </w:rPr>
      </w:pPr>
      <w:r w:rsidRPr="0047079E">
        <w:rPr>
          <w:lang w:val="pt-BR"/>
        </w:rPr>
        <w:t>Responsável por:</w:t>
      </w:r>
      <w:r w:rsidRPr="0047079E">
        <w:rPr>
          <w:lang w:val="pt-BR"/>
        </w:rPr>
        <w:br/>
      </w:r>
      <w:r w:rsidRPr="0047079E">
        <w:rPr>
          <w:lang w:val="pt-BR"/>
        </w:rPr>
        <w:br/>
        <w:t>- salvar checkpoint</w:t>
      </w:r>
      <w:r w:rsidRPr="0047079E">
        <w:rPr>
          <w:lang w:val="pt-BR"/>
        </w:rPr>
        <w:br/>
        <w:t>- recuperar checkpoint</w:t>
      </w:r>
      <w:r w:rsidRPr="0047079E">
        <w:rPr>
          <w:lang w:val="pt-BR"/>
        </w:rPr>
        <w:br/>
        <w:t>- validar checkpoint</w:t>
      </w:r>
      <w:r w:rsidRPr="0047079E">
        <w:rPr>
          <w:lang w:val="pt-BR"/>
        </w:rPr>
        <w:br/>
        <w:t>- compactar checkpoint</w:t>
      </w:r>
      <w:r w:rsidRPr="0047079E">
        <w:rPr>
          <w:lang w:val="pt-BR"/>
        </w:rPr>
        <w:br/>
      </w:r>
    </w:p>
    <w:p w14:paraId="1C5B6AB6" w14:textId="77777777" w:rsidR="0047079E" w:rsidRPr="0047079E" w:rsidRDefault="0047079E" w:rsidP="0047079E">
      <w:pPr>
        <w:pStyle w:val="Ttulo1"/>
        <w:rPr>
          <w:lang w:val="pt-BR"/>
        </w:rPr>
      </w:pPr>
      <w:r w:rsidRPr="0047079E">
        <w:rPr>
          <w:lang w:val="pt-BR"/>
        </w:rPr>
        <w:t>Estrutura de um Checkpoint</w:t>
      </w:r>
    </w:p>
    <w:p w14:paraId="7A1998F6" w14:textId="77777777" w:rsidR="0047079E" w:rsidRPr="0047079E" w:rsidRDefault="0047079E" w:rsidP="0047079E">
      <w:pPr>
        <w:rPr>
          <w:lang w:val="pt-BR"/>
        </w:rPr>
      </w:pPr>
      <w:r w:rsidRPr="0047079E">
        <w:rPr>
          <w:lang w:val="pt-BR"/>
        </w:rPr>
        <w:t>Campos típicos:</w:t>
      </w:r>
      <w:r w:rsidRPr="0047079E">
        <w:rPr>
          <w:lang w:val="pt-BR"/>
        </w:rPr>
        <w:br/>
      </w:r>
      <w:r w:rsidRPr="0047079E">
        <w:rPr>
          <w:lang w:val="pt-BR"/>
        </w:rPr>
        <w:br/>
        <w:t>checkpoint_id</w:t>
      </w:r>
      <w:r w:rsidRPr="0047079E">
        <w:rPr>
          <w:lang w:val="pt-BR"/>
        </w:rPr>
        <w:br/>
        <w:t>conversation_key</w:t>
      </w:r>
      <w:r w:rsidRPr="0047079E">
        <w:rPr>
          <w:lang w:val="pt-BR"/>
        </w:rPr>
        <w:br/>
        <w:t>agent_state</w:t>
      </w:r>
      <w:r w:rsidRPr="0047079E">
        <w:rPr>
          <w:lang w:val="pt-BR"/>
        </w:rPr>
        <w:br/>
        <w:t>created_at</w:t>
      </w:r>
      <w:r w:rsidRPr="0047079E">
        <w:rPr>
          <w:lang w:val="pt-BR"/>
        </w:rPr>
        <w:br/>
        <w:t>version</w:t>
      </w:r>
      <w:r w:rsidRPr="0047079E">
        <w:rPr>
          <w:lang w:val="pt-BR"/>
        </w:rPr>
        <w:br/>
      </w:r>
      <w:r w:rsidRPr="0047079E">
        <w:rPr>
          <w:lang w:val="pt-BR"/>
        </w:rPr>
        <w:br/>
        <w:t>Representa o estado completo da execução.</w:t>
      </w:r>
    </w:p>
    <w:p w14:paraId="430E1532" w14:textId="77777777" w:rsidR="0047079E" w:rsidRPr="0047079E" w:rsidRDefault="0047079E" w:rsidP="0047079E">
      <w:pPr>
        <w:pStyle w:val="Ttulo1"/>
        <w:rPr>
          <w:lang w:val="pt-BR"/>
        </w:rPr>
      </w:pPr>
      <w:r w:rsidRPr="0047079E">
        <w:rPr>
          <w:lang w:val="pt-BR"/>
        </w:rPr>
        <w:t>Checkpoint Integrity</w:t>
      </w:r>
    </w:p>
    <w:p w14:paraId="0E4FF45C" w14:textId="77777777" w:rsidR="0047079E" w:rsidRPr="0047079E" w:rsidRDefault="0047079E" w:rsidP="0047079E">
      <w:pPr>
        <w:rPr>
          <w:lang w:val="pt-BR"/>
        </w:rPr>
      </w:pPr>
      <w:r w:rsidRPr="0047079E">
        <w:rPr>
          <w:lang w:val="pt-BR"/>
        </w:rPr>
        <w:t>Garante consistência.</w:t>
      </w:r>
      <w:r w:rsidRPr="0047079E">
        <w:rPr>
          <w:lang w:val="pt-BR"/>
        </w:rPr>
        <w:br/>
      </w:r>
      <w:r w:rsidRPr="0047079E">
        <w:rPr>
          <w:lang w:val="pt-BR"/>
        </w:rPr>
        <w:br/>
        <w:t>Verificações:</w:t>
      </w:r>
      <w:r w:rsidRPr="0047079E">
        <w:rPr>
          <w:lang w:val="pt-BR"/>
        </w:rPr>
        <w:br/>
      </w:r>
      <w:r w:rsidRPr="0047079E">
        <w:rPr>
          <w:lang w:val="pt-BR"/>
        </w:rPr>
        <w:br/>
        <w:t>- estrutura válida</w:t>
      </w:r>
      <w:r w:rsidRPr="0047079E">
        <w:rPr>
          <w:lang w:val="pt-BR"/>
        </w:rPr>
        <w:br/>
      </w:r>
      <w:r w:rsidRPr="0047079E">
        <w:rPr>
          <w:lang w:val="pt-BR"/>
        </w:rPr>
        <w:lastRenderedPageBreak/>
        <w:t>- versão compatível</w:t>
      </w:r>
      <w:r w:rsidRPr="0047079E">
        <w:rPr>
          <w:lang w:val="pt-BR"/>
        </w:rPr>
        <w:br/>
        <w:t>- dados íntegros</w:t>
      </w:r>
      <w:r w:rsidRPr="0047079E">
        <w:rPr>
          <w:lang w:val="pt-BR"/>
        </w:rPr>
        <w:br/>
      </w:r>
    </w:p>
    <w:p w14:paraId="2C5E350E" w14:textId="77777777" w:rsidR="0047079E" w:rsidRDefault="0047079E" w:rsidP="0047079E">
      <w:pPr>
        <w:pStyle w:val="Ttulo1"/>
      </w:pPr>
      <w:r>
        <w:t>Checkpoint Recovery</w:t>
      </w:r>
    </w:p>
    <w:p w14:paraId="35262670" w14:textId="77777777" w:rsidR="0047079E" w:rsidRPr="0047079E" w:rsidRDefault="0047079E" w:rsidP="0047079E">
      <w:pPr>
        <w:rPr>
          <w:lang w:val="pt-BR"/>
        </w:rPr>
      </w:pPr>
      <w:r>
        <w:t>Permite retomar workflows interrompidos.</w:t>
      </w:r>
      <w:r>
        <w:br/>
      </w:r>
      <w:r>
        <w:br/>
      </w:r>
      <w:r w:rsidRPr="0047079E">
        <w:rPr>
          <w:lang w:val="pt-BR"/>
        </w:rPr>
        <w:t>Fluxo:</w:t>
      </w:r>
      <w:r w:rsidRPr="0047079E">
        <w:rPr>
          <w:lang w:val="pt-BR"/>
        </w:rPr>
        <w:br/>
      </w:r>
      <w:r w:rsidRPr="0047079E">
        <w:rPr>
          <w:lang w:val="pt-BR"/>
        </w:rPr>
        <w:br/>
        <w:t>Falha</w:t>
      </w:r>
      <w:r w:rsidRPr="0047079E">
        <w:rPr>
          <w:lang w:val="pt-BR"/>
        </w:rPr>
        <w:br/>
        <w:t xml:space="preserve"> ↓</w:t>
      </w:r>
      <w:r w:rsidRPr="0047079E">
        <w:rPr>
          <w:lang w:val="pt-BR"/>
        </w:rPr>
        <w:br/>
        <w:t>Recovery</w:t>
      </w:r>
      <w:r w:rsidRPr="0047079E">
        <w:rPr>
          <w:lang w:val="pt-BR"/>
        </w:rPr>
        <w:br/>
        <w:t xml:space="preserve"> ↓</w:t>
      </w:r>
      <w:r w:rsidRPr="0047079E">
        <w:rPr>
          <w:lang w:val="pt-BR"/>
        </w:rPr>
        <w:br/>
        <w:t>Último checkpoint válido</w:t>
      </w:r>
      <w:r w:rsidRPr="0047079E">
        <w:rPr>
          <w:lang w:val="pt-BR"/>
        </w:rPr>
        <w:br/>
        <w:t xml:space="preserve"> ↓</w:t>
      </w:r>
      <w:r w:rsidRPr="0047079E">
        <w:rPr>
          <w:lang w:val="pt-BR"/>
        </w:rPr>
        <w:br/>
        <w:t>Continuação</w:t>
      </w:r>
      <w:r w:rsidRPr="0047079E">
        <w:rPr>
          <w:lang w:val="pt-BR"/>
        </w:rPr>
        <w:br/>
      </w:r>
    </w:p>
    <w:p w14:paraId="139D740D" w14:textId="77777777" w:rsidR="0047079E" w:rsidRPr="0047079E" w:rsidRDefault="0047079E" w:rsidP="0047079E">
      <w:pPr>
        <w:pStyle w:val="Ttulo1"/>
        <w:rPr>
          <w:lang w:val="pt-BR"/>
        </w:rPr>
      </w:pPr>
      <w:r w:rsidRPr="0047079E">
        <w:rPr>
          <w:lang w:val="pt-BR"/>
        </w:rPr>
        <w:t>Checkpoint Compaction</w:t>
      </w:r>
    </w:p>
    <w:p w14:paraId="1A79D6A4" w14:textId="77777777" w:rsidR="0047079E" w:rsidRPr="0047079E" w:rsidRDefault="0047079E" w:rsidP="0047079E">
      <w:pPr>
        <w:rPr>
          <w:lang w:val="pt-BR"/>
        </w:rPr>
      </w:pPr>
      <w:r w:rsidRPr="0047079E">
        <w:rPr>
          <w:lang w:val="pt-BR"/>
        </w:rPr>
        <w:t>Reduz espaço ocupado.</w:t>
      </w:r>
      <w:r w:rsidRPr="0047079E">
        <w:rPr>
          <w:lang w:val="pt-BR"/>
        </w:rPr>
        <w:br/>
      </w:r>
      <w:r w:rsidRPr="0047079E">
        <w:rPr>
          <w:lang w:val="pt-BR"/>
        </w:rPr>
        <w:br/>
        <w:t>Estratégias:</w:t>
      </w:r>
      <w:r w:rsidRPr="0047079E">
        <w:rPr>
          <w:lang w:val="pt-BR"/>
        </w:rPr>
        <w:br/>
      </w:r>
      <w:r w:rsidRPr="0047079E">
        <w:rPr>
          <w:lang w:val="pt-BR"/>
        </w:rPr>
        <w:br/>
        <w:t>- remover checkpoints antigos</w:t>
      </w:r>
      <w:r w:rsidRPr="0047079E">
        <w:rPr>
          <w:lang w:val="pt-BR"/>
        </w:rPr>
        <w:br/>
        <w:t>- manter marcos importantes</w:t>
      </w:r>
      <w:r w:rsidRPr="0047079E">
        <w:rPr>
          <w:lang w:val="pt-BR"/>
        </w:rPr>
        <w:br/>
        <w:t>- consolidar estados</w:t>
      </w:r>
      <w:r w:rsidRPr="0047079E">
        <w:rPr>
          <w:lang w:val="pt-BR"/>
        </w:rPr>
        <w:br/>
      </w:r>
    </w:p>
    <w:p w14:paraId="4F2C02BB" w14:textId="77777777" w:rsidR="0047079E" w:rsidRPr="0047079E" w:rsidRDefault="0047079E" w:rsidP="0047079E">
      <w:pPr>
        <w:pStyle w:val="Ttulo1"/>
        <w:rPr>
          <w:lang w:val="pt-BR"/>
        </w:rPr>
      </w:pPr>
      <w:r w:rsidRPr="0047079E">
        <w:rPr>
          <w:lang w:val="pt-BR"/>
        </w:rPr>
        <w:t>Resilient Checkpointer</w:t>
      </w:r>
    </w:p>
    <w:p w14:paraId="66719FC4" w14:textId="77777777" w:rsidR="0047079E" w:rsidRPr="0047079E" w:rsidRDefault="0047079E" w:rsidP="0047079E">
      <w:pPr>
        <w:rPr>
          <w:lang w:val="pt-BR"/>
        </w:rPr>
      </w:pPr>
      <w:r w:rsidRPr="0047079E">
        <w:rPr>
          <w:lang w:val="pt-BR"/>
        </w:rPr>
        <w:t>Mecanismo tolerante a falhas.</w:t>
      </w:r>
      <w:r w:rsidRPr="0047079E">
        <w:rPr>
          <w:lang w:val="pt-BR"/>
        </w:rPr>
        <w:br/>
      </w:r>
      <w:r w:rsidRPr="0047079E">
        <w:rPr>
          <w:lang w:val="pt-BR"/>
        </w:rPr>
        <w:br/>
        <w:t>Objetivos:</w:t>
      </w:r>
      <w:r w:rsidRPr="0047079E">
        <w:rPr>
          <w:lang w:val="pt-BR"/>
        </w:rPr>
        <w:br/>
      </w:r>
      <w:r w:rsidRPr="0047079E">
        <w:rPr>
          <w:lang w:val="pt-BR"/>
        </w:rPr>
        <w:br/>
        <w:t>- alta disponibilidade</w:t>
      </w:r>
      <w:r w:rsidRPr="0047079E">
        <w:rPr>
          <w:lang w:val="pt-BR"/>
        </w:rPr>
        <w:br/>
        <w:t>- recuperação automática</w:t>
      </w:r>
      <w:r w:rsidRPr="0047079E">
        <w:rPr>
          <w:lang w:val="pt-BR"/>
        </w:rPr>
        <w:br/>
        <w:t>- persistência distribuída</w:t>
      </w:r>
      <w:r w:rsidRPr="0047079E">
        <w:rPr>
          <w:lang w:val="pt-BR"/>
        </w:rPr>
        <w:br/>
      </w:r>
    </w:p>
    <w:p w14:paraId="300B0842" w14:textId="77777777" w:rsidR="0047079E" w:rsidRPr="0047079E" w:rsidRDefault="0047079E" w:rsidP="0047079E">
      <w:pPr>
        <w:pStyle w:val="Ttulo1"/>
        <w:rPr>
          <w:lang w:val="pt-BR"/>
        </w:rPr>
      </w:pPr>
      <w:r w:rsidRPr="0047079E">
        <w:rPr>
          <w:lang w:val="pt-BR"/>
        </w:rPr>
        <w:lastRenderedPageBreak/>
        <w:t>Persistência em Oracle Autonomous Database</w:t>
      </w:r>
    </w:p>
    <w:p w14:paraId="32488E97" w14:textId="77777777" w:rsidR="0047079E" w:rsidRPr="0047079E" w:rsidRDefault="0047079E" w:rsidP="0047079E">
      <w:pPr>
        <w:rPr>
          <w:lang w:val="pt-BR"/>
        </w:rPr>
      </w:pPr>
      <w:r w:rsidRPr="0047079E">
        <w:rPr>
          <w:lang w:val="pt-BR"/>
        </w:rPr>
        <w:t>Pode armazenar:</w:t>
      </w:r>
      <w:r w:rsidRPr="0047079E">
        <w:rPr>
          <w:lang w:val="pt-BR"/>
        </w:rPr>
        <w:br/>
      </w:r>
      <w:r w:rsidRPr="0047079E">
        <w:rPr>
          <w:lang w:val="pt-BR"/>
        </w:rPr>
        <w:br/>
        <w:t>- sessões</w:t>
      </w:r>
      <w:r w:rsidRPr="0047079E">
        <w:rPr>
          <w:lang w:val="pt-BR"/>
        </w:rPr>
        <w:br/>
        <w:t>- histórico</w:t>
      </w:r>
      <w:r w:rsidRPr="0047079E">
        <w:rPr>
          <w:lang w:val="pt-BR"/>
        </w:rPr>
        <w:br/>
        <w:t>- resumos</w:t>
      </w:r>
      <w:r w:rsidRPr="0047079E">
        <w:rPr>
          <w:lang w:val="pt-BR"/>
        </w:rPr>
        <w:br/>
        <w:t>- checkpoints</w:t>
      </w:r>
      <w:r w:rsidRPr="0047079E">
        <w:rPr>
          <w:lang w:val="pt-BR"/>
        </w:rPr>
        <w:br/>
      </w:r>
      <w:r w:rsidRPr="0047079E">
        <w:rPr>
          <w:lang w:val="pt-BR"/>
        </w:rPr>
        <w:br/>
        <w:t>Centralizando o estado conversacional.</w:t>
      </w:r>
    </w:p>
    <w:p w14:paraId="2492FCB1" w14:textId="77777777" w:rsidR="0047079E" w:rsidRPr="0047079E" w:rsidRDefault="0047079E" w:rsidP="0047079E">
      <w:pPr>
        <w:pStyle w:val="Ttulo1"/>
        <w:rPr>
          <w:lang w:val="pt-BR"/>
        </w:rPr>
      </w:pPr>
      <w:r w:rsidRPr="0047079E">
        <w:rPr>
          <w:lang w:val="pt-BR"/>
        </w:rPr>
        <w:t>Persistência em Redis</w:t>
      </w:r>
    </w:p>
    <w:p w14:paraId="35F4D0DE" w14:textId="77777777" w:rsidR="0047079E" w:rsidRPr="0047079E" w:rsidRDefault="0047079E" w:rsidP="0047079E">
      <w:pPr>
        <w:rPr>
          <w:lang w:val="pt-BR"/>
        </w:rPr>
      </w:pPr>
      <w:r w:rsidRPr="0047079E">
        <w:rPr>
          <w:lang w:val="pt-BR"/>
        </w:rPr>
        <w:t>Indicada para:</w:t>
      </w:r>
      <w:r w:rsidRPr="0047079E">
        <w:rPr>
          <w:lang w:val="pt-BR"/>
        </w:rPr>
        <w:br/>
      </w:r>
      <w:r w:rsidRPr="0047079E">
        <w:rPr>
          <w:lang w:val="pt-BR"/>
        </w:rPr>
        <w:br/>
        <w:t>- cache</w:t>
      </w:r>
      <w:r w:rsidRPr="0047079E">
        <w:rPr>
          <w:lang w:val="pt-BR"/>
        </w:rPr>
        <w:br/>
        <w:t>- sessões temporárias</w:t>
      </w:r>
      <w:r w:rsidRPr="0047079E">
        <w:rPr>
          <w:lang w:val="pt-BR"/>
        </w:rPr>
        <w:br/>
        <w:t>- baixa latência</w:t>
      </w:r>
      <w:r w:rsidRPr="0047079E">
        <w:rPr>
          <w:lang w:val="pt-BR"/>
        </w:rPr>
        <w:br/>
      </w:r>
      <w:r w:rsidRPr="0047079E">
        <w:rPr>
          <w:lang w:val="pt-BR"/>
        </w:rPr>
        <w:br/>
        <w:t>Normalmente utilizada em conjunto com banco persistente.</w:t>
      </w:r>
    </w:p>
    <w:p w14:paraId="0BFDA1D4" w14:textId="77777777" w:rsidR="0047079E" w:rsidRPr="0047079E" w:rsidRDefault="0047079E" w:rsidP="0047079E">
      <w:pPr>
        <w:pStyle w:val="Ttulo1"/>
        <w:rPr>
          <w:lang w:val="pt-BR"/>
        </w:rPr>
      </w:pPr>
      <w:r w:rsidRPr="0047079E">
        <w:rPr>
          <w:lang w:val="pt-BR"/>
        </w:rPr>
        <w:t>Persistência em MongoDB</w:t>
      </w:r>
    </w:p>
    <w:p w14:paraId="1C35F8F1" w14:textId="77777777" w:rsidR="0047079E" w:rsidRPr="0047079E" w:rsidRDefault="0047079E" w:rsidP="0047079E">
      <w:pPr>
        <w:rPr>
          <w:lang w:val="pt-BR"/>
        </w:rPr>
      </w:pPr>
      <w:r w:rsidRPr="0047079E">
        <w:rPr>
          <w:lang w:val="pt-BR"/>
        </w:rPr>
        <w:t>Pode armazenar documentos completos da conversa.</w:t>
      </w:r>
      <w:r w:rsidRPr="0047079E">
        <w:rPr>
          <w:lang w:val="pt-BR"/>
        </w:rPr>
        <w:br/>
      </w:r>
      <w:r w:rsidRPr="0047079E">
        <w:rPr>
          <w:lang w:val="pt-BR"/>
        </w:rPr>
        <w:br/>
        <w:t>Útil para workloads documentais.</w:t>
      </w:r>
    </w:p>
    <w:p w14:paraId="5D9BEE7F" w14:textId="77777777" w:rsidR="0047079E" w:rsidRPr="0047079E" w:rsidRDefault="0047079E" w:rsidP="0047079E">
      <w:pPr>
        <w:pStyle w:val="Ttulo1"/>
        <w:rPr>
          <w:lang w:val="pt-BR"/>
        </w:rPr>
      </w:pPr>
      <w:r w:rsidRPr="0047079E">
        <w:rPr>
          <w:lang w:val="pt-BR"/>
        </w:rPr>
        <w:t>Fluxo Completo de Persistência</w:t>
      </w:r>
    </w:p>
    <w:p w14:paraId="421959C6" w14:textId="77777777" w:rsidR="0047079E" w:rsidRPr="0047079E" w:rsidRDefault="0047079E" w:rsidP="0047079E">
      <w:pPr>
        <w:rPr>
          <w:lang w:val="pt-BR"/>
        </w:rPr>
      </w:pPr>
      <w:r w:rsidRPr="0047079E">
        <w:rPr>
          <w:lang w:val="pt-BR"/>
        </w:rPr>
        <w:t>Mensagem</w:t>
      </w:r>
      <w:r w:rsidRPr="0047079E">
        <w:rPr>
          <w:lang w:val="pt-BR"/>
        </w:rPr>
        <w:br/>
        <w:t xml:space="preserve"> ↓</w:t>
      </w:r>
      <w:r w:rsidRPr="0047079E">
        <w:rPr>
          <w:lang w:val="pt-BR"/>
        </w:rPr>
        <w:br/>
        <w:t>Workflow</w:t>
      </w:r>
      <w:r w:rsidRPr="0047079E">
        <w:rPr>
          <w:lang w:val="pt-BR"/>
        </w:rPr>
        <w:br/>
        <w:t xml:space="preserve"> ↓</w:t>
      </w:r>
      <w:r w:rsidRPr="0047079E">
        <w:rPr>
          <w:lang w:val="pt-BR"/>
        </w:rPr>
        <w:br/>
        <w:t>MemoryRepository.save()</w:t>
      </w:r>
      <w:r w:rsidRPr="0047079E">
        <w:rPr>
          <w:lang w:val="pt-BR"/>
        </w:rPr>
        <w:br/>
        <w:t xml:space="preserve"> ↓</w:t>
      </w:r>
      <w:r w:rsidRPr="0047079E">
        <w:rPr>
          <w:lang w:val="pt-BR"/>
        </w:rPr>
        <w:br/>
        <w:t>CheckpointRepository.save()</w:t>
      </w:r>
      <w:r w:rsidRPr="0047079E">
        <w:rPr>
          <w:lang w:val="pt-BR"/>
        </w:rPr>
        <w:br/>
        <w:t xml:space="preserve"> ↓</w:t>
      </w:r>
      <w:r w:rsidRPr="0047079E">
        <w:rPr>
          <w:lang w:val="pt-BR"/>
        </w:rPr>
        <w:br/>
        <w:t>SessionRepository.save()</w:t>
      </w:r>
      <w:r w:rsidRPr="0047079E">
        <w:rPr>
          <w:lang w:val="pt-BR"/>
        </w:rPr>
        <w:br/>
      </w:r>
    </w:p>
    <w:p w14:paraId="6195E063" w14:textId="77777777" w:rsidR="0047079E" w:rsidRDefault="0047079E" w:rsidP="0047079E">
      <w:pPr>
        <w:pStyle w:val="Ttulo1"/>
      </w:pPr>
      <w:r>
        <w:t>Telemetria de Memória</w:t>
      </w:r>
    </w:p>
    <w:p w14:paraId="4DCE1F8A" w14:textId="77777777" w:rsidR="0047079E" w:rsidRDefault="0047079E" w:rsidP="0047079E">
      <w:r>
        <w:t>Eventos importantes:</w:t>
      </w:r>
      <w:r>
        <w:br/>
      </w:r>
      <w:r>
        <w:br/>
      </w:r>
      <w:r>
        <w:lastRenderedPageBreak/>
        <w:t>memory.loaded</w:t>
      </w:r>
      <w:r>
        <w:br/>
        <w:t>memory.saved</w:t>
      </w:r>
      <w:r>
        <w:br/>
        <w:t>summary.generated</w:t>
      </w:r>
      <w:r>
        <w:br/>
        <w:t>checkpoint.created</w:t>
      </w:r>
      <w:r>
        <w:br/>
        <w:t>checkpoint.recovered</w:t>
      </w:r>
      <w:r>
        <w:br/>
      </w:r>
    </w:p>
    <w:p w14:paraId="779CC859" w14:textId="77777777" w:rsidR="0047079E" w:rsidRPr="0047079E" w:rsidRDefault="0047079E" w:rsidP="0047079E">
      <w:pPr>
        <w:pStyle w:val="Ttulo1"/>
        <w:rPr>
          <w:lang w:val="pt-BR"/>
        </w:rPr>
      </w:pPr>
      <w:r w:rsidRPr="0047079E">
        <w:rPr>
          <w:lang w:val="pt-BR"/>
        </w:rPr>
        <w:t>Problemas Comuns</w:t>
      </w:r>
    </w:p>
    <w:p w14:paraId="54BEE8A8" w14:textId="77777777" w:rsidR="0047079E" w:rsidRPr="0047079E" w:rsidRDefault="0047079E" w:rsidP="0047079E">
      <w:pPr>
        <w:rPr>
          <w:lang w:val="pt-BR"/>
        </w:rPr>
      </w:pPr>
      <w:r w:rsidRPr="0047079E">
        <w:rPr>
          <w:lang w:val="pt-BR"/>
        </w:rPr>
        <w:t>Histórico vazio</w:t>
      </w:r>
      <w:r w:rsidRPr="0047079E">
        <w:rPr>
          <w:lang w:val="pt-BR"/>
        </w:rPr>
        <w:br/>
        <w:t>→ conversation_key incorreta</w:t>
      </w:r>
      <w:r w:rsidRPr="0047079E">
        <w:rPr>
          <w:lang w:val="pt-BR"/>
        </w:rPr>
        <w:br/>
      </w:r>
      <w:r w:rsidRPr="0047079E">
        <w:rPr>
          <w:lang w:val="pt-BR"/>
        </w:rPr>
        <w:br/>
        <w:t>Resumo ausente</w:t>
      </w:r>
      <w:r w:rsidRPr="0047079E">
        <w:rPr>
          <w:lang w:val="pt-BR"/>
        </w:rPr>
        <w:br/>
        <w:t>→ SummaryMemory desabilitada</w:t>
      </w:r>
      <w:r w:rsidRPr="0047079E">
        <w:rPr>
          <w:lang w:val="pt-BR"/>
        </w:rPr>
        <w:br/>
      </w:r>
      <w:r w:rsidRPr="0047079E">
        <w:rPr>
          <w:lang w:val="pt-BR"/>
        </w:rPr>
        <w:br/>
        <w:t>Checkpoint inválido</w:t>
      </w:r>
      <w:r w:rsidRPr="0047079E">
        <w:rPr>
          <w:lang w:val="pt-BR"/>
        </w:rPr>
        <w:br/>
        <w:t>→ incompatibilidade de versão</w:t>
      </w:r>
      <w:r w:rsidRPr="0047079E">
        <w:rPr>
          <w:lang w:val="pt-BR"/>
        </w:rPr>
        <w:br/>
      </w:r>
      <w:r w:rsidRPr="0047079E">
        <w:rPr>
          <w:lang w:val="pt-BR"/>
        </w:rPr>
        <w:br/>
        <w:t>Sessão perdida</w:t>
      </w:r>
      <w:r w:rsidRPr="0047079E">
        <w:rPr>
          <w:lang w:val="pt-BR"/>
        </w:rPr>
        <w:br/>
        <w:t>→ persistência não compartilhada</w:t>
      </w:r>
      <w:r w:rsidRPr="0047079E">
        <w:rPr>
          <w:lang w:val="pt-BR"/>
        </w:rPr>
        <w:br/>
      </w:r>
    </w:p>
    <w:p w14:paraId="3AF04548" w14:textId="77777777" w:rsidR="0047079E" w:rsidRPr="0047079E" w:rsidRDefault="0047079E" w:rsidP="0047079E">
      <w:pPr>
        <w:pStyle w:val="Ttulo1"/>
        <w:rPr>
          <w:lang w:val="pt-BR"/>
        </w:rPr>
      </w:pPr>
      <w:r w:rsidRPr="0047079E">
        <w:rPr>
          <w:lang w:val="pt-BR"/>
        </w:rPr>
        <w:t>Boas Práticas</w:t>
      </w:r>
    </w:p>
    <w:p w14:paraId="2E9EA33D" w14:textId="77777777" w:rsidR="0047079E" w:rsidRPr="0047079E" w:rsidRDefault="0047079E" w:rsidP="0047079E">
      <w:pPr>
        <w:rPr>
          <w:lang w:val="pt-BR"/>
        </w:rPr>
      </w:pPr>
      <w:r w:rsidRPr="0047079E">
        <w:rPr>
          <w:lang w:val="pt-BR"/>
        </w:rPr>
        <w:t>Persistir sessões fora do processo.</w:t>
      </w:r>
      <w:r w:rsidRPr="0047079E">
        <w:rPr>
          <w:lang w:val="pt-BR"/>
        </w:rPr>
        <w:br/>
      </w:r>
      <w:r>
        <w:t>Utilizar SummaryMemory.</w:t>
      </w:r>
      <w:r>
        <w:br/>
        <w:t>Versionar checkpoints.</w:t>
      </w:r>
      <w:r>
        <w:br/>
        <w:t>Implementar recovery.</w:t>
      </w:r>
      <w:r>
        <w:br/>
      </w:r>
      <w:r w:rsidRPr="0047079E">
        <w:rPr>
          <w:lang w:val="pt-BR"/>
        </w:rPr>
        <w:t>Centralizar estado no banco.</w:t>
      </w:r>
      <w:r w:rsidRPr="0047079E">
        <w:rPr>
          <w:lang w:val="pt-BR"/>
        </w:rPr>
        <w:br/>
      </w:r>
    </w:p>
    <w:p w14:paraId="16E92AF6" w14:textId="77777777" w:rsidR="0047079E" w:rsidRPr="0047079E" w:rsidRDefault="0047079E" w:rsidP="0047079E">
      <w:pPr>
        <w:pStyle w:val="Ttulo1"/>
        <w:rPr>
          <w:lang w:val="pt-BR"/>
        </w:rPr>
      </w:pPr>
      <w:r w:rsidRPr="0047079E">
        <w:rPr>
          <w:lang w:val="pt-BR"/>
        </w:rPr>
        <w:t>Arquitetura Recomendada para Produção</w:t>
      </w:r>
    </w:p>
    <w:p w14:paraId="0A21E401" w14:textId="77777777" w:rsidR="0047079E" w:rsidRPr="0047079E" w:rsidRDefault="0047079E" w:rsidP="0047079E">
      <w:pPr>
        <w:rPr>
          <w:lang w:val="pt-BR"/>
        </w:rPr>
      </w:pPr>
      <w:r w:rsidRPr="0047079E">
        <w:rPr>
          <w:lang w:val="pt-BR"/>
        </w:rPr>
        <w:t>Frontend</w:t>
      </w:r>
      <w:r w:rsidRPr="0047079E">
        <w:rPr>
          <w:lang w:val="pt-BR"/>
        </w:rPr>
        <w:br/>
        <w:t xml:space="preserve"> ↓</w:t>
      </w:r>
      <w:r w:rsidRPr="0047079E">
        <w:rPr>
          <w:lang w:val="pt-BR"/>
        </w:rPr>
        <w:br/>
        <w:t>Backend</w:t>
      </w:r>
      <w:r w:rsidRPr="0047079E">
        <w:rPr>
          <w:lang w:val="pt-BR"/>
        </w:rPr>
        <w:br/>
        <w:t xml:space="preserve"> ↓</w:t>
      </w:r>
      <w:r w:rsidRPr="0047079E">
        <w:rPr>
          <w:lang w:val="pt-BR"/>
        </w:rPr>
        <w:br/>
        <w:t>Session Repository</w:t>
      </w:r>
      <w:r w:rsidRPr="0047079E">
        <w:rPr>
          <w:lang w:val="pt-BR"/>
        </w:rPr>
        <w:br/>
        <w:t xml:space="preserve"> ↓</w:t>
      </w:r>
      <w:r w:rsidRPr="0047079E">
        <w:rPr>
          <w:lang w:val="pt-BR"/>
        </w:rPr>
        <w:br/>
        <w:t>Memory Repository</w:t>
      </w:r>
      <w:r w:rsidRPr="0047079E">
        <w:rPr>
          <w:lang w:val="pt-BR"/>
        </w:rPr>
        <w:br/>
        <w:t xml:space="preserve"> ↓</w:t>
      </w:r>
      <w:r w:rsidRPr="0047079E">
        <w:rPr>
          <w:lang w:val="pt-BR"/>
        </w:rPr>
        <w:br/>
        <w:t>Checkpoint Repository</w:t>
      </w:r>
      <w:r w:rsidRPr="0047079E">
        <w:rPr>
          <w:lang w:val="pt-BR"/>
        </w:rPr>
        <w:br/>
        <w:t xml:space="preserve"> ↓</w:t>
      </w:r>
      <w:r w:rsidRPr="0047079E">
        <w:rPr>
          <w:lang w:val="pt-BR"/>
        </w:rPr>
        <w:br/>
      </w:r>
      <w:r w:rsidRPr="0047079E">
        <w:rPr>
          <w:lang w:val="pt-BR"/>
        </w:rPr>
        <w:lastRenderedPageBreak/>
        <w:t>Autonomous Database</w:t>
      </w:r>
      <w:r w:rsidRPr="0047079E">
        <w:rPr>
          <w:lang w:val="pt-BR"/>
        </w:rPr>
        <w:br/>
      </w:r>
      <w:r w:rsidRPr="0047079E">
        <w:rPr>
          <w:lang w:val="pt-BR"/>
        </w:rPr>
        <w:br/>
        <w:t>Redis pode ser utilizado como cache complementar.</w:t>
      </w:r>
    </w:p>
    <w:p w14:paraId="5134BC86" w14:textId="77777777" w:rsidR="0047079E" w:rsidRPr="0047079E" w:rsidRDefault="0047079E" w:rsidP="0047079E">
      <w:pPr>
        <w:pStyle w:val="Ttulo1"/>
        <w:rPr>
          <w:lang w:val="pt-BR"/>
        </w:rPr>
      </w:pPr>
      <w:r w:rsidRPr="0047079E">
        <w:rPr>
          <w:lang w:val="pt-BR"/>
        </w:rPr>
        <w:t>Conclusão</w:t>
      </w:r>
    </w:p>
    <w:p w14:paraId="6F31496D" w14:textId="77777777" w:rsidR="0047079E" w:rsidRPr="00E2193D" w:rsidRDefault="0047079E" w:rsidP="0047079E">
      <w:pPr>
        <w:rPr>
          <w:lang w:val="pt-BR"/>
        </w:rPr>
      </w:pPr>
      <w:r w:rsidRPr="0047079E">
        <w:rPr>
          <w:lang w:val="pt-BR"/>
        </w:rPr>
        <w:t>Memória e checkpoints são essenciais para conversas corporativas de longa duração.</w:t>
      </w:r>
      <w:r w:rsidRPr="0047079E">
        <w:rPr>
          <w:lang w:val="pt-BR"/>
        </w:rPr>
        <w:br/>
      </w:r>
      <w:r w:rsidRPr="00E2193D">
        <w:rPr>
          <w:lang w:val="pt-BR"/>
        </w:rPr>
        <w:t>Eles permitem continuidade, recuperação, observabilidade e escalabilidade.</w:t>
      </w:r>
    </w:p>
    <w:p w14:paraId="62589B8F" w14:textId="77777777" w:rsidR="00C765E3" w:rsidRDefault="00C765E3" w:rsidP="00C765E3">
      <w:pPr>
        <w:pBdr>
          <w:bottom w:val="single" w:sz="6" w:space="1" w:color="auto"/>
        </w:pBdr>
        <w:rPr>
          <w:lang w:val="pt-BR"/>
        </w:rPr>
      </w:pPr>
    </w:p>
    <w:p w14:paraId="600E3A38" w14:textId="77777777" w:rsidR="004C42C9" w:rsidRPr="00E2193D" w:rsidRDefault="00000000">
      <w:pPr>
        <w:pStyle w:val="Ttulo1"/>
        <w:rPr>
          <w:lang w:val="pt-BR"/>
        </w:rPr>
      </w:pPr>
      <w:r w:rsidRPr="00E2193D">
        <w:rPr>
          <w:lang w:val="pt-BR"/>
        </w:rPr>
        <w:t>Checkpoints</w:t>
      </w:r>
    </w:p>
    <w:p w14:paraId="1CDC5E46" w14:textId="77777777" w:rsidR="004C42C9" w:rsidRPr="00E2193D" w:rsidRDefault="00000000">
      <w:pPr>
        <w:rPr>
          <w:lang w:val="pt-BR"/>
        </w:rPr>
      </w:pPr>
      <w:r w:rsidRPr="00E2193D">
        <w:rPr>
          <w:lang w:val="pt-BR"/>
        </w:rPr>
        <w:t>Checkpoint Integrity</w:t>
      </w:r>
      <w:r w:rsidRPr="00E2193D">
        <w:rPr>
          <w:lang w:val="pt-BR"/>
        </w:rPr>
        <w:br/>
        <w:t>Checkpoint Recovery</w:t>
      </w:r>
      <w:r w:rsidRPr="00E2193D">
        <w:rPr>
          <w:lang w:val="pt-BR"/>
        </w:rPr>
        <w:br/>
        <w:t>Checkpoint Compaction</w:t>
      </w:r>
      <w:r w:rsidRPr="00E2193D">
        <w:rPr>
          <w:lang w:val="pt-BR"/>
        </w:rPr>
        <w:br/>
        <w:t>Resilient Checkpointer</w:t>
      </w:r>
      <w:r w:rsidRPr="00E2193D">
        <w:rPr>
          <w:lang w:val="pt-BR"/>
        </w:rPr>
        <w:br/>
      </w:r>
      <w:r w:rsidRPr="00E2193D">
        <w:rPr>
          <w:lang w:val="pt-BR"/>
        </w:rPr>
        <w:br/>
        <w:t>Permitem retomada de workflows interrompidos.</w:t>
      </w:r>
    </w:p>
    <w:p w14:paraId="0CAA31CC" w14:textId="77777777" w:rsidR="00C765E3" w:rsidRDefault="00C765E3" w:rsidP="00C765E3">
      <w:pPr>
        <w:pBdr>
          <w:bottom w:val="single" w:sz="6" w:space="1" w:color="auto"/>
        </w:pBdr>
        <w:rPr>
          <w:lang w:val="pt-BR"/>
        </w:rPr>
      </w:pPr>
    </w:p>
    <w:p w14:paraId="4D19546F" w14:textId="77777777" w:rsidR="004C42C9" w:rsidRPr="00412666" w:rsidRDefault="00000000">
      <w:pPr>
        <w:pStyle w:val="Ttulo1"/>
        <w:rPr>
          <w:lang w:val="pt-BR"/>
        </w:rPr>
      </w:pPr>
      <w:r w:rsidRPr="00412666">
        <w:rPr>
          <w:lang w:val="pt-BR"/>
        </w:rPr>
        <w:t>Observabilidade</w:t>
      </w:r>
    </w:p>
    <w:p w14:paraId="3EFB8C4B" w14:textId="764B5EC0" w:rsidR="00FE4C43" w:rsidRPr="00FE4C43" w:rsidRDefault="00FE4C43" w:rsidP="00FE4C43">
      <w:pPr>
        <w:rPr>
          <w:lang w:val="pt-BR"/>
        </w:rPr>
      </w:pPr>
      <w:r w:rsidRPr="00FE4C43">
        <w:rPr>
          <w:lang w:val="pt-BR"/>
        </w:rPr>
        <w:t xml:space="preserve">Este </w:t>
      </w:r>
      <w:r>
        <w:rPr>
          <w:lang w:val="pt-BR"/>
        </w:rPr>
        <w:t>capitulo</w:t>
      </w:r>
      <w:r w:rsidRPr="00FE4C43">
        <w:rPr>
          <w:lang w:val="pt-BR"/>
        </w:rPr>
        <w:t xml:space="preserve"> descreve a arquitetura de observabilidade do Agent Framework OCI.</w:t>
      </w:r>
      <w:r w:rsidRPr="00FE4C43">
        <w:rPr>
          <w:lang w:val="pt-BR"/>
        </w:rPr>
        <w:br/>
        <w:t>Seu objetivo é fornecer rastreabilidade completa, monitoramento operacional, auditoria e análise de desempenho.</w:t>
      </w:r>
    </w:p>
    <w:p w14:paraId="5341EDC4" w14:textId="447EDED7" w:rsidR="00FE4C43" w:rsidRPr="00FE4C43" w:rsidRDefault="00FE4C43" w:rsidP="00FE4C43">
      <w:pPr>
        <w:pStyle w:val="Ttulo1"/>
        <w:rPr>
          <w:lang w:val="pt-BR"/>
        </w:rPr>
      </w:pPr>
      <w:r w:rsidRPr="00FE4C43">
        <w:rPr>
          <w:lang w:val="pt-BR"/>
        </w:rPr>
        <w:t>Por que Observabilidade é Fundamental</w:t>
      </w:r>
      <w:r>
        <w:rPr>
          <w:lang w:val="pt-BR"/>
        </w:rPr>
        <w:t>?</w:t>
      </w:r>
    </w:p>
    <w:p w14:paraId="234B4DD9" w14:textId="77777777" w:rsidR="00FE4C43" w:rsidRPr="00FE4C43" w:rsidRDefault="00FE4C43" w:rsidP="00FE4C43">
      <w:pPr>
        <w:rPr>
          <w:lang w:val="pt-BR"/>
        </w:rPr>
      </w:pPr>
      <w:r w:rsidRPr="00FE4C43">
        <w:rPr>
          <w:lang w:val="pt-BR"/>
        </w:rPr>
        <w:t>Em plataformas de agentes corporativos é necessário responder:</w:t>
      </w:r>
      <w:r w:rsidRPr="00FE4C43">
        <w:rPr>
          <w:lang w:val="pt-BR"/>
        </w:rPr>
        <w:br/>
      </w:r>
      <w:r w:rsidRPr="00FE4C43">
        <w:rPr>
          <w:lang w:val="pt-BR"/>
        </w:rPr>
        <w:br/>
        <w:t>- Qual agente respondeu?</w:t>
      </w:r>
      <w:r w:rsidRPr="00FE4C43">
        <w:rPr>
          <w:lang w:val="pt-BR"/>
        </w:rPr>
        <w:br/>
        <w:t>- Qual tool foi executada?</w:t>
      </w:r>
      <w:r w:rsidRPr="00FE4C43">
        <w:rPr>
          <w:lang w:val="pt-BR"/>
        </w:rPr>
        <w:br/>
        <w:t>- Qual MCP foi chamado?</w:t>
      </w:r>
      <w:r w:rsidRPr="00FE4C43">
        <w:rPr>
          <w:lang w:val="pt-BR"/>
        </w:rPr>
        <w:br/>
        <w:t>- Quanto custou a execução?</w:t>
      </w:r>
      <w:r w:rsidRPr="00FE4C43">
        <w:rPr>
          <w:lang w:val="pt-BR"/>
        </w:rPr>
        <w:br/>
        <w:t>- Quanto tempo levou?</w:t>
      </w:r>
      <w:r w:rsidRPr="00FE4C43">
        <w:rPr>
          <w:lang w:val="pt-BR"/>
        </w:rPr>
        <w:br/>
        <w:t>- Qual guardrail bloqueou?</w:t>
      </w:r>
      <w:r w:rsidRPr="00FE4C43">
        <w:rPr>
          <w:lang w:val="pt-BR"/>
        </w:rPr>
        <w:br/>
        <w:t>- Qual judge falhou?</w:t>
      </w:r>
      <w:r w:rsidRPr="00FE4C43">
        <w:rPr>
          <w:lang w:val="pt-BR"/>
        </w:rPr>
        <w:br/>
      </w:r>
      <w:r w:rsidRPr="00FE4C43">
        <w:rPr>
          <w:lang w:val="pt-BR"/>
        </w:rPr>
        <w:br/>
        <w:t>Sem observabilidade essas respostas são difíceis ou impossíveis.</w:t>
      </w:r>
    </w:p>
    <w:p w14:paraId="1AF648EA" w14:textId="77777777" w:rsidR="00FE4C43" w:rsidRPr="00FE4C43" w:rsidRDefault="00FE4C43" w:rsidP="00FE4C43">
      <w:pPr>
        <w:pStyle w:val="Ttulo1"/>
        <w:rPr>
          <w:lang w:val="pt-BR"/>
        </w:rPr>
      </w:pPr>
      <w:r w:rsidRPr="00FE4C43">
        <w:rPr>
          <w:lang w:val="pt-BR"/>
        </w:rPr>
        <w:lastRenderedPageBreak/>
        <w:t>Arquitetura de Observabilidade</w:t>
      </w:r>
    </w:p>
    <w:p w14:paraId="7557ECA1" w14:textId="77777777" w:rsidR="00FE4C43" w:rsidRDefault="00FE4C43" w:rsidP="00FE4C43">
      <w:r>
        <w:t>Frontend</w:t>
      </w:r>
      <w:r>
        <w:br/>
        <w:t xml:space="preserve"> ↓</w:t>
      </w:r>
      <w:r>
        <w:br/>
        <w:t>Workflow</w:t>
      </w:r>
      <w:r>
        <w:br/>
        <w:t xml:space="preserve"> ↓</w:t>
      </w:r>
      <w:r>
        <w:br/>
        <w:t>Telemetry Layer</w:t>
      </w:r>
      <w:r>
        <w:br/>
        <w:t xml:space="preserve"> ↓</w:t>
      </w:r>
      <w:r>
        <w:br/>
        <w:t>Langfuse</w:t>
      </w:r>
      <w:r>
        <w:br/>
        <w:t xml:space="preserve"> ↓</w:t>
      </w:r>
      <w:r>
        <w:br/>
        <w:t>OpenTelemetry</w:t>
      </w:r>
      <w:r>
        <w:br/>
        <w:t xml:space="preserve"> ↓</w:t>
      </w:r>
      <w:r>
        <w:br/>
        <w:t>OCI Streaming</w:t>
      </w:r>
      <w:r>
        <w:br/>
        <w:t xml:space="preserve"> ↓</w:t>
      </w:r>
      <w:r>
        <w:br/>
        <w:t>Observability Platform</w:t>
      </w:r>
      <w:r>
        <w:br/>
      </w:r>
    </w:p>
    <w:p w14:paraId="491DE276" w14:textId="77777777" w:rsidR="00FE4C43" w:rsidRPr="00FE4C43" w:rsidRDefault="00FE4C43" w:rsidP="00FE4C43">
      <w:pPr>
        <w:pStyle w:val="Ttulo1"/>
        <w:rPr>
          <w:lang w:val="pt-BR"/>
        </w:rPr>
      </w:pPr>
      <w:r w:rsidRPr="00FE4C43">
        <w:rPr>
          <w:lang w:val="pt-BR"/>
        </w:rPr>
        <w:t>Pilares da Observabilidade</w:t>
      </w:r>
    </w:p>
    <w:p w14:paraId="1A859A04" w14:textId="77777777" w:rsidR="00FE4C43" w:rsidRPr="00FE4C43" w:rsidRDefault="00FE4C43" w:rsidP="00FE4C43">
      <w:pPr>
        <w:rPr>
          <w:lang w:val="pt-BR"/>
        </w:rPr>
      </w:pPr>
      <w:r w:rsidRPr="00FE4C43">
        <w:rPr>
          <w:lang w:val="pt-BR"/>
        </w:rPr>
        <w:t>Logs</w:t>
      </w:r>
      <w:r w:rsidRPr="00FE4C43">
        <w:rPr>
          <w:lang w:val="pt-BR"/>
        </w:rPr>
        <w:br/>
        <w:t>Métricas</w:t>
      </w:r>
      <w:r w:rsidRPr="00FE4C43">
        <w:rPr>
          <w:lang w:val="pt-BR"/>
        </w:rPr>
        <w:br/>
        <w:t>Traces</w:t>
      </w:r>
      <w:r w:rsidRPr="00FE4C43">
        <w:rPr>
          <w:lang w:val="pt-BR"/>
        </w:rPr>
        <w:br/>
        <w:t>Events</w:t>
      </w:r>
      <w:r w:rsidRPr="00FE4C43">
        <w:rPr>
          <w:lang w:val="pt-BR"/>
        </w:rPr>
        <w:br/>
        <w:t>Generations</w:t>
      </w:r>
      <w:r w:rsidRPr="00FE4C43">
        <w:rPr>
          <w:lang w:val="pt-BR"/>
        </w:rPr>
        <w:br/>
      </w:r>
      <w:r w:rsidRPr="00FE4C43">
        <w:rPr>
          <w:lang w:val="pt-BR"/>
        </w:rPr>
        <w:br/>
        <w:t>O framework suporta todos esses pilares.</w:t>
      </w:r>
    </w:p>
    <w:p w14:paraId="12725A6E" w14:textId="77777777" w:rsidR="00FE4C43" w:rsidRPr="00FE4C43" w:rsidRDefault="00FE4C43" w:rsidP="00FE4C43">
      <w:pPr>
        <w:pStyle w:val="Ttulo1"/>
        <w:rPr>
          <w:lang w:val="pt-BR"/>
        </w:rPr>
      </w:pPr>
      <w:r w:rsidRPr="00FE4C43">
        <w:rPr>
          <w:lang w:val="pt-BR"/>
        </w:rPr>
        <w:t>Telemetry Layer</w:t>
      </w:r>
    </w:p>
    <w:p w14:paraId="4803F2AC" w14:textId="77777777" w:rsidR="00FE4C43" w:rsidRPr="00FE4C43" w:rsidRDefault="00FE4C43" w:rsidP="00FE4C43">
      <w:pPr>
        <w:rPr>
          <w:lang w:val="pt-BR"/>
        </w:rPr>
      </w:pPr>
      <w:r w:rsidRPr="00FE4C43">
        <w:rPr>
          <w:lang w:val="pt-BR"/>
        </w:rPr>
        <w:t>Camada responsável por capturar eventos do framework.</w:t>
      </w:r>
      <w:r w:rsidRPr="00FE4C43">
        <w:rPr>
          <w:lang w:val="pt-BR"/>
        </w:rPr>
        <w:br/>
      </w:r>
      <w:r w:rsidRPr="00FE4C43">
        <w:rPr>
          <w:lang w:val="pt-BR"/>
        </w:rPr>
        <w:br/>
        <w:t>Responsabilidades:</w:t>
      </w:r>
      <w:r w:rsidRPr="00FE4C43">
        <w:rPr>
          <w:lang w:val="pt-BR"/>
        </w:rPr>
        <w:br/>
      </w:r>
      <w:r w:rsidRPr="00FE4C43">
        <w:rPr>
          <w:lang w:val="pt-BR"/>
        </w:rPr>
        <w:br/>
        <w:t>- coletar métricas</w:t>
      </w:r>
      <w:r w:rsidRPr="00FE4C43">
        <w:rPr>
          <w:lang w:val="pt-BR"/>
        </w:rPr>
        <w:br/>
        <w:t>- criar traces</w:t>
      </w:r>
      <w:r w:rsidRPr="00FE4C43">
        <w:rPr>
          <w:lang w:val="pt-BR"/>
        </w:rPr>
        <w:br/>
        <w:t>- criar spans</w:t>
      </w:r>
      <w:r w:rsidRPr="00FE4C43">
        <w:rPr>
          <w:lang w:val="pt-BR"/>
        </w:rPr>
        <w:br/>
        <w:t>- registrar eventos</w:t>
      </w:r>
      <w:r w:rsidRPr="00FE4C43">
        <w:rPr>
          <w:lang w:val="pt-BR"/>
        </w:rPr>
        <w:br/>
        <w:t>- publicar telemetria</w:t>
      </w:r>
      <w:r w:rsidRPr="00FE4C43">
        <w:rPr>
          <w:lang w:val="pt-BR"/>
        </w:rPr>
        <w:br/>
      </w:r>
    </w:p>
    <w:p w14:paraId="5A81799D" w14:textId="77777777" w:rsidR="00FE4C43" w:rsidRPr="00FE4C43" w:rsidRDefault="00FE4C43" w:rsidP="00FE4C43">
      <w:pPr>
        <w:pStyle w:val="Ttulo1"/>
        <w:rPr>
          <w:lang w:val="pt-BR"/>
        </w:rPr>
      </w:pPr>
      <w:r w:rsidRPr="00FE4C43">
        <w:rPr>
          <w:lang w:val="pt-BR"/>
        </w:rPr>
        <w:t>Langfuse</w:t>
      </w:r>
    </w:p>
    <w:p w14:paraId="342360AA" w14:textId="77777777" w:rsidR="00FE4C43" w:rsidRPr="00FE4C43" w:rsidRDefault="00FE4C43" w:rsidP="00FE4C43">
      <w:pPr>
        <w:rPr>
          <w:lang w:val="pt-BR"/>
        </w:rPr>
      </w:pPr>
      <w:r w:rsidRPr="00FE4C43">
        <w:rPr>
          <w:lang w:val="pt-BR"/>
        </w:rPr>
        <w:t>Langfuse é a principal plataforma de observabilidade para LLMs.</w:t>
      </w:r>
      <w:r w:rsidRPr="00FE4C43">
        <w:rPr>
          <w:lang w:val="pt-BR"/>
        </w:rPr>
        <w:br/>
      </w:r>
      <w:r w:rsidRPr="00FE4C43">
        <w:rPr>
          <w:lang w:val="pt-BR"/>
        </w:rPr>
        <w:br/>
      </w:r>
      <w:r w:rsidRPr="00FE4C43">
        <w:rPr>
          <w:lang w:val="pt-BR"/>
        </w:rPr>
        <w:lastRenderedPageBreak/>
        <w:t>Permite:</w:t>
      </w:r>
      <w:r w:rsidRPr="00FE4C43">
        <w:rPr>
          <w:lang w:val="pt-BR"/>
        </w:rPr>
        <w:br/>
      </w:r>
      <w:r w:rsidRPr="00FE4C43">
        <w:rPr>
          <w:lang w:val="pt-BR"/>
        </w:rPr>
        <w:br/>
        <w:t>- rastrear conversas</w:t>
      </w:r>
      <w:r w:rsidRPr="00FE4C43">
        <w:rPr>
          <w:lang w:val="pt-BR"/>
        </w:rPr>
        <w:br/>
        <w:t>- monitorar prompts</w:t>
      </w:r>
      <w:r w:rsidRPr="00FE4C43">
        <w:rPr>
          <w:lang w:val="pt-BR"/>
        </w:rPr>
        <w:br/>
        <w:t>- monitorar respostas</w:t>
      </w:r>
      <w:r w:rsidRPr="00FE4C43">
        <w:rPr>
          <w:lang w:val="pt-BR"/>
        </w:rPr>
        <w:br/>
        <w:t>- acompanhar custos</w:t>
      </w:r>
      <w:r w:rsidRPr="00FE4C43">
        <w:rPr>
          <w:lang w:val="pt-BR"/>
        </w:rPr>
        <w:br/>
        <w:t>- visualizar traces</w:t>
      </w:r>
      <w:r w:rsidRPr="00FE4C43">
        <w:rPr>
          <w:lang w:val="pt-BR"/>
        </w:rPr>
        <w:br/>
      </w:r>
    </w:p>
    <w:p w14:paraId="4C40316C" w14:textId="77777777" w:rsidR="00FE4C43" w:rsidRPr="00FE4C43" w:rsidRDefault="00FE4C43" w:rsidP="00FE4C43">
      <w:pPr>
        <w:pStyle w:val="Ttulo1"/>
        <w:rPr>
          <w:lang w:val="pt-BR"/>
        </w:rPr>
      </w:pPr>
      <w:r w:rsidRPr="00FE4C43">
        <w:rPr>
          <w:lang w:val="pt-BR"/>
        </w:rPr>
        <w:t>Conceitos do Langfuse</w:t>
      </w:r>
    </w:p>
    <w:p w14:paraId="55B4EA01" w14:textId="77777777" w:rsidR="00FE4C43" w:rsidRPr="00FE4C43" w:rsidRDefault="00FE4C43" w:rsidP="00FE4C43">
      <w:pPr>
        <w:rPr>
          <w:lang w:val="pt-BR"/>
        </w:rPr>
      </w:pPr>
      <w:r w:rsidRPr="00FE4C43">
        <w:rPr>
          <w:lang w:val="pt-BR"/>
        </w:rPr>
        <w:t>Trace</w:t>
      </w:r>
      <w:r w:rsidRPr="00FE4C43">
        <w:rPr>
          <w:lang w:val="pt-BR"/>
        </w:rPr>
        <w:br/>
        <w:t>Representa uma conversa completa.</w:t>
      </w:r>
      <w:r w:rsidRPr="00FE4C43">
        <w:rPr>
          <w:lang w:val="pt-BR"/>
        </w:rPr>
        <w:br/>
      </w:r>
      <w:r w:rsidRPr="00FE4C43">
        <w:rPr>
          <w:lang w:val="pt-BR"/>
        </w:rPr>
        <w:br/>
        <w:t>Span</w:t>
      </w:r>
      <w:r w:rsidRPr="00FE4C43">
        <w:rPr>
          <w:lang w:val="pt-BR"/>
        </w:rPr>
        <w:br/>
        <w:t>Representa uma operação.</w:t>
      </w:r>
      <w:r w:rsidRPr="00FE4C43">
        <w:rPr>
          <w:lang w:val="pt-BR"/>
        </w:rPr>
        <w:br/>
      </w:r>
      <w:r w:rsidRPr="00FE4C43">
        <w:rPr>
          <w:lang w:val="pt-BR"/>
        </w:rPr>
        <w:br/>
        <w:t>Generation</w:t>
      </w:r>
      <w:r w:rsidRPr="00FE4C43">
        <w:rPr>
          <w:lang w:val="pt-BR"/>
        </w:rPr>
        <w:br/>
        <w:t>Representa uma chamada ao LLM.</w:t>
      </w:r>
      <w:r w:rsidRPr="00FE4C43">
        <w:rPr>
          <w:lang w:val="pt-BR"/>
        </w:rPr>
        <w:br/>
      </w:r>
      <w:r w:rsidRPr="00FE4C43">
        <w:rPr>
          <w:lang w:val="pt-BR"/>
        </w:rPr>
        <w:br/>
        <w:t>Event</w:t>
      </w:r>
      <w:r w:rsidRPr="00FE4C43">
        <w:rPr>
          <w:lang w:val="pt-BR"/>
        </w:rPr>
        <w:br/>
        <w:t>Representa um evento relevante.</w:t>
      </w:r>
      <w:r w:rsidRPr="00FE4C43">
        <w:rPr>
          <w:lang w:val="pt-BR"/>
        </w:rPr>
        <w:br/>
      </w:r>
    </w:p>
    <w:p w14:paraId="1882062D" w14:textId="77777777" w:rsidR="00FE4C43" w:rsidRPr="00FE4C43" w:rsidRDefault="00FE4C43" w:rsidP="00FE4C43">
      <w:pPr>
        <w:pStyle w:val="Ttulo1"/>
        <w:rPr>
          <w:lang w:val="pt-BR"/>
        </w:rPr>
      </w:pPr>
      <w:r w:rsidRPr="00FE4C43">
        <w:rPr>
          <w:lang w:val="pt-BR"/>
        </w:rPr>
        <w:t>Trace</w:t>
      </w:r>
    </w:p>
    <w:p w14:paraId="4F33AFB5" w14:textId="77777777" w:rsidR="00FE4C43" w:rsidRPr="00FE4C43" w:rsidRDefault="00FE4C43" w:rsidP="00FE4C43">
      <w:pPr>
        <w:rPr>
          <w:lang w:val="pt-BR"/>
        </w:rPr>
      </w:pPr>
      <w:r w:rsidRPr="00FE4C43">
        <w:rPr>
          <w:lang w:val="pt-BR"/>
        </w:rPr>
        <w:t>Uma Trace normalmente representa uma interação completa.</w:t>
      </w:r>
      <w:r w:rsidRPr="00FE4C43">
        <w:rPr>
          <w:lang w:val="pt-BR"/>
        </w:rPr>
        <w:br/>
      </w:r>
      <w:r w:rsidRPr="00FE4C43">
        <w:rPr>
          <w:lang w:val="pt-BR"/>
        </w:rPr>
        <w:br/>
        <w:t>Exemplo:</w:t>
      </w:r>
      <w:r w:rsidRPr="00FE4C43">
        <w:rPr>
          <w:lang w:val="pt-BR"/>
        </w:rPr>
        <w:br/>
      </w:r>
      <w:r w:rsidRPr="00FE4C43">
        <w:rPr>
          <w:lang w:val="pt-BR"/>
        </w:rPr>
        <w:br/>
        <w:t>Usuário</w:t>
      </w:r>
      <w:r w:rsidRPr="00FE4C43">
        <w:rPr>
          <w:lang w:val="pt-BR"/>
        </w:rPr>
        <w:br/>
        <w:t xml:space="preserve"> ↓</w:t>
      </w:r>
      <w:r w:rsidRPr="00FE4C43">
        <w:rPr>
          <w:lang w:val="pt-BR"/>
        </w:rPr>
        <w:br/>
        <w:t>Router</w:t>
      </w:r>
      <w:r w:rsidRPr="00FE4C43">
        <w:rPr>
          <w:lang w:val="pt-BR"/>
        </w:rPr>
        <w:br/>
        <w:t xml:space="preserve"> ↓</w:t>
      </w:r>
      <w:r w:rsidRPr="00FE4C43">
        <w:rPr>
          <w:lang w:val="pt-BR"/>
        </w:rPr>
        <w:br/>
        <w:t>Agent</w:t>
      </w:r>
      <w:r w:rsidRPr="00FE4C43">
        <w:rPr>
          <w:lang w:val="pt-BR"/>
        </w:rPr>
        <w:br/>
        <w:t xml:space="preserve"> ↓</w:t>
      </w:r>
      <w:r w:rsidRPr="00FE4C43">
        <w:rPr>
          <w:lang w:val="pt-BR"/>
        </w:rPr>
        <w:br/>
        <w:t>MCP</w:t>
      </w:r>
      <w:r w:rsidRPr="00FE4C43">
        <w:rPr>
          <w:lang w:val="pt-BR"/>
        </w:rPr>
        <w:br/>
        <w:t xml:space="preserve"> ↓</w:t>
      </w:r>
      <w:r w:rsidRPr="00FE4C43">
        <w:rPr>
          <w:lang w:val="pt-BR"/>
        </w:rPr>
        <w:br/>
        <w:t>LLM</w:t>
      </w:r>
      <w:r w:rsidRPr="00FE4C43">
        <w:rPr>
          <w:lang w:val="pt-BR"/>
        </w:rPr>
        <w:br/>
        <w:t xml:space="preserve"> ↓</w:t>
      </w:r>
      <w:r w:rsidRPr="00FE4C43">
        <w:rPr>
          <w:lang w:val="pt-BR"/>
        </w:rPr>
        <w:br/>
        <w:t>Resposta</w:t>
      </w:r>
      <w:r w:rsidRPr="00FE4C43">
        <w:rPr>
          <w:lang w:val="pt-BR"/>
        </w:rPr>
        <w:br/>
      </w:r>
      <w:r w:rsidRPr="00FE4C43">
        <w:rPr>
          <w:lang w:val="pt-BR"/>
        </w:rPr>
        <w:br/>
        <w:t>Tudo fica agrupado em uma única trace.</w:t>
      </w:r>
    </w:p>
    <w:p w14:paraId="0CE897E9" w14:textId="77777777" w:rsidR="00FE4C43" w:rsidRPr="00FE4C43" w:rsidRDefault="00FE4C43" w:rsidP="00FE4C43">
      <w:pPr>
        <w:pStyle w:val="Ttulo1"/>
        <w:rPr>
          <w:lang w:val="pt-BR"/>
        </w:rPr>
      </w:pPr>
      <w:r w:rsidRPr="00FE4C43">
        <w:rPr>
          <w:lang w:val="pt-BR"/>
        </w:rPr>
        <w:lastRenderedPageBreak/>
        <w:t>Span</w:t>
      </w:r>
    </w:p>
    <w:p w14:paraId="5218815D" w14:textId="77777777" w:rsidR="00FE4C43" w:rsidRDefault="00FE4C43" w:rsidP="00FE4C43">
      <w:r w:rsidRPr="00FE4C43">
        <w:rPr>
          <w:lang w:val="pt-BR"/>
        </w:rPr>
        <w:t>Cada etapa importante gera um Span.</w:t>
      </w:r>
      <w:r w:rsidRPr="00FE4C43">
        <w:rPr>
          <w:lang w:val="pt-BR"/>
        </w:rPr>
        <w:br/>
      </w:r>
      <w:r w:rsidRPr="00FE4C43">
        <w:rPr>
          <w:lang w:val="pt-BR"/>
        </w:rPr>
        <w:br/>
      </w:r>
      <w:r>
        <w:t>Exemplos:</w:t>
      </w:r>
      <w:r>
        <w:br/>
      </w:r>
      <w:r>
        <w:br/>
        <w:t>routing_span</w:t>
      </w:r>
      <w:r>
        <w:br/>
        <w:t>mcp_span</w:t>
      </w:r>
      <w:r>
        <w:br/>
        <w:t>llm_span</w:t>
      </w:r>
      <w:r>
        <w:br/>
        <w:t>judge_span</w:t>
      </w:r>
      <w:r>
        <w:br/>
      </w:r>
      <w:r>
        <w:br/>
        <w:t>Permitem análise detalhada.</w:t>
      </w:r>
    </w:p>
    <w:p w14:paraId="11279DB6" w14:textId="77777777" w:rsidR="00FE4C43" w:rsidRPr="00FE4C43" w:rsidRDefault="00FE4C43" w:rsidP="00FE4C43">
      <w:pPr>
        <w:pStyle w:val="Ttulo1"/>
        <w:rPr>
          <w:lang w:val="pt-BR"/>
        </w:rPr>
      </w:pPr>
      <w:r w:rsidRPr="00FE4C43">
        <w:rPr>
          <w:lang w:val="pt-BR"/>
        </w:rPr>
        <w:t>Generation</w:t>
      </w:r>
    </w:p>
    <w:p w14:paraId="37DA0930" w14:textId="77777777" w:rsidR="00FE4C43" w:rsidRPr="00FE4C43" w:rsidRDefault="00FE4C43" w:rsidP="00FE4C43">
      <w:pPr>
        <w:rPr>
          <w:lang w:val="pt-BR"/>
        </w:rPr>
      </w:pPr>
      <w:r w:rsidRPr="00FE4C43">
        <w:rPr>
          <w:lang w:val="pt-BR"/>
        </w:rPr>
        <w:t>Representa uma chamada ao modelo.</w:t>
      </w:r>
      <w:r w:rsidRPr="00FE4C43">
        <w:rPr>
          <w:lang w:val="pt-BR"/>
        </w:rPr>
        <w:br/>
      </w:r>
      <w:r w:rsidRPr="00FE4C43">
        <w:rPr>
          <w:lang w:val="pt-BR"/>
        </w:rPr>
        <w:br/>
        <w:t>Dados típicos:</w:t>
      </w:r>
      <w:r w:rsidRPr="00FE4C43">
        <w:rPr>
          <w:lang w:val="pt-BR"/>
        </w:rPr>
        <w:br/>
      </w:r>
      <w:r w:rsidRPr="00FE4C43">
        <w:rPr>
          <w:lang w:val="pt-BR"/>
        </w:rPr>
        <w:br/>
        <w:t>- modelo</w:t>
      </w:r>
      <w:r w:rsidRPr="00FE4C43">
        <w:rPr>
          <w:lang w:val="pt-BR"/>
        </w:rPr>
        <w:br/>
        <w:t>- temperatura</w:t>
      </w:r>
      <w:r w:rsidRPr="00FE4C43">
        <w:rPr>
          <w:lang w:val="pt-BR"/>
        </w:rPr>
        <w:br/>
        <w:t>- tokens entrada</w:t>
      </w:r>
      <w:r w:rsidRPr="00FE4C43">
        <w:rPr>
          <w:lang w:val="pt-BR"/>
        </w:rPr>
        <w:br/>
        <w:t>- tokens saída</w:t>
      </w:r>
      <w:r w:rsidRPr="00FE4C43">
        <w:rPr>
          <w:lang w:val="pt-BR"/>
        </w:rPr>
        <w:br/>
        <w:t>- custo</w:t>
      </w:r>
      <w:r w:rsidRPr="00FE4C43">
        <w:rPr>
          <w:lang w:val="pt-BR"/>
        </w:rPr>
        <w:br/>
        <w:t>- latência</w:t>
      </w:r>
      <w:r w:rsidRPr="00FE4C43">
        <w:rPr>
          <w:lang w:val="pt-BR"/>
        </w:rPr>
        <w:br/>
      </w:r>
    </w:p>
    <w:p w14:paraId="429F4783" w14:textId="77777777" w:rsidR="00FE4C43" w:rsidRPr="00FE4C43" w:rsidRDefault="00FE4C43" w:rsidP="00FE4C43">
      <w:pPr>
        <w:pStyle w:val="Ttulo1"/>
        <w:rPr>
          <w:lang w:val="pt-BR"/>
        </w:rPr>
      </w:pPr>
      <w:r w:rsidRPr="00FE4C43">
        <w:rPr>
          <w:lang w:val="pt-BR"/>
        </w:rPr>
        <w:t>Events</w:t>
      </w:r>
    </w:p>
    <w:p w14:paraId="73873498" w14:textId="77777777" w:rsidR="00FE4C43" w:rsidRDefault="00FE4C43" w:rsidP="00FE4C43">
      <w:r w:rsidRPr="00FE4C43">
        <w:rPr>
          <w:lang w:val="pt-BR"/>
        </w:rPr>
        <w:t>Eventos registram acontecimentos relevantes.</w:t>
      </w:r>
      <w:r w:rsidRPr="00FE4C43">
        <w:rPr>
          <w:lang w:val="pt-BR"/>
        </w:rPr>
        <w:br/>
      </w:r>
      <w:r w:rsidRPr="00FE4C43">
        <w:rPr>
          <w:lang w:val="pt-BR"/>
        </w:rPr>
        <w:br/>
      </w:r>
      <w:r>
        <w:t>Exemplos:</w:t>
      </w:r>
      <w:r>
        <w:br/>
      </w:r>
      <w:r>
        <w:br/>
        <w:t>workflow.started</w:t>
      </w:r>
      <w:r>
        <w:br/>
        <w:t>workflow.completed</w:t>
      </w:r>
      <w:r>
        <w:br/>
        <w:t>guardrail.blocked</w:t>
      </w:r>
      <w:r>
        <w:br/>
        <w:t>judge.completed</w:t>
      </w:r>
      <w:r>
        <w:br/>
      </w:r>
    </w:p>
    <w:p w14:paraId="24F99A6A" w14:textId="77777777" w:rsidR="00FE4C43" w:rsidRPr="00FE4C43" w:rsidRDefault="00FE4C43" w:rsidP="00FE4C43">
      <w:pPr>
        <w:pStyle w:val="Ttulo1"/>
        <w:rPr>
          <w:lang w:val="pt-BR"/>
        </w:rPr>
      </w:pPr>
      <w:r w:rsidRPr="00FE4C43">
        <w:rPr>
          <w:lang w:val="pt-BR"/>
        </w:rPr>
        <w:t>OpenTelemetry</w:t>
      </w:r>
    </w:p>
    <w:p w14:paraId="16A59D44" w14:textId="77777777" w:rsidR="00FE4C43" w:rsidRPr="00FE4C43" w:rsidRDefault="00FE4C43" w:rsidP="00FE4C43">
      <w:pPr>
        <w:rPr>
          <w:lang w:val="pt-BR"/>
        </w:rPr>
      </w:pPr>
      <w:r w:rsidRPr="00FE4C43">
        <w:rPr>
          <w:lang w:val="pt-BR"/>
        </w:rPr>
        <w:t>OpenTelemetry fornece instrumentação padronizada.</w:t>
      </w:r>
      <w:r w:rsidRPr="00FE4C43">
        <w:rPr>
          <w:lang w:val="pt-BR"/>
        </w:rPr>
        <w:br/>
      </w:r>
      <w:r w:rsidRPr="00FE4C43">
        <w:rPr>
          <w:lang w:val="pt-BR"/>
        </w:rPr>
        <w:br/>
        <w:t>Permite integração com diversas plataformas de monitoramento.</w:t>
      </w:r>
    </w:p>
    <w:p w14:paraId="6A8EFB7D" w14:textId="77777777" w:rsidR="00FE4C43" w:rsidRPr="00FE4C43" w:rsidRDefault="00FE4C43" w:rsidP="00FE4C43">
      <w:pPr>
        <w:pStyle w:val="Ttulo1"/>
        <w:rPr>
          <w:lang w:val="pt-BR"/>
        </w:rPr>
      </w:pPr>
      <w:r w:rsidRPr="00FE4C43">
        <w:rPr>
          <w:lang w:val="pt-BR"/>
        </w:rPr>
        <w:lastRenderedPageBreak/>
        <w:t>Conceitos OpenTelemetry</w:t>
      </w:r>
    </w:p>
    <w:p w14:paraId="0A52D6AF" w14:textId="77777777" w:rsidR="00FE4C43" w:rsidRPr="00FE4C43" w:rsidRDefault="00FE4C43" w:rsidP="00FE4C43">
      <w:pPr>
        <w:rPr>
          <w:lang w:val="pt-BR"/>
        </w:rPr>
      </w:pPr>
      <w:r w:rsidRPr="00FE4C43">
        <w:rPr>
          <w:lang w:val="pt-BR"/>
        </w:rPr>
        <w:t>Trace</w:t>
      </w:r>
      <w:r w:rsidRPr="00FE4C43">
        <w:rPr>
          <w:lang w:val="pt-BR"/>
        </w:rPr>
        <w:br/>
        <w:t>Span</w:t>
      </w:r>
      <w:r w:rsidRPr="00FE4C43">
        <w:rPr>
          <w:lang w:val="pt-BR"/>
        </w:rPr>
        <w:br/>
        <w:t>Attributes</w:t>
      </w:r>
      <w:r w:rsidRPr="00FE4C43">
        <w:rPr>
          <w:lang w:val="pt-BR"/>
        </w:rPr>
        <w:br/>
        <w:t>Events</w:t>
      </w:r>
      <w:r w:rsidRPr="00FE4C43">
        <w:rPr>
          <w:lang w:val="pt-BR"/>
        </w:rPr>
        <w:br/>
        <w:t>Metrics</w:t>
      </w:r>
      <w:r w:rsidRPr="00FE4C43">
        <w:rPr>
          <w:lang w:val="pt-BR"/>
        </w:rPr>
        <w:br/>
      </w:r>
      <w:r w:rsidRPr="00FE4C43">
        <w:rPr>
          <w:lang w:val="pt-BR"/>
        </w:rPr>
        <w:br/>
        <w:t>São os elementos fundamentais do modelo OTEL.</w:t>
      </w:r>
    </w:p>
    <w:p w14:paraId="2702BD1C" w14:textId="77777777" w:rsidR="00FE4C43" w:rsidRPr="00FE4C43" w:rsidRDefault="00FE4C43" w:rsidP="00FE4C43">
      <w:pPr>
        <w:pStyle w:val="Ttulo1"/>
        <w:rPr>
          <w:lang w:val="pt-BR"/>
        </w:rPr>
      </w:pPr>
      <w:r w:rsidRPr="00FE4C43">
        <w:rPr>
          <w:lang w:val="pt-BR"/>
        </w:rPr>
        <w:t>Integração Langfuse + OpenTelemetry</w:t>
      </w:r>
    </w:p>
    <w:p w14:paraId="2F1DA43A" w14:textId="77777777" w:rsidR="00FE4C43" w:rsidRPr="00FE4C43" w:rsidRDefault="00FE4C43" w:rsidP="00FE4C43">
      <w:pPr>
        <w:rPr>
          <w:lang w:val="pt-BR"/>
        </w:rPr>
      </w:pPr>
      <w:r w:rsidRPr="00FE4C43">
        <w:rPr>
          <w:lang w:val="pt-BR"/>
        </w:rPr>
        <w:t>Langfuse registra dados específicos de IA.</w:t>
      </w:r>
      <w:r w:rsidRPr="00FE4C43">
        <w:rPr>
          <w:lang w:val="pt-BR"/>
        </w:rPr>
        <w:br/>
      </w:r>
      <w:r w:rsidRPr="00FE4C43">
        <w:rPr>
          <w:lang w:val="pt-BR"/>
        </w:rPr>
        <w:br/>
        <w:t>OpenTelemetry registra métricas operacionais.</w:t>
      </w:r>
      <w:r w:rsidRPr="00FE4C43">
        <w:rPr>
          <w:lang w:val="pt-BR"/>
        </w:rPr>
        <w:br/>
      </w:r>
      <w:r w:rsidRPr="00FE4C43">
        <w:rPr>
          <w:lang w:val="pt-BR"/>
        </w:rPr>
        <w:br/>
        <w:t>A combinação fornece visibilidade completa.</w:t>
      </w:r>
    </w:p>
    <w:p w14:paraId="1F3222BC" w14:textId="77777777" w:rsidR="00FE4C43" w:rsidRPr="00FE4C43" w:rsidRDefault="00FE4C43" w:rsidP="00FE4C43">
      <w:pPr>
        <w:pStyle w:val="Ttulo1"/>
        <w:rPr>
          <w:lang w:val="pt-BR"/>
        </w:rPr>
      </w:pPr>
      <w:r w:rsidRPr="00FE4C43">
        <w:rPr>
          <w:lang w:val="pt-BR"/>
        </w:rPr>
        <w:t>OCI Streaming</w:t>
      </w:r>
    </w:p>
    <w:p w14:paraId="616B3BB8" w14:textId="77777777" w:rsidR="00FE4C43" w:rsidRPr="00FE4C43" w:rsidRDefault="00FE4C43" w:rsidP="00FE4C43">
      <w:pPr>
        <w:rPr>
          <w:lang w:val="pt-BR"/>
        </w:rPr>
      </w:pPr>
      <w:r w:rsidRPr="00FE4C43">
        <w:rPr>
          <w:lang w:val="pt-BR"/>
        </w:rPr>
        <w:t>OCI Streaming pode ser utilizado como barramento de eventos.</w:t>
      </w:r>
      <w:r w:rsidRPr="00FE4C43">
        <w:rPr>
          <w:lang w:val="pt-BR"/>
        </w:rPr>
        <w:br/>
      </w:r>
      <w:r w:rsidRPr="00FE4C43">
        <w:rPr>
          <w:lang w:val="pt-BR"/>
        </w:rPr>
        <w:br/>
        <w:t>Benefícios:</w:t>
      </w:r>
      <w:r w:rsidRPr="00FE4C43">
        <w:rPr>
          <w:lang w:val="pt-BR"/>
        </w:rPr>
        <w:br/>
      </w:r>
      <w:r w:rsidRPr="00FE4C43">
        <w:rPr>
          <w:lang w:val="pt-BR"/>
        </w:rPr>
        <w:br/>
        <w:t>- desacoplamento</w:t>
      </w:r>
      <w:r w:rsidRPr="00FE4C43">
        <w:rPr>
          <w:lang w:val="pt-BR"/>
        </w:rPr>
        <w:br/>
        <w:t>- integração</w:t>
      </w:r>
      <w:r w:rsidRPr="00FE4C43">
        <w:rPr>
          <w:lang w:val="pt-BR"/>
        </w:rPr>
        <w:br/>
        <w:t>- auditoria</w:t>
      </w:r>
      <w:r w:rsidRPr="00FE4C43">
        <w:rPr>
          <w:lang w:val="pt-BR"/>
        </w:rPr>
        <w:br/>
        <w:t>- analytics</w:t>
      </w:r>
      <w:r w:rsidRPr="00FE4C43">
        <w:rPr>
          <w:lang w:val="pt-BR"/>
        </w:rPr>
        <w:br/>
      </w:r>
    </w:p>
    <w:p w14:paraId="69DEEF3D" w14:textId="77777777" w:rsidR="00FE4C43" w:rsidRDefault="00FE4C43" w:rsidP="00FE4C43">
      <w:pPr>
        <w:pStyle w:val="Ttulo1"/>
      </w:pPr>
      <w:r>
        <w:t>Eventos Publicados</w:t>
      </w:r>
    </w:p>
    <w:p w14:paraId="288CD87E" w14:textId="77777777" w:rsidR="00FE4C43" w:rsidRDefault="00FE4C43" w:rsidP="00FE4C43">
      <w:r>
        <w:t>Exemplos:</w:t>
      </w:r>
      <w:r>
        <w:br/>
      </w:r>
      <w:r>
        <w:br/>
        <w:t>workflow.started</w:t>
      </w:r>
      <w:r>
        <w:br/>
        <w:t>workflow.completed</w:t>
      </w:r>
      <w:r>
        <w:br/>
        <w:t>agent.executed</w:t>
      </w:r>
      <w:r>
        <w:br/>
        <w:t>tool.executed</w:t>
      </w:r>
      <w:r>
        <w:br/>
        <w:t>judge.executed</w:t>
      </w:r>
      <w:r>
        <w:br/>
        <w:t>guardrail.blocked</w:t>
      </w:r>
      <w:r>
        <w:br/>
      </w:r>
    </w:p>
    <w:p w14:paraId="3E5A31BD" w14:textId="77777777" w:rsidR="00FE4C43" w:rsidRDefault="00FE4C43" w:rsidP="00FE4C43">
      <w:pPr>
        <w:pStyle w:val="Ttulo1"/>
      </w:pPr>
      <w:r>
        <w:lastRenderedPageBreak/>
        <w:t>Monitoramento de MCP</w:t>
      </w:r>
    </w:p>
    <w:p w14:paraId="253302F1" w14:textId="77777777" w:rsidR="00FE4C43" w:rsidRDefault="00FE4C43" w:rsidP="00FE4C43">
      <w:r>
        <w:t>Eventos importantes:</w:t>
      </w:r>
      <w:r>
        <w:br/>
      </w:r>
      <w:r>
        <w:br/>
        <w:t>tool_selected</w:t>
      </w:r>
      <w:r>
        <w:br/>
        <w:t>tool_execution_started</w:t>
      </w:r>
      <w:r>
        <w:br/>
        <w:t>tool_execution_completed</w:t>
      </w:r>
      <w:r>
        <w:br/>
        <w:t>tool_execution_failed</w:t>
      </w:r>
      <w:r>
        <w:br/>
      </w:r>
      <w:r>
        <w:br/>
        <w:t>Permitem diagnosticar integrações externas.</w:t>
      </w:r>
    </w:p>
    <w:p w14:paraId="3104A4E1" w14:textId="77777777" w:rsidR="00FE4C43" w:rsidRDefault="00FE4C43" w:rsidP="00FE4C43">
      <w:pPr>
        <w:pStyle w:val="Ttulo1"/>
      </w:pPr>
      <w:r>
        <w:t>Monitoramento de Guardrails</w:t>
      </w:r>
    </w:p>
    <w:p w14:paraId="1A36109A" w14:textId="77777777" w:rsidR="00FE4C43" w:rsidRDefault="00FE4C43" w:rsidP="00FE4C43">
      <w:r>
        <w:t>Eventos:</w:t>
      </w:r>
      <w:r>
        <w:br/>
      </w:r>
      <w:r>
        <w:br/>
        <w:t>guardrail.executed</w:t>
      </w:r>
      <w:r>
        <w:br/>
        <w:t>guardrail.blocked</w:t>
      </w:r>
      <w:r>
        <w:br/>
        <w:t>guardrail.failed</w:t>
      </w:r>
      <w:r>
        <w:br/>
      </w:r>
      <w:r>
        <w:br/>
        <w:t>Permitem acompanhar governança.</w:t>
      </w:r>
    </w:p>
    <w:p w14:paraId="272794A7" w14:textId="77777777" w:rsidR="00FE4C43" w:rsidRDefault="00FE4C43" w:rsidP="00FE4C43">
      <w:pPr>
        <w:pStyle w:val="Ttulo1"/>
      </w:pPr>
      <w:r>
        <w:t>Monitoramento de Judges</w:t>
      </w:r>
    </w:p>
    <w:p w14:paraId="347E80B1" w14:textId="77777777" w:rsidR="00FE4C43" w:rsidRDefault="00FE4C43" w:rsidP="00FE4C43">
      <w:r>
        <w:t>Eventos:</w:t>
      </w:r>
      <w:r>
        <w:br/>
      </w:r>
      <w:r>
        <w:br/>
        <w:t>judge.executed</w:t>
      </w:r>
      <w:r>
        <w:br/>
        <w:t>judge.score</w:t>
      </w:r>
      <w:r>
        <w:br/>
        <w:t>judge.failed</w:t>
      </w:r>
      <w:r>
        <w:br/>
      </w:r>
      <w:r>
        <w:br/>
        <w:t>Permitem avaliar qualidade das respostas.</w:t>
      </w:r>
    </w:p>
    <w:p w14:paraId="741BDEB7" w14:textId="77777777" w:rsidR="00FE4C43" w:rsidRPr="00FE4C43" w:rsidRDefault="00FE4C43" w:rsidP="00FE4C43">
      <w:pPr>
        <w:pStyle w:val="Ttulo1"/>
        <w:rPr>
          <w:lang w:val="pt-BR"/>
        </w:rPr>
      </w:pPr>
      <w:r w:rsidRPr="00FE4C43">
        <w:rPr>
          <w:lang w:val="pt-BR"/>
        </w:rPr>
        <w:t>Monitoramento de Workflow</w:t>
      </w:r>
    </w:p>
    <w:p w14:paraId="6C3BF934" w14:textId="77777777" w:rsidR="00FE4C43" w:rsidRPr="00FE4C43" w:rsidRDefault="00FE4C43" w:rsidP="00FE4C43">
      <w:pPr>
        <w:rPr>
          <w:lang w:val="pt-BR"/>
        </w:rPr>
      </w:pPr>
      <w:r w:rsidRPr="00FE4C43">
        <w:rPr>
          <w:lang w:val="pt-BR"/>
        </w:rPr>
        <w:t>Eventos:</w:t>
      </w:r>
      <w:r w:rsidRPr="00FE4C43">
        <w:rPr>
          <w:lang w:val="pt-BR"/>
        </w:rPr>
        <w:br/>
      </w:r>
      <w:r w:rsidRPr="00FE4C43">
        <w:rPr>
          <w:lang w:val="pt-BR"/>
        </w:rPr>
        <w:br/>
        <w:t>workflow.started</w:t>
      </w:r>
      <w:r w:rsidRPr="00FE4C43">
        <w:rPr>
          <w:lang w:val="pt-BR"/>
        </w:rPr>
        <w:br/>
        <w:t>workflow.completed</w:t>
      </w:r>
      <w:r w:rsidRPr="00FE4C43">
        <w:rPr>
          <w:lang w:val="pt-BR"/>
        </w:rPr>
        <w:br/>
        <w:t>workflow.failed</w:t>
      </w:r>
      <w:r w:rsidRPr="00FE4C43">
        <w:rPr>
          <w:lang w:val="pt-BR"/>
        </w:rPr>
        <w:br/>
      </w:r>
      <w:r w:rsidRPr="00FE4C43">
        <w:rPr>
          <w:lang w:val="pt-BR"/>
        </w:rPr>
        <w:br/>
        <w:t>Permitem acompanhar execução ponta a ponta.</w:t>
      </w:r>
    </w:p>
    <w:p w14:paraId="53D4414A" w14:textId="77777777" w:rsidR="00FE4C43" w:rsidRPr="00FE4C43" w:rsidRDefault="00FE4C43" w:rsidP="00FE4C43">
      <w:pPr>
        <w:pStyle w:val="Ttulo1"/>
        <w:rPr>
          <w:lang w:val="pt-BR"/>
        </w:rPr>
      </w:pPr>
      <w:r w:rsidRPr="00FE4C43">
        <w:rPr>
          <w:lang w:val="pt-BR"/>
        </w:rPr>
        <w:lastRenderedPageBreak/>
        <w:t>Métricas Operacionais</w:t>
      </w:r>
    </w:p>
    <w:p w14:paraId="10D9A866" w14:textId="77777777" w:rsidR="00FE4C43" w:rsidRPr="00FE4C43" w:rsidRDefault="00FE4C43" w:rsidP="00FE4C43">
      <w:pPr>
        <w:rPr>
          <w:lang w:val="pt-BR"/>
        </w:rPr>
      </w:pPr>
      <w:r w:rsidRPr="00FE4C43">
        <w:rPr>
          <w:lang w:val="pt-BR"/>
        </w:rPr>
        <w:t>Latência</w:t>
      </w:r>
      <w:r w:rsidRPr="00FE4C43">
        <w:rPr>
          <w:lang w:val="pt-BR"/>
        </w:rPr>
        <w:br/>
        <w:t>Tokens</w:t>
      </w:r>
      <w:r w:rsidRPr="00FE4C43">
        <w:rPr>
          <w:lang w:val="pt-BR"/>
        </w:rPr>
        <w:br/>
        <w:t>Custo</w:t>
      </w:r>
      <w:r w:rsidRPr="00FE4C43">
        <w:rPr>
          <w:lang w:val="pt-BR"/>
        </w:rPr>
        <w:br/>
        <w:t>Chamadas MCP</w:t>
      </w:r>
      <w:r w:rsidRPr="00FE4C43">
        <w:rPr>
          <w:lang w:val="pt-BR"/>
        </w:rPr>
        <w:br/>
        <w:t>Falhas</w:t>
      </w:r>
      <w:r w:rsidRPr="00FE4C43">
        <w:rPr>
          <w:lang w:val="pt-BR"/>
        </w:rPr>
        <w:br/>
        <w:t>Retries</w:t>
      </w:r>
      <w:r w:rsidRPr="00FE4C43">
        <w:rPr>
          <w:lang w:val="pt-BR"/>
        </w:rPr>
        <w:br/>
        <w:t>Taxa de sucesso</w:t>
      </w:r>
      <w:r w:rsidRPr="00FE4C43">
        <w:rPr>
          <w:lang w:val="pt-BR"/>
        </w:rPr>
        <w:br/>
      </w:r>
      <w:r w:rsidRPr="00FE4C43">
        <w:rPr>
          <w:lang w:val="pt-BR"/>
        </w:rPr>
        <w:br/>
        <w:t>São métricas fundamentais para operação.</w:t>
      </w:r>
    </w:p>
    <w:p w14:paraId="091E15D8" w14:textId="77777777" w:rsidR="00FE4C43" w:rsidRPr="00FE4C43" w:rsidRDefault="00FE4C43" w:rsidP="00FE4C43">
      <w:pPr>
        <w:pStyle w:val="Ttulo1"/>
        <w:rPr>
          <w:lang w:val="pt-BR"/>
        </w:rPr>
      </w:pPr>
      <w:r w:rsidRPr="00FE4C43">
        <w:rPr>
          <w:lang w:val="pt-BR"/>
        </w:rPr>
        <w:t>Custos de LLM</w:t>
      </w:r>
    </w:p>
    <w:p w14:paraId="6238A934" w14:textId="77777777" w:rsidR="00FE4C43" w:rsidRPr="00FE4C43" w:rsidRDefault="00FE4C43" w:rsidP="00FE4C43">
      <w:pPr>
        <w:rPr>
          <w:lang w:val="pt-BR"/>
        </w:rPr>
      </w:pPr>
      <w:r w:rsidRPr="00FE4C43">
        <w:rPr>
          <w:lang w:val="pt-BR"/>
        </w:rPr>
        <w:t>Langfuse pode registrar:</w:t>
      </w:r>
      <w:r w:rsidRPr="00FE4C43">
        <w:rPr>
          <w:lang w:val="pt-BR"/>
        </w:rPr>
        <w:br/>
      </w:r>
      <w:r w:rsidRPr="00FE4C43">
        <w:rPr>
          <w:lang w:val="pt-BR"/>
        </w:rPr>
        <w:br/>
        <w:t>- tokens de entrada</w:t>
      </w:r>
      <w:r w:rsidRPr="00FE4C43">
        <w:rPr>
          <w:lang w:val="pt-BR"/>
        </w:rPr>
        <w:br/>
        <w:t>- tokens de saída</w:t>
      </w:r>
      <w:r w:rsidRPr="00FE4C43">
        <w:rPr>
          <w:lang w:val="pt-BR"/>
        </w:rPr>
        <w:br/>
        <w:t>- custo estimado</w:t>
      </w:r>
      <w:r w:rsidRPr="00FE4C43">
        <w:rPr>
          <w:lang w:val="pt-BR"/>
        </w:rPr>
        <w:br/>
        <w:t>- custo acumulado</w:t>
      </w:r>
      <w:r w:rsidRPr="00FE4C43">
        <w:rPr>
          <w:lang w:val="pt-BR"/>
        </w:rPr>
        <w:br/>
      </w:r>
      <w:r w:rsidRPr="00FE4C43">
        <w:rPr>
          <w:lang w:val="pt-BR"/>
        </w:rPr>
        <w:br/>
        <w:t>Permite governança financeira.</w:t>
      </w:r>
    </w:p>
    <w:p w14:paraId="32C01066" w14:textId="77777777" w:rsidR="00FE4C43" w:rsidRPr="002B4EBC" w:rsidRDefault="00FE4C43" w:rsidP="00FE4C43">
      <w:pPr>
        <w:pStyle w:val="Ttulo1"/>
        <w:rPr>
          <w:lang w:val="pt-BR"/>
        </w:rPr>
      </w:pPr>
      <w:r w:rsidRPr="002B4EBC">
        <w:rPr>
          <w:lang w:val="pt-BR"/>
        </w:rPr>
        <w:t>Auditoria</w:t>
      </w:r>
    </w:p>
    <w:p w14:paraId="0D41F119" w14:textId="77777777" w:rsidR="00FE4C43" w:rsidRPr="002B4EBC" w:rsidRDefault="00FE4C43" w:rsidP="00FE4C43">
      <w:pPr>
        <w:rPr>
          <w:lang w:val="pt-BR"/>
        </w:rPr>
      </w:pPr>
      <w:r w:rsidRPr="002B4EBC">
        <w:rPr>
          <w:lang w:val="pt-BR"/>
        </w:rPr>
        <w:t>Toda execução pode ser reconstruída utilizando:</w:t>
      </w:r>
      <w:r w:rsidRPr="002B4EBC">
        <w:rPr>
          <w:lang w:val="pt-BR"/>
        </w:rPr>
        <w:br/>
      </w:r>
      <w:r w:rsidRPr="002B4EBC">
        <w:rPr>
          <w:lang w:val="pt-BR"/>
        </w:rPr>
        <w:br/>
        <w:t>- traces</w:t>
      </w:r>
      <w:r w:rsidRPr="002B4EBC">
        <w:rPr>
          <w:lang w:val="pt-BR"/>
        </w:rPr>
        <w:br/>
        <w:t>- spans</w:t>
      </w:r>
      <w:r w:rsidRPr="002B4EBC">
        <w:rPr>
          <w:lang w:val="pt-BR"/>
        </w:rPr>
        <w:br/>
        <w:t>- eventos</w:t>
      </w:r>
      <w:r w:rsidRPr="002B4EBC">
        <w:rPr>
          <w:lang w:val="pt-BR"/>
        </w:rPr>
        <w:br/>
        <w:t>- checkpoints</w:t>
      </w:r>
      <w:r w:rsidRPr="002B4EBC">
        <w:rPr>
          <w:lang w:val="pt-BR"/>
        </w:rPr>
        <w:br/>
      </w:r>
      <w:r w:rsidRPr="002B4EBC">
        <w:rPr>
          <w:lang w:val="pt-BR"/>
        </w:rPr>
        <w:br/>
        <w:t>Facilitando investigações.</w:t>
      </w:r>
    </w:p>
    <w:p w14:paraId="35CB0FF8" w14:textId="77777777" w:rsidR="00FE4C43" w:rsidRPr="002B4EBC" w:rsidRDefault="00FE4C43" w:rsidP="00FE4C43">
      <w:pPr>
        <w:pStyle w:val="Ttulo1"/>
        <w:rPr>
          <w:lang w:val="pt-BR"/>
        </w:rPr>
      </w:pPr>
      <w:r w:rsidRPr="002B4EBC">
        <w:rPr>
          <w:lang w:val="pt-BR"/>
        </w:rPr>
        <w:t>Troubleshooting</w:t>
      </w:r>
    </w:p>
    <w:p w14:paraId="4A30664C" w14:textId="77777777" w:rsidR="00FE4C43" w:rsidRPr="002B4EBC" w:rsidRDefault="00FE4C43" w:rsidP="00FE4C43">
      <w:pPr>
        <w:rPr>
          <w:lang w:val="pt-BR"/>
        </w:rPr>
      </w:pPr>
      <w:r w:rsidRPr="002B4EBC">
        <w:rPr>
          <w:lang w:val="pt-BR"/>
        </w:rPr>
        <w:t>Perguntas comuns:</w:t>
      </w:r>
      <w:r w:rsidRPr="002B4EBC">
        <w:rPr>
          <w:lang w:val="pt-BR"/>
        </w:rPr>
        <w:br/>
      </w:r>
      <w:r w:rsidRPr="002B4EBC">
        <w:rPr>
          <w:lang w:val="pt-BR"/>
        </w:rPr>
        <w:br/>
        <w:t>Por que o agente respondeu isso?</w:t>
      </w:r>
      <w:r w:rsidRPr="002B4EBC">
        <w:rPr>
          <w:lang w:val="pt-BR"/>
        </w:rPr>
        <w:br/>
        <w:t>→ Trace</w:t>
      </w:r>
      <w:r w:rsidRPr="002B4EBC">
        <w:rPr>
          <w:lang w:val="pt-BR"/>
        </w:rPr>
        <w:br/>
      </w:r>
      <w:r w:rsidRPr="002B4EBC">
        <w:rPr>
          <w:lang w:val="pt-BR"/>
        </w:rPr>
        <w:br/>
        <w:t>Qual tool foi chamada?</w:t>
      </w:r>
      <w:r w:rsidRPr="002B4EBC">
        <w:rPr>
          <w:lang w:val="pt-BR"/>
        </w:rPr>
        <w:br/>
        <w:t>→ Span MCP</w:t>
      </w:r>
      <w:r w:rsidRPr="002B4EBC">
        <w:rPr>
          <w:lang w:val="pt-BR"/>
        </w:rPr>
        <w:br/>
      </w:r>
      <w:r w:rsidRPr="002B4EBC">
        <w:rPr>
          <w:lang w:val="pt-BR"/>
        </w:rPr>
        <w:br/>
      </w:r>
      <w:r w:rsidRPr="002B4EBC">
        <w:rPr>
          <w:lang w:val="pt-BR"/>
        </w:rPr>
        <w:lastRenderedPageBreak/>
        <w:t>Quanto custou?</w:t>
      </w:r>
      <w:r w:rsidRPr="002B4EBC">
        <w:rPr>
          <w:lang w:val="pt-BR"/>
        </w:rPr>
        <w:br/>
        <w:t>→ Generation</w:t>
      </w:r>
      <w:r w:rsidRPr="002B4EBC">
        <w:rPr>
          <w:lang w:val="pt-BR"/>
        </w:rPr>
        <w:br/>
      </w:r>
      <w:r w:rsidRPr="002B4EBC">
        <w:rPr>
          <w:lang w:val="pt-BR"/>
        </w:rPr>
        <w:br/>
        <w:t>Qual guardrail bloqueou?</w:t>
      </w:r>
      <w:r w:rsidRPr="002B4EBC">
        <w:rPr>
          <w:lang w:val="pt-BR"/>
        </w:rPr>
        <w:br/>
        <w:t>→ Event</w:t>
      </w:r>
      <w:r w:rsidRPr="002B4EBC">
        <w:rPr>
          <w:lang w:val="pt-BR"/>
        </w:rPr>
        <w:br/>
      </w:r>
    </w:p>
    <w:p w14:paraId="3DD15D35" w14:textId="77777777" w:rsidR="00FE4C43" w:rsidRPr="002B4EBC" w:rsidRDefault="00FE4C43" w:rsidP="00FE4C43">
      <w:pPr>
        <w:pStyle w:val="Ttulo1"/>
        <w:rPr>
          <w:lang w:val="pt-BR"/>
        </w:rPr>
      </w:pPr>
      <w:r w:rsidRPr="002B4EBC">
        <w:rPr>
          <w:lang w:val="pt-BR"/>
        </w:rPr>
        <w:t>Dashboards</w:t>
      </w:r>
    </w:p>
    <w:p w14:paraId="23F18DCD" w14:textId="77777777" w:rsidR="00FE4C43" w:rsidRPr="002B4EBC" w:rsidRDefault="00FE4C43" w:rsidP="00FE4C43">
      <w:pPr>
        <w:rPr>
          <w:lang w:val="pt-BR"/>
        </w:rPr>
      </w:pPr>
      <w:r w:rsidRPr="002B4EBC">
        <w:rPr>
          <w:lang w:val="pt-BR"/>
        </w:rPr>
        <w:t>Indicadores recomendados:</w:t>
      </w:r>
      <w:r w:rsidRPr="002B4EBC">
        <w:rPr>
          <w:lang w:val="pt-BR"/>
        </w:rPr>
        <w:br/>
      </w:r>
      <w:r w:rsidRPr="002B4EBC">
        <w:rPr>
          <w:lang w:val="pt-BR"/>
        </w:rPr>
        <w:br/>
        <w:t>- volume de conversas</w:t>
      </w:r>
      <w:r w:rsidRPr="002B4EBC">
        <w:rPr>
          <w:lang w:val="pt-BR"/>
        </w:rPr>
        <w:br/>
        <w:t>- latência média</w:t>
      </w:r>
      <w:r w:rsidRPr="002B4EBC">
        <w:rPr>
          <w:lang w:val="pt-BR"/>
        </w:rPr>
        <w:br/>
        <w:t>- custo diário</w:t>
      </w:r>
      <w:r w:rsidRPr="002B4EBC">
        <w:rPr>
          <w:lang w:val="pt-BR"/>
        </w:rPr>
        <w:br/>
        <w:t>- erros MCP</w:t>
      </w:r>
      <w:r w:rsidRPr="002B4EBC">
        <w:rPr>
          <w:lang w:val="pt-BR"/>
        </w:rPr>
        <w:br/>
        <w:t>- bloqueios guardrails</w:t>
      </w:r>
      <w:r w:rsidRPr="002B4EBC">
        <w:rPr>
          <w:lang w:val="pt-BR"/>
        </w:rPr>
        <w:br/>
        <w:t>- score judges</w:t>
      </w:r>
      <w:r w:rsidRPr="002B4EBC">
        <w:rPr>
          <w:lang w:val="pt-BR"/>
        </w:rPr>
        <w:br/>
      </w:r>
    </w:p>
    <w:p w14:paraId="04D9B942" w14:textId="77777777" w:rsidR="00FE4C43" w:rsidRPr="002B4EBC" w:rsidRDefault="00FE4C43" w:rsidP="00FE4C43">
      <w:pPr>
        <w:pStyle w:val="Ttulo1"/>
        <w:rPr>
          <w:lang w:val="pt-BR"/>
        </w:rPr>
      </w:pPr>
      <w:r w:rsidRPr="002B4EBC">
        <w:rPr>
          <w:lang w:val="pt-BR"/>
        </w:rPr>
        <w:t>Boas Práticas</w:t>
      </w:r>
    </w:p>
    <w:p w14:paraId="2FA4CCE7" w14:textId="77777777" w:rsidR="00FE4C43" w:rsidRPr="002B4EBC" w:rsidRDefault="00FE4C43" w:rsidP="00FE4C43">
      <w:pPr>
        <w:rPr>
          <w:lang w:val="pt-BR"/>
        </w:rPr>
      </w:pPr>
      <w:r w:rsidRPr="002B4EBC">
        <w:rPr>
          <w:lang w:val="pt-BR"/>
        </w:rPr>
        <w:t>Instrumentar todos os componentes.</w:t>
      </w:r>
      <w:r w:rsidRPr="002B4EBC">
        <w:rPr>
          <w:lang w:val="pt-BR"/>
        </w:rPr>
        <w:br/>
        <w:t>Criar traces ponta a ponta.</w:t>
      </w:r>
      <w:r w:rsidRPr="002B4EBC">
        <w:rPr>
          <w:lang w:val="pt-BR"/>
        </w:rPr>
        <w:br/>
        <w:t>Registrar eventos de negócio.</w:t>
      </w:r>
      <w:r w:rsidRPr="002B4EBC">
        <w:rPr>
          <w:lang w:val="pt-BR"/>
        </w:rPr>
        <w:br/>
        <w:t>Monitorar custos.</w:t>
      </w:r>
      <w:r w:rsidRPr="002B4EBC">
        <w:rPr>
          <w:lang w:val="pt-BR"/>
        </w:rPr>
        <w:br/>
        <w:t>Centralizar telemetria.</w:t>
      </w:r>
      <w:r w:rsidRPr="002B4EBC">
        <w:rPr>
          <w:lang w:val="pt-BR"/>
        </w:rPr>
        <w:br/>
      </w:r>
    </w:p>
    <w:p w14:paraId="60558F09" w14:textId="77777777" w:rsidR="00FE4C43" w:rsidRPr="002B4EBC" w:rsidRDefault="00FE4C43" w:rsidP="00FE4C43">
      <w:pPr>
        <w:pStyle w:val="Ttulo1"/>
        <w:rPr>
          <w:lang w:val="pt-BR"/>
        </w:rPr>
      </w:pPr>
      <w:r w:rsidRPr="002B4EBC">
        <w:rPr>
          <w:lang w:val="pt-BR"/>
        </w:rPr>
        <w:t>Arquitetura Recomendada para Produção</w:t>
      </w:r>
    </w:p>
    <w:p w14:paraId="4D5D334C" w14:textId="77777777" w:rsidR="00FE4C43" w:rsidRPr="002B4EBC" w:rsidRDefault="00FE4C43" w:rsidP="00FE4C43">
      <w:pPr>
        <w:rPr>
          <w:lang w:val="pt-BR"/>
        </w:rPr>
      </w:pPr>
      <w:r w:rsidRPr="002B4EBC">
        <w:rPr>
          <w:lang w:val="pt-BR"/>
        </w:rPr>
        <w:t>Workflow</w:t>
      </w:r>
      <w:r w:rsidRPr="002B4EBC">
        <w:rPr>
          <w:lang w:val="pt-BR"/>
        </w:rPr>
        <w:br/>
        <w:t xml:space="preserve"> ↓</w:t>
      </w:r>
      <w:r w:rsidRPr="002B4EBC">
        <w:rPr>
          <w:lang w:val="pt-BR"/>
        </w:rPr>
        <w:br/>
        <w:t>Telemetry Layer</w:t>
      </w:r>
      <w:r w:rsidRPr="002B4EBC">
        <w:rPr>
          <w:lang w:val="pt-BR"/>
        </w:rPr>
        <w:br/>
        <w:t xml:space="preserve"> ↓</w:t>
      </w:r>
      <w:r w:rsidRPr="002B4EBC">
        <w:rPr>
          <w:lang w:val="pt-BR"/>
        </w:rPr>
        <w:br/>
        <w:t>Langfuse</w:t>
      </w:r>
      <w:r w:rsidRPr="002B4EBC">
        <w:rPr>
          <w:lang w:val="pt-BR"/>
        </w:rPr>
        <w:br/>
        <w:t xml:space="preserve"> ↓</w:t>
      </w:r>
      <w:r w:rsidRPr="002B4EBC">
        <w:rPr>
          <w:lang w:val="pt-BR"/>
        </w:rPr>
        <w:br/>
        <w:t>OpenTelemetry</w:t>
      </w:r>
      <w:r w:rsidRPr="002B4EBC">
        <w:rPr>
          <w:lang w:val="pt-BR"/>
        </w:rPr>
        <w:br/>
        <w:t xml:space="preserve"> ↓</w:t>
      </w:r>
      <w:r w:rsidRPr="002B4EBC">
        <w:rPr>
          <w:lang w:val="pt-BR"/>
        </w:rPr>
        <w:br/>
        <w:t>OCI Streaming</w:t>
      </w:r>
      <w:r w:rsidRPr="002B4EBC">
        <w:rPr>
          <w:lang w:val="pt-BR"/>
        </w:rPr>
        <w:br/>
        <w:t xml:space="preserve"> ↓</w:t>
      </w:r>
      <w:r w:rsidRPr="002B4EBC">
        <w:rPr>
          <w:lang w:val="pt-BR"/>
        </w:rPr>
        <w:br/>
        <w:t>Plataforma de Observabilidade</w:t>
      </w:r>
      <w:r w:rsidRPr="002B4EBC">
        <w:rPr>
          <w:lang w:val="pt-BR"/>
        </w:rPr>
        <w:br/>
      </w:r>
      <w:r w:rsidRPr="002B4EBC">
        <w:rPr>
          <w:lang w:val="pt-BR"/>
        </w:rPr>
        <w:br/>
        <w:t>Essa arquitetura oferece rastreabilidade completa.</w:t>
      </w:r>
    </w:p>
    <w:p w14:paraId="0B85BB16" w14:textId="77777777" w:rsidR="00FE4C43" w:rsidRPr="002B4EBC" w:rsidRDefault="00FE4C43" w:rsidP="00FE4C43">
      <w:pPr>
        <w:pStyle w:val="Ttulo1"/>
        <w:rPr>
          <w:lang w:val="pt-BR"/>
        </w:rPr>
      </w:pPr>
      <w:r w:rsidRPr="002B4EBC">
        <w:rPr>
          <w:lang w:val="pt-BR"/>
        </w:rPr>
        <w:lastRenderedPageBreak/>
        <w:t>Conclusão</w:t>
      </w:r>
    </w:p>
    <w:p w14:paraId="2466F19E" w14:textId="77777777" w:rsidR="00FE4C43" w:rsidRPr="002B4EBC" w:rsidRDefault="00FE4C43" w:rsidP="00FE4C43">
      <w:pPr>
        <w:rPr>
          <w:lang w:val="pt-BR"/>
        </w:rPr>
      </w:pPr>
      <w:r w:rsidRPr="002B4EBC">
        <w:rPr>
          <w:lang w:val="pt-BR"/>
        </w:rPr>
        <w:t>Observabilidade é um requisito essencial para plataformas corporativas de agentes.</w:t>
      </w:r>
      <w:r w:rsidRPr="002B4EBC">
        <w:rPr>
          <w:lang w:val="pt-BR"/>
        </w:rPr>
        <w:br/>
        <w:t>Ela fornece visibilidade, auditoria, governança, controle de custos e suporte operacional.</w:t>
      </w:r>
    </w:p>
    <w:p w14:paraId="61FE0B0B" w14:textId="77777777" w:rsidR="00C765E3" w:rsidRDefault="00C765E3" w:rsidP="00C765E3">
      <w:pPr>
        <w:pBdr>
          <w:bottom w:val="single" w:sz="6" w:space="1" w:color="auto"/>
        </w:pBdr>
        <w:rPr>
          <w:lang w:val="pt-BR"/>
        </w:rPr>
      </w:pPr>
    </w:p>
    <w:p w14:paraId="335B067B" w14:textId="77777777" w:rsidR="008200A0" w:rsidRPr="00B142F9" w:rsidRDefault="008200A0" w:rsidP="008200A0">
      <w:pPr>
        <w:pStyle w:val="Ttulo1"/>
        <w:rPr>
          <w:lang w:val="pt-BR"/>
        </w:rPr>
      </w:pPr>
      <w:r w:rsidRPr="00B142F9">
        <w:rPr>
          <w:lang w:val="pt-BR"/>
        </w:rPr>
        <w:t>Persistência</w:t>
      </w:r>
    </w:p>
    <w:p w14:paraId="46146118" w14:textId="77777777" w:rsidR="008200A0" w:rsidRPr="00B142F9" w:rsidRDefault="008200A0" w:rsidP="008200A0">
      <w:pPr>
        <w:rPr>
          <w:lang w:val="pt-BR"/>
        </w:rPr>
      </w:pPr>
      <w:r w:rsidRPr="00B142F9">
        <w:rPr>
          <w:lang w:val="pt-BR"/>
        </w:rPr>
        <w:t>Ao final da execução são persistidos:</w:t>
      </w:r>
      <w:r w:rsidRPr="00B142F9">
        <w:rPr>
          <w:lang w:val="pt-BR"/>
        </w:rPr>
        <w:br/>
      </w:r>
      <w:r w:rsidRPr="00B142F9">
        <w:rPr>
          <w:lang w:val="pt-BR"/>
        </w:rPr>
        <w:br/>
        <w:t>- histórico</w:t>
      </w:r>
      <w:r w:rsidRPr="00B142F9">
        <w:rPr>
          <w:lang w:val="pt-BR"/>
        </w:rPr>
        <w:br/>
        <w:t>- sessão</w:t>
      </w:r>
      <w:r w:rsidRPr="00B142F9">
        <w:rPr>
          <w:lang w:val="pt-BR"/>
        </w:rPr>
        <w:br/>
        <w:t>- checkpoints</w:t>
      </w:r>
      <w:r w:rsidRPr="00B142F9">
        <w:rPr>
          <w:lang w:val="pt-BR"/>
        </w:rPr>
        <w:br/>
        <w:t>- métricas</w:t>
      </w:r>
      <w:r w:rsidRPr="00B142F9">
        <w:rPr>
          <w:lang w:val="pt-BR"/>
        </w:rPr>
        <w:br/>
        <w:t>- eventos</w:t>
      </w:r>
      <w:r w:rsidRPr="00B142F9">
        <w:rPr>
          <w:lang w:val="pt-BR"/>
        </w:rPr>
        <w:br/>
      </w:r>
      <w:r w:rsidRPr="00B142F9">
        <w:rPr>
          <w:lang w:val="pt-BR"/>
        </w:rPr>
        <w:br/>
        <w:t>Permite recuperação futura.</w:t>
      </w:r>
    </w:p>
    <w:p w14:paraId="714128E3" w14:textId="507901CA" w:rsidR="00C765E3" w:rsidRDefault="006066F1" w:rsidP="006066F1">
      <w:pPr>
        <w:rPr>
          <w:lang w:val="pt-BR"/>
        </w:rPr>
      </w:pPr>
      <w:r w:rsidRPr="006066F1">
        <w:rPr>
          <w:lang w:val="pt-BR"/>
        </w:rPr>
        <w:t>Pode utilizar:</w:t>
      </w:r>
      <w:r w:rsidRPr="006066F1">
        <w:rPr>
          <w:lang w:val="pt-BR"/>
        </w:rPr>
        <w:br/>
      </w:r>
      <w:r w:rsidRPr="006066F1">
        <w:rPr>
          <w:lang w:val="pt-BR"/>
        </w:rPr>
        <w:br/>
        <w:t>- In Memory</w:t>
      </w:r>
      <w:r w:rsidRPr="006066F1">
        <w:rPr>
          <w:lang w:val="pt-BR"/>
        </w:rPr>
        <w:br/>
        <w:t>- Redis</w:t>
      </w:r>
      <w:r w:rsidRPr="006066F1">
        <w:rPr>
          <w:lang w:val="pt-BR"/>
        </w:rPr>
        <w:br/>
        <w:t>- Oracle Autonomous Database</w:t>
      </w:r>
      <w:r w:rsidRPr="006066F1">
        <w:rPr>
          <w:lang w:val="pt-BR"/>
        </w:rPr>
        <w:br/>
        <w:t>- MongoDB</w:t>
      </w:r>
      <w:r w:rsidRPr="006066F1">
        <w:rPr>
          <w:lang w:val="pt-BR"/>
        </w:rPr>
        <w:br/>
      </w:r>
      <w:r w:rsidRPr="006066F1">
        <w:rPr>
          <w:lang w:val="pt-BR"/>
        </w:rPr>
        <w:br/>
        <w:t>Produção normalmente utiliza persistência compartilhada.</w:t>
      </w:r>
    </w:p>
    <w:p w14:paraId="0C36CED9" w14:textId="77777777" w:rsidR="006066F1" w:rsidRDefault="006066F1" w:rsidP="00C765E3">
      <w:pPr>
        <w:pBdr>
          <w:bottom w:val="single" w:sz="6" w:space="1" w:color="auto"/>
        </w:pBdr>
        <w:rPr>
          <w:lang w:val="pt-BR"/>
        </w:rPr>
      </w:pPr>
    </w:p>
    <w:p w14:paraId="16DDA957" w14:textId="77777777" w:rsidR="008200A0" w:rsidRPr="00B142F9" w:rsidRDefault="008200A0" w:rsidP="008200A0">
      <w:pPr>
        <w:pStyle w:val="Ttulo1"/>
        <w:rPr>
          <w:lang w:val="pt-BR"/>
        </w:rPr>
      </w:pPr>
      <w:r w:rsidRPr="00B142F9">
        <w:rPr>
          <w:lang w:val="pt-BR"/>
        </w:rPr>
        <w:t>Resposta Final</w:t>
      </w:r>
    </w:p>
    <w:p w14:paraId="50B63D5B" w14:textId="77777777" w:rsidR="008200A0" w:rsidRPr="00B142F9" w:rsidRDefault="008200A0" w:rsidP="008200A0">
      <w:pPr>
        <w:rPr>
          <w:lang w:val="pt-BR"/>
        </w:rPr>
      </w:pPr>
      <w:r w:rsidRPr="00B142F9">
        <w:rPr>
          <w:lang w:val="pt-BR"/>
        </w:rPr>
        <w:t>ChannelResponse é gerado e enviado ao Adapter.</w:t>
      </w:r>
      <w:r w:rsidRPr="00B142F9">
        <w:rPr>
          <w:lang w:val="pt-BR"/>
        </w:rPr>
        <w:br/>
      </w:r>
      <w:r w:rsidRPr="00B142F9">
        <w:rPr>
          <w:lang w:val="pt-BR"/>
        </w:rPr>
        <w:br/>
        <w:t>O Adapter converte para:</w:t>
      </w:r>
      <w:r w:rsidRPr="00B142F9">
        <w:rPr>
          <w:lang w:val="pt-BR"/>
        </w:rPr>
        <w:br/>
        <w:t>- Web</w:t>
      </w:r>
      <w:r w:rsidRPr="00B142F9">
        <w:rPr>
          <w:lang w:val="pt-BR"/>
        </w:rPr>
        <w:br/>
        <w:t>- Voice</w:t>
      </w:r>
      <w:r w:rsidRPr="00B142F9">
        <w:rPr>
          <w:lang w:val="pt-BR"/>
        </w:rPr>
        <w:br/>
        <w:t>- WhatsApp</w:t>
      </w:r>
      <w:r w:rsidRPr="00B142F9">
        <w:rPr>
          <w:lang w:val="pt-BR"/>
        </w:rPr>
        <w:br/>
      </w:r>
      <w:r w:rsidRPr="00B142F9">
        <w:rPr>
          <w:lang w:val="pt-BR"/>
        </w:rPr>
        <w:br/>
        <w:t>O usuário recebe a resposta final.</w:t>
      </w:r>
    </w:p>
    <w:p w14:paraId="577EB7B9" w14:textId="77777777" w:rsidR="008200A0" w:rsidRPr="00412666" w:rsidRDefault="008200A0">
      <w:pPr>
        <w:rPr>
          <w:lang w:val="pt-BR"/>
        </w:rPr>
      </w:pPr>
    </w:p>
    <w:p w14:paraId="46EB1FE3" w14:textId="77777777" w:rsidR="00C765E3" w:rsidRDefault="00C765E3" w:rsidP="00C765E3">
      <w:pPr>
        <w:pBdr>
          <w:bottom w:val="single" w:sz="6" w:space="1" w:color="auto"/>
        </w:pBdr>
        <w:rPr>
          <w:lang w:val="pt-BR"/>
        </w:rPr>
      </w:pPr>
    </w:p>
    <w:p w14:paraId="6A502DB0" w14:textId="77777777" w:rsidR="00690F86" w:rsidRPr="00690F86" w:rsidRDefault="00690F86" w:rsidP="00690F86">
      <w:pPr>
        <w:pStyle w:val="Ttulo"/>
        <w:rPr>
          <w:lang w:val="pt-BR"/>
        </w:rPr>
      </w:pPr>
      <w:r w:rsidRPr="00690F86">
        <w:rPr>
          <w:lang w:val="pt-BR"/>
        </w:rPr>
        <w:lastRenderedPageBreak/>
        <w:t>10 - Backend Template, Estrutura do Projeto e Desenvolvimento de Agentes</w:t>
      </w:r>
    </w:p>
    <w:p w14:paraId="20F5ADFA" w14:textId="545337ED" w:rsidR="00690F86" w:rsidRPr="00690F86" w:rsidRDefault="00690F86" w:rsidP="00690F86">
      <w:pPr>
        <w:pStyle w:val="Ttulo1"/>
        <w:rPr>
          <w:lang w:val="pt-BR"/>
        </w:rPr>
      </w:pPr>
      <w:r>
        <w:rPr>
          <w:lang w:val="pt-BR"/>
        </w:rPr>
        <w:t>Construindo o Agente</w:t>
      </w:r>
    </w:p>
    <w:p w14:paraId="0C201F06" w14:textId="6CEE8DF3" w:rsidR="00690F86" w:rsidRPr="00690F86" w:rsidRDefault="00690F86" w:rsidP="00690F86">
      <w:pPr>
        <w:rPr>
          <w:lang w:val="pt-BR"/>
        </w:rPr>
      </w:pPr>
      <w:r w:rsidRPr="00690F86">
        <w:rPr>
          <w:lang w:val="pt-BR"/>
        </w:rPr>
        <w:t xml:space="preserve">Este </w:t>
      </w:r>
      <w:r>
        <w:rPr>
          <w:lang w:val="pt-BR"/>
        </w:rPr>
        <w:t>capitulo</w:t>
      </w:r>
      <w:r w:rsidRPr="00690F86">
        <w:rPr>
          <w:lang w:val="pt-BR"/>
        </w:rPr>
        <w:t xml:space="preserve"> explica como utilizar o Backend Template do Agent Framework OCI.</w:t>
      </w:r>
      <w:r w:rsidRPr="00690F86">
        <w:rPr>
          <w:lang w:val="pt-BR"/>
        </w:rPr>
        <w:br/>
        <w:t>O objetivo é permitir que desenvolvedores criem novos agentes reutilizando os componentes do framework.</w:t>
      </w:r>
    </w:p>
    <w:p w14:paraId="4752DC6E" w14:textId="77777777" w:rsidR="00690F86" w:rsidRPr="00690F86" w:rsidRDefault="00690F86" w:rsidP="00690F86">
      <w:pPr>
        <w:pStyle w:val="Ttulo1"/>
        <w:rPr>
          <w:lang w:val="pt-BR"/>
        </w:rPr>
      </w:pPr>
      <w:r w:rsidRPr="00690F86">
        <w:rPr>
          <w:lang w:val="pt-BR"/>
        </w:rPr>
        <w:t>Visão Geral do Backend Template</w:t>
      </w:r>
    </w:p>
    <w:p w14:paraId="50DF4B17" w14:textId="77777777" w:rsidR="00690F86" w:rsidRPr="00690F86" w:rsidRDefault="00690F86" w:rsidP="00690F86">
      <w:pPr>
        <w:rPr>
          <w:lang w:val="pt-BR"/>
        </w:rPr>
      </w:pPr>
      <w:r w:rsidRPr="00690F86">
        <w:rPr>
          <w:lang w:val="pt-BR"/>
        </w:rPr>
        <w:t>O Backend Template é a aplicação FastAPI construída sobre o Agent Framework.</w:t>
      </w:r>
      <w:r w:rsidRPr="00690F86">
        <w:rPr>
          <w:lang w:val="pt-BR"/>
        </w:rPr>
        <w:br/>
      </w:r>
      <w:r w:rsidRPr="00690F86">
        <w:rPr>
          <w:lang w:val="pt-BR"/>
        </w:rPr>
        <w:br/>
        <w:t>Responsabilidades:</w:t>
      </w:r>
      <w:r w:rsidRPr="00690F86">
        <w:rPr>
          <w:lang w:val="pt-BR"/>
        </w:rPr>
        <w:br/>
      </w:r>
      <w:r w:rsidRPr="00690F86">
        <w:rPr>
          <w:lang w:val="pt-BR"/>
        </w:rPr>
        <w:br/>
        <w:t>- Expor APIs</w:t>
      </w:r>
      <w:r w:rsidRPr="00690F86">
        <w:rPr>
          <w:lang w:val="pt-BR"/>
        </w:rPr>
        <w:br/>
        <w:t>- Gerenciar sessões</w:t>
      </w:r>
      <w:r w:rsidRPr="00690F86">
        <w:rPr>
          <w:lang w:val="pt-BR"/>
        </w:rPr>
        <w:br/>
        <w:t>- Executar workflows</w:t>
      </w:r>
      <w:r w:rsidRPr="00690F86">
        <w:rPr>
          <w:lang w:val="pt-BR"/>
        </w:rPr>
        <w:br/>
        <w:t>- Integrar agentes</w:t>
      </w:r>
      <w:r w:rsidRPr="00690F86">
        <w:rPr>
          <w:lang w:val="pt-BR"/>
        </w:rPr>
        <w:br/>
        <w:t>- Integrar MCP</w:t>
      </w:r>
      <w:r w:rsidRPr="00690F86">
        <w:rPr>
          <w:lang w:val="pt-BR"/>
        </w:rPr>
        <w:br/>
        <w:t>- Publicar eventos SSE</w:t>
      </w:r>
      <w:r w:rsidRPr="00690F86">
        <w:rPr>
          <w:lang w:val="pt-BR"/>
        </w:rPr>
        <w:br/>
      </w:r>
    </w:p>
    <w:p w14:paraId="2150971C" w14:textId="77777777" w:rsidR="00690F86" w:rsidRPr="00690F86" w:rsidRDefault="00690F86" w:rsidP="00690F86">
      <w:pPr>
        <w:pStyle w:val="Ttulo1"/>
        <w:rPr>
          <w:lang w:val="pt-BR"/>
        </w:rPr>
      </w:pPr>
      <w:r w:rsidRPr="00690F86">
        <w:rPr>
          <w:lang w:val="pt-BR"/>
        </w:rPr>
        <w:t>Arquitetura Geral</w:t>
      </w:r>
    </w:p>
    <w:p w14:paraId="2BC1DA46" w14:textId="77777777" w:rsidR="00690F86" w:rsidRPr="00690F86" w:rsidRDefault="00690F86" w:rsidP="00690F86">
      <w:pPr>
        <w:rPr>
          <w:lang w:val="pt-BR"/>
        </w:rPr>
      </w:pPr>
      <w:r w:rsidRPr="00690F86">
        <w:rPr>
          <w:lang w:val="pt-BR"/>
        </w:rPr>
        <w:t>Frontend</w:t>
      </w:r>
      <w:r w:rsidRPr="00690F86">
        <w:rPr>
          <w:lang w:val="pt-BR"/>
        </w:rPr>
        <w:br/>
        <w:t xml:space="preserve"> ↓</w:t>
      </w:r>
      <w:r w:rsidRPr="00690F86">
        <w:rPr>
          <w:lang w:val="pt-BR"/>
        </w:rPr>
        <w:br/>
        <w:t>FastAPI</w:t>
      </w:r>
      <w:r w:rsidRPr="00690F86">
        <w:rPr>
          <w:lang w:val="pt-BR"/>
        </w:rPr>
        <w:br/>
        <w:t xml:space="preserve"> ↓</w:t>
      </w:r>
      <w:r w:rsidRPr="00690F86">
        <w:rPr>
          <w:lang w:val="pt-BR"/>
        </w:rPr>
        <w:br/>
        <w:t>Gateway</w:t>
      </w:r>
      <w:r w:rsidRPr="00690F86">
        <w:rPr>
          <w:lang w:val="pt-BR"/>
        </w:rPr>
        <w:br/>
        <w:t xml:space="preserve"> ↓</w:t>
      </w:r>
      <w:r w:rsidRPr="00690F86">
        <w:rPr>
          <w:lang w:val="pt-BR"/>
        </w:rPr>
        <w:br/>
        <w:t>Workflow</w:t>
      </w:r>
      <w:r w:rsidRPr="00690F86">
        <w:rPr>
          <w:lang w:val="pt-BR"/>
        </w:rPr>
        <w:br/>
        <w:t xml:space="preserve"> ↓</w:t>
      </w:r>
      <w:r w:rsidRPr="00690F86">
        <w:rPr>
          <w:lang w:val="pt-BR"/>
        </w:rPr>
        <w:br/>
        <w:t>Agent Framework</w:t>
      </w:r>
      <w:r w:rsidRPr="00690F86">
        <w:rPr>
          <w:lang w:val="pt-BR"/>
        </w:rPr>
        <w:br/>
        <w:t xml:space="preserve"> ↓</w:t>
      </w:r>
      <w:r w:rsidRPr="00690F86">
        <w:rPr>
          <w:lang w:val="pt-BR"/>
        </w:rPr>
        <w:br/>
        <w:t>MCP Servers</w:t>
      </w:r>
      <w:r w:rsidRPr="00690F86">
        <w:rPr>
          <w:lang w:val="pt-BR"/>
        </w:rPr>
        <w:br/>
        <w:t xml:space="preserve"> ↓</w:t>
      </w:r>
      <w:r w:rsidRPr="00690F86">
        <w:rPr>
          <w:lang w:val="pt-BR"/>
        </w:rPr>
        <w:br/>
        <w:t>OCI Generative AI</w:t>
      </w:r>
      <w:r w:rsidRPr="00690F86">
        <w:rPr>
          <w:lang w:val="pt-BR"/>
        </w:rPr>
        <w:br/>
      </w:r>
    </w:p>
    <w:p w14:paraId="46DF85BF" w14:textId="77777777" w:rsidR="00690F86" w:rsidRPr="00690F86" w:rsidRDefault="00690F86" w:rsidP="00690F86">
      <w:pPr>
        <w:pStyle w:val="Ttulo1"/>
        <w:rPr>
          <w:lang w:val="pt-BR"/>
        </w:rPr>
      </w:pPr>
      <w:r w:rsidRPr="00690F86">
        <w:rPr>
          <w:lang w:val="pt-BR"/>
        </w:rPr>
        <w:lastRenderedPageBreak/>
        <w:t>Estrutura de Diretórios</w:t>
      </w:r>
    </w:p>
    <w:p w14:paraId="081AD3D2" w14:textId="77777777" w:rsidR="00690F86" w:rsidRPr="00690F86" w:rsidRDefault="00690F86" w:rsidP="00690F86">
      <w:pPr>
        <w:rPr>
          <w:lang w:val="pt-BR"/>
        </w:rPr>
      </w:pPr>
      <w:r w:rsidRPr="00690F86">
        <w:rPr>
          <w:lang w:val="pt-BR"/>
        </w:rPr>
        <w:t>Exemplo:</w:t>
      </w:r>
      <w:r w:rsidRPr="00690F86">
        <w:rPr>
          <w:lang w:val="pt-BR"/>
        </w:rPr>
        <w:br/>
      </w:r>
      <w:r w:rsidRPr="00690F86">
        <w:rPr>
          <w:lang w:val="pt-BR"/>
        </w:rPr>
        <w:br/>
        <w:t>backend/</w:t>
      </w:r>
      <w:r w:rsidRPr="00690F86">
        <w:rPr>
          <w:lang w:val="pt-BR"/>
        </w:rPr>
        <w:br/>
        <w:t xml:space="preserve"> ├─ main.py</w:t>
      </w:r>
      <w:r w:rsidRPr="00690F86">
        <w:rPr>
          <w:lang w:val="pt-BR"/>
        </w:rPr>
        <w:br/>
        <w:t xml:space="preserve"> ├─ routes/</w:t>
      </w:r>
      <w:r w:rsidRPr="00690F86">
        <w:rPr>
          <w:lang w:val="pt-BR"/>
        </w:rPr>
        <w:br/>
        <w:t xml:space="preserve"> ├─ workflow/</w:t>
      </w:r>
      <w:r w:rsidRPr="00690F86">
        <w:rPr>
          <w:lang w:val="pt-BR"/>
        </w:rPr>
        <w:br/>
        <w:t xml:space="preserve"> ├─ agents/</w:t>
      </w:r>
      <w:r w:rsidRPr="00690F86">
        <w:rPr>
          <w:lang w:val="pt-BR"/>
        </w:rPr>
        <w:br/>
        <w:t xml:space="preserve"> ├─ config/</w:t>
      </w:r>
      <w:r w:rsidRPr="00690F86">
        <w:rPr>
          <w:lang w:val="pt-BR"/>
        </w:rPr>
        <w:br/>
        <w:t xml:space="preserve"> ├─ repositories/</w:t>
      </w:r>
      <w:r w:rsidRPr="00690F86">
        <w:rPr>
          <w:lang w:val="pt-BR"/>
        </w:rPr>
        <w:br/>
        <w:t xml:space="preserve"> ├─ services/</w:t>
      </w:r>
      <w:r w:rsidRPr="00690F86">
        <w:rPr>
          <w:lang w:val="pt-BR"/>
        </w:rPr>
        <w:br/>
        <w:t xml:space="preserve"> └─ prompts/</w:t>
      </w:r>
      <w:r w:rsidRPr="00690F86">
        <w:rPr>
          <w:lang w:val="pt-BR"/>
        </w:rPr>
        <w:br/>
      </w:r>
    </w:p>
    <w:p w14:paraId="083CD431" w14:textId="77777777" w:rsidR="00690F86" w:rsidRPr="00690F86" w:rsidRDefault="00690F86" w:rsidP="00690F86">
      <w:pPr>
        <w:pStyle w:val="Ttulo1"/>
        <w:rPr>
          <w:lang w:val="pt-BR"/>
        </w:rPr>
      </w:pPr>
      <w:r w:rsidRPr="00690F86">
        <w:rPr>
          <w:lang w:val="pt-BR"/>
        </w:rPr>
        <w:t>Main.py</w:t>
      </w:r>
    </w:p>
    <w:p w14:paraId="20A5186C" w14:textId="77777777" w:rsidR="00690F86" w:rsidRPr="00690F86" w:rsidRDefault="00690F86" w:rsidP="00690F86">
      <w:pPr>
        <w:rPr>
          <w:lang w:val="pt-BR"/>
        </w:rPr>
      </w:pPr>
      <w:r w:rsidRPr="00690F86">
        <w:rPr>
          <w:lang w:val="pt-BR"/>
        </w:rPr>
        <w:t>Ponto de entrada da aplicação.</w:t>
      </w:r>
      <w:r w:rsidRPr="00690F86">
        <w:rPr>
          <w:lang w:val="pt-BR"/>
        </w:rPr>
        <w:br/>
      </w:r>
      <w:r w:rsidRPr="00690F86">
        <w:rPr>
          <w:lang w:val="pt-BR"/>
        </w:rPr>
        <w:br/>
        <w:t>Responsabilidades:</w:t>
      </w:r>
      <w:r w:rsidRPr="00690F86">
        <w:rPr>
          <w:lang w:val="pt-BR"/>
        </w:rPr>
        <w:br/>
      </w:r>
      <w:r w:rsidRPr="00690F86">
        <w:rPr>
          <w:lang w:val="pt-BR"/>
        </w:rPr>
        <w:br/>
        <w:t>- carregar configurações</w:t>
      </w:r>
      <w:r w:rsidRPr="00690F86">
        <w:rPr>
          <w:lang w:val="pt-BR"/>
        </w:rPr>
        <w:br/>
        <w:t>- registrar rotas</w:t>
      </w:r>
      <w:r w:rsidRPr="00690F86">
        <w:rPr>
          <w:lang w:val="pt-BR"/>
        </w:rPr>
        <w:br/>
        <w:t>- inicializar observabilidade</w:t>
      </w:r>
      <w:r w:rsidRPr="00690F86">
        <w:rPr>
          <w:lang w:val="pt-BR"/>
        </w:rPr>
        <w:br/>
        <w:t>- inicializar workflow</w:t>
      </w:r>
      <w:r w:rsidRPr="00690F86">
        <w:rPr>
          <w:lang w:val="pt-BR"/>
        </w:rPr>
        <w:br/>
        <w:t>- iniciar FastAPI</w:t>
      </w:r>
      <w:r w:rsidRPr="00690F86">
        <w:rPr>
          <w:lang w:val="pt-BR"/>
        </w:rPr>
        <w:br/>
      </w:r>
    </w:p>
    <w:p w14:paraId="78A698AF" w14:textId="77777777" w:rsidR="00690F86" w:rsidRPr="00690F86" w:rsidRDefault="00690F86" w:rsidP="00690F86">
      <w:pPr>
        <w:pStyle w:val="Ttulo1"/>
        <w:rPr>
          <w:lang w:val="pt-BR"/>
        </w:rPr>
      </w:pPr>
      <w:r w:rsidRPr="00690F86">
        <w:rPr>
          <w:lang w:val="pt-BR"/>
        </w:rPr>
        <w:t>Rotas da Aplicação</w:t>
      </w:r>
    </w:p>
    <w:p w14:paraId="2A3C6D48" w14:textId="77777777" w:rsidR="00690F86" w:rsidRPr="00690F86" w:rsidRDefault="00690F86" w:rsidP="00690F86">
      <w:pPr>
        <w:rPr>
          <w:lang w:val="pt-BR"/>
        </w:rPr>
      </w:pPr>
      <w:r w:rsidRPr="00690F86">
        <w:rPr>
          <w:lang w:val="pt-BR"/>
        </w:rPr>
        <w:t>Principais rotas:</w:t>
      </w:r>
      <w:r w:rsidRPr="00690F86">
        <w:rPr>
          <w:lang w:val="pt-BR"/>
        </w:rPr>
        <w:br/>
      </w:r>
      <w:r w:rsidRPr="00690F86">
        <w:rPr>
          <w:lang w:val="pt-BR"/>
        </w:rPr>
        <w:br/>
        <w:t>POST /gateway/message</w:t>
      </w:r>
      <w:r w:rsidRPr="00690F86">
        <w:rPr>
          <w:lang w:val="pt-BR"/>
        </w:rPr>
        <w:br/>
        <w:t>GET /gateway/events/{session_id}</w:t>
      </w:r>
      <w:r w:rsidRPr="00690F86">
        <w:rPr>
          <w:lang w:val="pt-BR"/>
        </w:rPr>
        <w:br/>
        <w:t>GET /health</w:t>
      </w:r>
      <w:r w:rsidRPr="00690F86">
        <w:rPr>
          <w:lang w:val="pt-BR"/>
        </w:rPr>
        <w:br/>
      </w:r>
      <w:r w:rsidRPr="00690F86">
        <w:rPr>
          <w:lang w:val="pt-BR"/>
        </w:rPr>
        <w:br/>
        <w:t>Permitem interação com frontend e monitoramento.</w:t>
      </w:r>
    </w:p>
    <w:p w14:paraId="6B3938CC" w14:textId="77777777" w:rsidR="00690F86" w:rsidRPr="00690F86" w:rsidRDefault="00690F86" w:rsidP="00690F86">
      <w:pPr>
        <w:pStyle w:val="Ttulo1"/>
        <w:rPr>
          <w:lang w:val="pt-BR"/>
        </w:rPr>
      </w:pPr>
      <w:r w:rsidRPr="00690F86">
        <w:rPr>
          <w:lang w:val="pt-BR"/>
        </w:rPr>
        <w:t>Gateway Layer</w:t>
      </w:r>
    </w:p>
    <w:p w14:paraId="0D44DB8E" w14:textId="77777777" w:rsidR="00690F86" w:rsidRPr="00690F86" w:rsidRDefault="00690F86" w:rsidP="00690F86">
      <w:pPr>
        <w:rPr>
          <w:lang w:val="pt-BR"/>
        </w:rPr>
      </w:pPr>
      <w:r w:rsidRPr="00690F86">
        <w:rPr>
          <w:lang w:val="pt-BR"/>
        </w:rPr>
        <w:t>Responsável por:</w:t>
      </w:r>
      <w:r w:rsidRPr="00690F86">
        <w:rPr>
          <w:lang w:val="pt-BR"/>
        </w:rPr>
        <w:br/>
      </w:r>
      <w:r w:rsidRPr="00690F86">
        <w:rPr>
          <w:lang w:val="pt-BR"/>
        </w:rPr>
        <w:br/>
        <w:t>- receber mensagens</w:t>
      </w:r>
      <w:r w:rsidRPr="00690F86">
        <w:rPr>
          <w:lang w:val="pt-BR"/>
        </w:rPr>
        <w:br/>
        <w:t>- criar ChannelMessage</w:t>
      </w:r>
      <w:r w:rsidRPr="00690F86">
        <w:rPr>
          <w:lang w:val="pt-BR"/>
        </w:rPr>
        <w:br/>
      </w:r>
      <w:r w:rsidRPr="00690F86">
        <w:rPr>
          <w:lang w:val="pt-BR"/>
        </w:rPr>
        <w:lastRenderedPageBreak/>
        <w:t>- iniciar workflow</w:t>
      </w:r>
      <w:r w:rsidRPr="00690F86">
        <w:rPr>
          <w:lang w:val="pt-BR"/>
        </w:rPr>
        <w:br/>
        <w:t>- retornar respostas</w:t>
      </w:r>
      <w:r w:rsidRPr="00690F86">
        <w:rPr>
          <w:lang w:val="pt-BR"/>
        </w:rPr>
        <w:br/>
      </w:r>
    </w:p>
    <w:p w14:paraId="25A78A37" w14:textId="77777777" w:rsidR="00690F86" w:rsidRPr="00690F86" w:rsidRDefault="00690F86" w:rsidP="00690F86">
      <w:pPr>
        <w:pStyle w:val="Ttulo1"/>
        <w:rPr>
          <w:lang w:val="pt-BR"/>
        </w:rPr>
      </w:pPr>
      <w:r w:rsidRPr="00690F86">
        <w:rPr>
          <w:lang w:val="pt-BR"/>
        </w:rPr>
        <w:t>Workflow Layer</w:t>
      </w:r>
    </w:p>
    <w:p w14:paraId="276E193A" w14:textId="77777777" w:rsidR="00690F86" w:rsidRDefault="00690F86" w:rsidP="00690F86">
      <w:r w:rsidRPr="00690F86">
        <w:rPr>
          <w:lang w:val="pt-BR"/>
        </w:rPr>
        <w:t>Camada responsável por executar o LangGraph.</w:t>
      </w:r>
      <w:r w:rsidRPr="00690F86">
        <w:rPr>
          <w:lang w:val="pt-BR"/>
        </w:rPr>
        <w:br/>
      </w:r>
      <w:r w:rsidRPr="00690F86">
        <w:rPr>
          <w:lang w:val="pt-BR"/>
        </w:rPr>
        <w:br/>
      </w:r>
      <w:r>
        <w:t>Fluxo:</w:t>
      </w:r>
      <w:r>
        <w:br/>
      </w:r>
      <w:r>
        <w:br/>
        <w:t>ChannelMessage</w:t>
      </w:r>
      <w:r>
        <w:br/>
        <w:t xml:space="preserve"> ↓</w:t>
      </w:r>
      <w:r>
        <w:br/>
        <w:t>AgentState</w:t>
      </w:r>
      <w:r>
        <w:br/>
        <w:t xml:space="preserve"> ↓</w:t>
      </w:r>
      <w:r>
        <w:br/>
        <w:t>Workflow</w:t>
      </w:r>
      <w:r>
        <w:br/>
        <w:t xml:space="preserve"> ↓</w:t>
      </w:r>
      <w:r>
        <w:br/>
        <w:t>ChannelResponse</w:t>
      </w:r>
      <w:r>
        <w:br/>
      </w:r>
    </w:p>
    <w:p w14:paraId="45CA9738" w14:textId="77777777" w:rsidR="00690F86" w:rsidRPr="00690F86" w:rsidRDefault="00690F86" w:rsidP="00690F86">
      <w:pPr>
        <w:pStyle w:val="Ttulo1"/>
        <w:rPr>
          <w:lang w:val="pt-BR"/>
        </w:rPr>
      </w:pPr>
      <w:r w:rsidRPr="00690F86">
        <w:rPr>
          <w:lang w:val="pt-BR"/>
        </w:rPr>
        <w:t>Agents Directory</w:t>
      </w:r>
    </w:p>
    <w:p w14:paraId="08180E52" w14:textId="77777777" w:rsidR="00690F86" w:rsidRDefault="00690F86" w:rsidP="00690F86">
      <w:r w:rsidRPr="00690F86">
        <w:rPr>
          <w:lang w:val="pt-BR"/>
        </w:rPr>
        <w:t>Contém os agentes de negócio.</w:t>
      </w:r>
      <w:r w:rsidRPr="00690F86">
        <w:rPr>
          <w:lang w:val="pt-BR"/>
        </w:rPr>
        <w:br/>
      </w:r>
      <w:r w:rsidRPr="00690F86">
        <w:rPr>
          <w:lang w:val="pt-BR"/>
        </w:rPr>
        <w:br/>
      </w:r>
      <w:r>
        <w:t>Exemplos:</w:t>
      </w:r>
      <w:r>
        <w:br/>
      </w:r>
      <w:r>
        <w:br/>
        <w:t>billing_agent</w:t>
      </w:r>
      <w:r>
        <w:br/>
        <w:t>product_agent</w:t>
      </w:r>
      <w:r>
        <w:br/>
        <w:t>orders_agent</w:t>
      </w:r>
      <w:r>
        <w:br/>
        <w:t>support_agent</w:t>
      </w:r>
      <w:r>
        <w:br/>
      </w:r>
    </w:p>
    <w:p w14:paraId="1DEA2480" w14:textId="77777777" w:rsidR="00690F86" w:rsidRPr="00690F86" w:rsidRDefault="00690F86" w:rsidP="00690F86">
      <w:pPr>
        <w:pStyle w:val="Ttulo1"/>
        <w:rPr>
          <w:lang w:val="pt-BR"/>
        </w:rPr>
      </w:pPr>
      <w:r w:rsidRPr="00690F86">
        <w:rPr>
          <w:lang w:val="pt-BR"/>
        </w:rPr>
        <w:t>Criando um Novo Agente</w:t>
      </w:r>
    </w:p>
    <w:p w14:paraId="3A870BA1" w14:textId="77777777" w:rsidR="00690F86" w:rsidRPr="00690F86" w:rsidRDefault="00690F86" w:rsidP="00690F86">
      <w:pPr>
        <w:rPr>
          <w:lang w:val="pt-BR"/>
        </w:rPr>
      </w:pPr>
      <w:r w:rsidRPr="00690F86">
        <w:rPr>
          <w:lang w:val="pt-BR"/>
        </w:rPr>
        <w:t>Passo 1:</w:t>
      </w:r>
      <w:r w:rsidRPr="00690F86">
        <w:rPr>
          <w:lang w:val="pt-BR"/>
        </w:rPr>
        <w:br/>
        <w:t>Criar arquivo do agente.</w:t>
      </w:r>
      <w:r w:rsidRPr="00690F86">
        <w:rPr>
          <w:lang w:val="pt-BR"/>
        </w:rPr>
        <w:br/>
      </w:r>
      <w:r w:rsidRPr="00690F86">
        <w:rPr>
          <w:lang w:val="pt-BR"/>
        </w:rPr>
        <w:br/>
        <w:t>Passo 2:</w:t>
      </w:r>
      <w:r w:rsidRPr="00690F86">
        <w:rPr>
          <w:lang w:val="pt-BR"/>
        </w:rPr>
        <w:br/>
        <w:t>Implementar lógica de execução.</w:t>
      </w:r>
      <w:r w:rsidRPr="00690F86">
        <w:rPr>
          <w:lang w:val="pt-BR"/>
        </w:rPr>
        <w:br/>
      </w:r>
      <w:r w:rsidRPr="00690F86">
        <w:rPr>
          <w:lang w:val="pt-BR"/>
        </w:rPr>
        <w:br/>
        <w:t>Passo 3:</w:t>
      </w:r>
      <w:r w:rsidRPr="00690F86">
        <w:rPr>
          <w:lang w:val="pt-BR"/>
        </w:rPr>
        <w:br/>
        <w:t>Registrar agente.</w:t>
      </w:r>
      <w:r w:rsidRPr="00690F86">
        <w:rPr>
          <w:lang w:val="pt-BR"/>
        </w:rPr>
        <w:br/>
      </w:r>
      <w:r w:rsidRPr="00690F86">
        <w:rPr>
          <w:lang w:val="pt-BR"/>
        </w:rPr>
        <w:br/>
        <w:t>Passo 4:</w:t>
      </w:r>
      <w:r w:rsidRPr="00690F86">
        <w:rPr>
          <w:lang w:val="pt-BR"/>
        </w:rPr>
        <w:br/>
      </w:r>
      <w:r w:rsidRPr="00690F86">
        <w:rPr>
          <w:lang w:val="pt-BR"/>
        </w:rPr>
        <w:lastRenderedPageBreak/>
        <w:t>Atualizar roteamento.</w:t>
      </w:r>
      <w:r w:rsidRPr="00690F86">
        <w:rPr>
          <w:lang w:val="pt-BR"/>
        </w:rPr>
        <w:br/>
      </w:r>
    </w:p>
    <w:p w14:paraId="69D6041D" w14:textId="77777777" w:rsidR="00690F86" w:rsidRPr="00690F86" w:rsidRDefault="00690F86" w:rsidP="00690F86">
      <w:pPr>
        <w:pStyle w:val="Ttulo1"/>
        <w:rPr>
          <w:lang w:val="pt-BR"/>
        </w:rPr>
      </w:pPr>
      <w:r w:rsidRPr="00690F86">
        <w:rPr>
          <w:lang w:val="pt-BR"/>
        </w:rPr>
        <w:t>Estrutura de um Agente</w:t>
      </w:r>
    </w:p>
    <w:p w14:paraId="5268CA90" w14:textId="77777777" w:rsidR="00690F86" w:rsidRPr="00690F86" w:rsidRDefault="00690F86" w:rsidP="00690F86">
      <w:pPr>
        <w:rPr>
          <w:lang w:val="pt-BR"/>
        </w:rPr>
      </w:pPr>
      <w:r w:rsidRPr="00690F86">
        <w:rPr>
          <w:lang w:val="pt-BR"/>
        </w:rPr>
        <w:t>Responsabilidades:</w:t>
      </w:r>
      <w:r w:rsidRPr="00690F86">
        <w:rPr>
          <w:lang w:val="pt-BR"/>
        </w:rPr>
        <w:br/>
      </w:r>
      <w:r w:rsidRPr="00690F86">
        <w:rPr>
          <w:lang w:val="pt-BR"/>
        </w:rPr>
        <w:br/>
        <w:t>- interpretar estado</w:t>
      </w:r>
      <w:r w:rsidRPr="00690F86">
        <w:rPr>
          <w:lang w:val="pt-BR"/>
        </w:rPr>
        <w:br/>
        <w:t>- solicitar MCP</w:t>
      </w:r>
      <w:r w:rsidRPr="00690F86">
        <w:rPr>
          <w:lang w:val="pt-BR"/>
        </w:rPr>
        <w:br/>
        <w:t>- solicitar RAG</w:t>
      </w:r>
      <w:r w:rsidRPr="00690F86">
        <w:rPr>
          <w:lang w:val="pt-BR"/>
        </w:rPr>
        <w:br/>
        <w:t>- produzir resposta</w:t>
      </w:r>
      <w:r w:rsidRPr="00690F86">
        <w:rPr>
          <w:lang w:val="pt-BR"/>
        </w:rPr>
        <w:br/>
      </w:r>
      <w:r w:rsidRPr="00690F86">
        <w:rPr>
          <w:lang w:val="pt-BR"/>
        </w:rPr>
        <w:br/>
        <w:t>Toda lógica de negócio fica concentrada aqui.</w:t>
      </w:r>
    </w:p>
    <w:p w14:paraId="192FE416" w14:textId="77777777" w:rsidR="00690F86" w:rsidRPr="00690F86" w:rsidRDefault="00690F86" w:rsidP="00690F86">
      <w:pPr>
        <w:pStyle w:val="Ttulo1"/>
        <w:rPr>
          <w:lang w:val="pt-BR"/>
        </w:rPr>
      </w:pPr>
      <w:r w:rsidRPr="00690F86">
        <w:rPr>
          <w:lang w:val="pt-BR"/>
        </w:rPr>
        <w:t>Agents.yaml</w:t>
      </w:r>
    </w:p>
    <w:p w14:paraId="5D4DD770" w14:textId="77777777" w:rsidR="00690F86" w:rsidRDefault="00690F86" w:rsidP="00690F86">
      <w:r w:rsidRPr="00690F86">
        <w:rPr>
          <w:lang w:val="pt-BR"/>
        </w:rPr>
        <w:t>Catálogo de agentes.</w:t>
      </w:r>
      <w:r w:rsidRPr="00690F86">
        <w:rPr>
          <w:lang w:val="pt-BR"/>
        </w:rPr>
        <w:br/>
      </w:r>
      <w:r w:rsidRPr="00690F86">
        <w:rPr>
          <w:lang w:val="pt-BR"/>
        </w:rPr>
        <w:br/>
      </w:r>
      <w:r>
        <w:t>Exemplo:</w:t>
      </w:r>
      <w:r>
        <w:br/>
      </w:r>
      <w:r>
        <w:br/>
        <w:t>billing_agent:</w:t>
      </w:r>
      <w:r>
        <w:br/>
        <w:t xml:space="preserve">  enabled: true</w:t>
      </w:r>
      <w:r>
        <w:br/>
      </w:r>
      <w:r>
        <w:br/>
        <w:t>product_agent:</w:t>
      </w:r>
      <w:r>
        <w:br/>
        <w:t xml:space="preserve">  enabled: true</w:t>
      </w:r>
      <w:r>
        <w:br/>
      </w:r>
    </w:p>
    <w:p w14:paraId="0E4ECD6A" w14:textId="77777777" w:rsidR="00690F86" w:rsidRPr="00690F86" w:rsidRDefault="00690F86" w:rsidP="00690F86">
      <w:pPr>
        <w:pStyle w:val="Ttulo1"/>
        <w:rPr>
          <w:lang w:val="pt-BR"/>
        </w:rPr>
      </w:pPr>
      <w:r w:rsidRPr="00690F86">
        <w:rPr>
          <w:lang w:val="pt-BR"/>
        </w:rPr>
        <w:t>Routing.yaml</w:t>
      </w:r>
    </w:p>
    <w:p w14:paraId="002B1A4D" w14:textId="77777777" w:rsidR="00690F86" w:rsidRPr="00690F86" w:rsidRDefault="00690F86" w:rsidP="00690F86">
      <w:pPr>
        <w:rPr>
          <w:lang w:val="pt-BR"/>
        </w:rPr>
      </w:pPr>
      <w:r w:rsidRPr="00690F86">
        <w:rPr>
          <w:lang w:val="pt-BR"/>
        </w:rPr>
        <w:t>Define:</w:t>
      </w:r>
      <w:r w:rsidRPr="00690F86">
        <w:rPr>
          <w:lang w:val="pt-BR"/>
        </w:rPr>
        <w:br/>
      </w:r>
      <w:r w:rsidRPr="00690F86">
        <w:rPr>
          <w:lang w:val="pt-BR"/>
        </w:rPr>
        <w:br/>
        <w:t>- intents</w:t>
      </w:r>
      <w:r w:rsidRPr="00690F86">
        <w:rPr>
          <w:lang w:val="pt-BR"/>
        </w:rPr>
        <w:br/>
        <w:t>- agentes</w:t>
      </w:r>
      <w:r w:rsidRPr="00690F86">
        <w:rPr>
          <w:lang w:val="pt-BR"/>
        </w:rPr>
        <w:br/>
        <w:t>- state policies</w:t>
      </w:r>
      <w:r w:rsidRPr="00690F86">
        <w:rPr>
          <w:lang w:val="pt-BR"/>
        </w:rPr>
        <w:br/>
        <w:t>- fallback</w:t>
      </w:r>
      <w:r w:rsidRPr="00690F86">
        <w:rPr>
          <w:lang w:val="pt-BR"/>
        </w:rPr>
        <w:br/>
      </w:r>
      <w:r w:rsidRPr="00690F86">
        <w:rPr>
          <w:lang w:val="pt-BR"/>
        </w:rPr>
        <w:br/>
        <w:t>Controla a decisão do Router.</w:t>
      </w:r>
    </w:p>
    <w:p w14:paraId="109CB7B2" w14:textId="77777777" w:rsidR="00690F86" w:rsidRPr="00690F86" w:rsidRDefault="00690F86" w:rsidP="00690F86">
      <w:pPr>
        <w:pStyle w:val="Ttulo1"/>
        <w:rPr>
          <w:lang w:val="pt-BR"/>
        </w:rPr>
      </w:pPr>
      <w:r w:rsidRPr="00690F86">
        <w:rPr>
          <w:lang w:val="pt-BR"/>
        </w:rPr>
        <w:t>Identity.yaml</w:t>
      </w:r>
    </w:p>
    <w:p w14:paraId="673FD239" w14:textId="77777777" w:rsidR="00690F86" w:rsidRDefault="00690F86" w:rsidP="00690F86">
      <w:r w:rsidRPr="00690F86">
        <w:rPr>
          <w:lang w:val="pt-BR"/>
        </w:rPr>
        <w:t>Define aliases utilizados pelo Identity Resolver.</w:t>
      </w:r>
      <w:r w:rsidRPr="00690F86">
        <w:rPr>
          <w:lang w:val="pt-BR"/>
        </w:rPr>
        <w:br/>
      </w:r>
      <w:r w:rsidRPr="00690F86">
        <w:rPr>
          <w:lang w:val="pt-BR"/>
        </w:rPr>
        <w:br/>
      </w:r>
      <w:r>
        <w:t>Exemplo:</w:t>
      </w:r>
      <w:r>
        <w:br/>
      </w:r>
      <w:r>
        <w:br/>
      </w:r>
      <w:r>
        <w:lastRenderedPageBreak/>
        <w:t>customer_key:</w:t>
      </w:r>
      <w:r>
        <w:br/>
        <w:t xml:space="preserve">  - msisdn</w:t>
      </w:r>
      <w:r>
        <w:br/>
        <w:t xml:space="preserve">  - customer_id</w:t>
      </w:r>
      <w:r>
        <w:br/>
      </w:r>
    </w:p>
    <w:p w14:paraId="1670C383" w14:textId="77777777" w:rsidR="00690F86" w:rsidRPr="00690F86" w:rsidRDefault="00690F86" w:rsidP="00690F86">
      <w:pPr>
        <w:pStyle w:val="Ttulo1"/>
        <w:rPr>
          <w:lang w:val="pt-BR"/>
        </w:rPr>
      </w:pPr>
      <w:r w:rsidRPr="00690F86">
        <w:rPr>
          <w:lang w:val="pt-BR"/>
        </w:rPr>
        <w:t>Tools.yaml</w:t>
      </w:r>
    </w:p>
    <w:p w14:paraId="7F09265E" w14:textId="77777777" w:rsidR="00690F86" w:rsidRPr="00690F86" w:rsidRDefault="00690F86" w:rsidP="00690F86">
      <w:pPr>
        <w:rPr>
          <w:lang w:val="pt-BR"/>
        </w:rPr>
      </w:pPr>
      <w:r w:rsidRPr="00690F86">
        <w:rPr>
          <w:lang w:val="pt-BR"/>
        </w:rPr>
        <w:t>Catálogo de ferramentas MCP.</w:t>
      </w:r>
      <w:r w:rsidRPr="00690F86">
        <w:rPr>
          <w:lang w:val="pt-BR"/>
        </w:rPr>
        <w:br/>
      </w:r>
      <w:r w:rsidRPr="00690F86">
        <w:rPr>
          <w:lang w:val="pt-BR"/>
        </w:rPr>
        <w:br/>
        <w:t>Exemplo:</w:t>
      </w:r>
      <w:r w:rsidRPr="00690F86">
        <w:rPr>
          <w:lang w:val="pt-BR"/>
        </w:rPr>
        <w:br/>
      </w:r>
      <w:r w:rsidRPr="00690F86">
        <w:rPr>
          <w:lang w:val="pt-BR"/>
        </w:rPr>
        <w:br/>
        <w:t>consultar_fatura</w:t>
      </w:r>
      <w:r w:rsidRPr="00690F86">
        <w:rPr>
          <w:lang w:val="pt-BR"/>
        </w:rPr>
        <w:br/>
        <w:t>consultar_plano</w:t>
      </w:r>
      <w:r w:rsidRPr="00690F86">
        <w:rPr>
          <w:lang w:val="pt-BR"/>
        </w:rPr>
        <w:br/>
        <w:t>consultar_pedido</w:t>
      </w:r>
      <w:r w:rsidRPr="00690F86">
        <w:rPr>
          <w:lang w:val="pt-BR"/>
        </w:rPr>
        <w:br/>
      </w:r>
    </w:p>
    <w:p w14:paraId="1D11E3AE" w14:textId="77777777" w:rsidR="00690F86" w:rsidRPr="00690F86" w:rsidRDefault="00690F86" w:rsidP="00690F86">
      <w:pPr>
        <w:pStyle w:val="Ttulo1"/>
        <w:rPr>
          <w:lang w:val="pt-BR"/>
        </w:rPr>
      </w:pPr>
      <w:r w:rsidRPr="00690F86">
        <w:rPr>
          <w:lang w:val="pt-BR"/>
        </w:rPr>
        <w:t>MCP Servers.yaml</w:t>
      </w:r>
    </w:p>
    <w:p w14:paraId="52584388" w14:textId="77777777" w:rsidR="00690F86" w:rsidRPr="00690F86" w:rsidRDefault="00690F86" w:rsidP="00690F86">
      <w:pPr>
        <w:rPr>
          <w:lang w:val="pt-BR"/>
        </w:rPr>
      </w:pPr>
      <w:r w:rsidRPr="00690F86">
        <w:rPr>
          <w:lang w:val="pt-BR"/>
        </w:rPr>
        <w:t>Define os servidores MCP disponíveis.</w:t>
      </w:r>
      <w:r w:rsidRPr="00690F86">
        <w:rPr>
          <w:lang w:val="pt-BR"/>
        </w:rPr>
        <w:br/>
      </w:r>
      <w:r w:rsidRPr="00690F86">
        <w:rPr>
          <w:lang w:val="pt-BR"/>
        </w:rPr>
        <w:br/>
        <w:t>Exemplo:</w:t>
      </w:r>
      <w:r w:rsidRPr="00690F86">
        <w:rPr>
          <w:lang w:val="pt-BR"/>
        </w:rPr>
        <w:br/>
      </w:r>
      <w:r w:rsidRPr="00690F86">
        <w:rPr>
          <w:lang w:val="pt-BR"/>
        </w:rPr>
        <w:br/>
        <w:t>telecom</w:t>
      </w:r>
      <w:r w:rsidRPr="00690F86">
        <w:rPr>
          <w:lang w:val="pt-BR"/>
        </w:rPr>
        <w:br/>
        <w:t>retail</w:t>
      </w:r>
      <w:r w:rsidRPr="00690F86">
        <w:rPr>
          <w:lang w:val="pt-BR"/>
        </w:rPr>
        <w:br/>
        <w:t>ocr</w:t>
      </w:r>
      <w:r w:rsidRPr="00690F86">
        <w:rPr>
          <w:lang w:val="pt-BR"/>
        </w:rPr>
        <w:br/>
      </w:r>
    </w:p>
    <w:p w14:paraId="1F239086" w14:textId="77777777" w:rsidR="00690F86" w:rsidRPr="00690F86" w:rsidRDefault="00690F86" w:rsidP="00690F86">
      <w:pPr>
        <w:pStyle w:val="Ttulo1"/>
        <w:rPr>
          <w:lang w:val="pt-BR"/>
        </w:rPr>
      </w:pPr>
      <w:r w:rsidRPr="00690F86">
        <w:rPr>
          <w:lang w:val="pt-BR"/>
        </w:rPr>
        <w:t>MCP Parameter Mapping.yaml</w:t>
      </w:r>
    </w:p>
    <w:p w14:paraId="326C2F89" w14:textId="77777777" w:rsidR="00690F86" w:rsidRDefault="00690F86" w:rsidP="00690F86">
      <w:r w:rsidRPr="00690F86">
        <w:rPr>
          <w:lang w:val="pt-BR"/>
        </w:rPr>
        <w:t>Define a tradução entre BusinessContext e parâmetros reais.</w:t>
      </w:r>
      <w:r w:rsidRPr="00690F86">
        <w:rPr>
          <w:lang w:val="pt-BR"/>
        </w:rPr>
        <w:br/>
      </w:r>
      <w:r w:rsidRPr="00690F86">
        <w:rPr>
          <w:lang w:val="pt-BR"/>
        </w:rPr>
        <w:br/>
      </w:r>
      <w:r>
        <w:t>Exemplo:</w:t>
      </w:r>
      <w:r>
        <w:br/>
      </w:r>
      <w:r>
        <w:br/>
        <w:t>customer_key → msisdn</w:t>
      </w:r>
      <w:r>
        <w:br/>
        <w:t>contract_key → invoice_id</w:t>
      </w:r>
      <w:r>
        <w:br/>
      </w:r>
    </w:p>
    <w:p w14:paraId="7B685FDA" w14:textId="77777777" w:rsidR="00690F86" w:rsidRPr="00690F86" w:rsidRDefault="00690F86" w:rsidP="00690F86">
      <w:pPr>
        <w:pStyle w:val="Ttulo1"/>
        <w:rPr>
          <w:lang w:val="pt-BR"/>
        </w:rPr>
      </w:pPr>
      <w:r w:rsidRPr="00690F86">
        <w:rPr>
          <w:lang w:val="pt-BR"/>
        </w:rPr>
        <w:t>Prompt Policy.yaml</w:t>
      </w:r>
    </w:p>
    <w:p w14:paraId="6E321A2A" w14:textId="77777777" w:rsidR="00690F86" w:rsidRPr="00690F86" w:rsidRDefault="00690F86" w:rsidP="00690F86">
      <w:pPr>
        <w:rPr>
          <w:lang w:val="pt-BR"/>
        </w:rPr>
      </w:pPr>
      <w:r w:rsidRPr="00690F86">
        <w:rPr>
          <w:lang w:val="pt-BR"/>
        </w:rPr>
        <w:t>Controla comportamento dos agentes.</w:t>
      </w:r>
      <w:r w:rsidRPr="00690F86">
        <w:rPr>
          <w:lang w:val="pt-BR"/>
        </w:rPr>
        <w:br/>
      </w:r>
      <w:r w:rsidRPr="00690F86">
        <w:rPr>
          <w:lang w:val="pt-BR"/>
        </w:rPr>
        <w:br/>
        <w:t>Exemplos:</w:t>
      </w:r>
      <w:r w:rsidRPr="00690F86">
        <w:rPr>
          <w:lang w:val="pt-BR"/>
        </w:rPr>
        <w:br/>
      </w:r>
      <w:r w:rsidRPr="00690F86">
        <w:rPr>
          <w:lang w:val="pt-BR"/>
        </w:rPr>
        <w:br/>
        <w:t>- tom de voz</w:t>
      </w:r>
      <w:r w:rsidRPr="00690F86">
        <w:rPr>
          <w:lang w:val="pt-BR"/>
        </w:rPr>
        <w:br/>
      </w:r>
      <w:r w:rsidRPr="00690F86">
        <w:rPr>
          <w:lang w:val="pt-BR"/>
        </w:rPr>
        <w:lastRenderedPageBreak/>
        <w:t>- regras</w:t>
      </w:r>
      <w:r w:rsidRPr="00690F86">
        <w:rPr>
          <w:lang w:val="pt-BR"/>
        </w:rPr>
        <w:br/>
        <w:t>- restrições</w:t>
      </w:r>
      <w:r w:rsidRPr="00690F86">
        <w:rPr>
          <w:lang w:val="pt-BR"/>
        </w:rPr>
        <w:br/>
        <w:t>- políticas corporativas</w:t>
      </w:r>
      <w:r w:rsidRPr="00690F86">
        <w:rPr>
          <w:lang w:val="pt-BR"/>
        </w:rPr>
        <w:br/>
      </w:r>
    </w:p>
    <w:p w14:paraId="1322B3B9" w14:textId="77777777" w:rsidR="00690F86" w:rsidRDefault="00690F86" w:rsidP="00690F86">
      <w:pPr>
        <w:pStyle w:val="Ttulo1"/>
      </w:pPr>
      <w:r>
        <w:t>Guardrails.yaml</w:t>
      </w:r>
    </w:p>
    <w:p w14:paraId="35557A6D" w14:textId="77777777" w:rsidR="00690F86" w:rsidRDefault="00690F86" w:rsidP="00690F86">
      <w:r>
        <w:t>Define guardrails habilitados.</w:t>
      </w:r>
      <w:r>
        <w:br/>
      </w:r>
      <w:r>
        <w:br/>
        <w:t>Exemplos:</w:t>
      </w:r>
      <w:r>
        <w:br/>
      </w:r>
      <w:r>
        <w:br/>
        <w:t>PINJ</w:t>
      </w:r>
      <w:r>
        <w:br/>
        <w:t>TOX</w:t>
      </w:r>
      <w:r>
        <w:br/>
        <w:t>OOS</w:t>
      </w:r>
      <w:r>
        <w:br/>
        <w:t>DLEX</w:t>
      </w:r>
      <w:r>
        <w:br/>
        <w:t>CMP</w:t>
      </w:r>
      <w:r>
        <w:br/>
      </w:r>
    </w:p>
    <w:p w14:paraId="2B46869C" w14:textId="77777777" w:rsidR="00690F86" w:rsidRDefault="00690F86" w:rsidP="00690F86">
      <w:pPr>
        <w:pStyle w:val="Ttulo1"/>
      </w:pPr>
      <w:r>
        <w:t>Judges.yaml</w:t>
      </w:r>
    </w:p>
    <w:p w14:paraId="4BA6CE6F" w14:textId="77777777" w:rsidR="00690F86" w:rsidRDefault="00690F86" w:rsidP="00690F86">
      <w:r>
        <w:t>Define judges disponíveis.</w:t>
      </w:r>
      <w:r>
        <w:br/>
      </w:r>
      <w:r>
        <w:br/>
        <w:t>Exemplos:</w:t>
      </w:r>
      <w:r>
        <w:br/>
      </w:r>
      <w:r>
        <w:br/>
        <w:t>Precision Judge</w:t>
      </w:r>
      <w:r>
        <w:br/>
        <w:t>Completeness Judge</w:t>
      </w:r>
      <w:r>
        <w:br/>
        <w:t>Safety Judge</w:t>
      </w:r>
      <w:r>
        <w:br/>
      </w:r>
    </w:p>
    <w:p w14:paraId="594A6844" w14:textId="77777777" w:rsidR="00690F86" w:rsidRPr="00690F86" w:rsidRDefault="00690F86" w:rsidP="00690F86">
      <w:pPr>
        <w:pStyle w:val="Ttulo1"/>
        <w:rPr>
          <w:lang w:val="pt-BR"/>
        </w:rPr>
      </w:pPr>
      <w:r w:rsidRPr="00690F86">
        <w:rPr>
          <w:lang w:val="pt-BR"/>
        </w:rPr>
        <w:t>Agent Registration</w:t>
      </w:r>
    </w:p>
    <w:p w14:paraId="168EE0C8" w14:textId="77777777" w:rsidR="00690F86" w:rsidRDefault="00690F86" w:rsidP="00690F86">
      <w:r w:rsidRPr="00690F86">
        <w:rPr>
          <w:lang w:val="pt-BR"/>
        </w:rPr>
        <w:t>Após criar um agente ele deve ser registrado.</w:t>
      </w:r>
      <w:r w:rsidRPr="00690F86">
        <w:rPr>
          <w:lang w:val="pt-BR"/>
        </w:rPr>
        <w:br/>
      </w:r>
      <w:r w:rsidRPr="00690F86">
        <w:rPr>
          <w:lang w:val="pt-BR"/>
        </w:rPr>
        <w:br/>
      </w:r>
      <w:r>
        <w:t>Passos:</w:t>
      </w:r>
      <w:r>
        <w:br/>
      </w:r>
      <w:r>
        <w:br/>
        <w:t>- agents.yaml</w:t>
      </w:r>
      <w:r>
        <w:br/>
        <w:t>- routing.yaml</w:t>
      </w:r>
      <w:r>
        <w:br/>
        <w:t>- handlers</w:t>
      </w:r>
      <w:r>
        <w:br/>
        <w:t>- workflow</w:t>
      </w:r>
      <w:r>
        <w:br/>
      </w:r>
    </w:p>
    <w:p w14:paraId="0252179A" w14:textId="77777777" w:rsidR="00690F86" w:rsidRPr="00690F86" w:rsidRDefault="00690F86" w:rsidP="00690F86">
      <w:pPr>
        <w:pStyle w:val="Ttulo1"/>
        <w:rPr>
          <w:lang w:val="pt-BR"/>
        </w:rPr>
      </w:pPr>
      <w:r w:rsidRPr="00690F86">
        <w:rPr>
          <w:lang w:val="pt-BR"/>
        </w:rPr>
        <w:lastRenderedPageBreak/>
        <w:t>Fluxo de Desenvolvimento</w:t>
      </w:r>
    </w:p>
    <w:p w14:paraId="2260123D" w14:textId="77777777" w:rsidR="00690F86" w:rsidRPr="00690F86" w:rsidRDefault="00690F86" w:rsidP="00690F86">
      <w:pPr>
        <w:rPr>
          <w:lang w:val="pt-BR"/>
        </w:rPr>
      </w:pPr>
      <w:r w:rsidRPr="00690F86">
        <w:rPr>
          <w:lang w:val="pt-BR"/>
        </w:rPr>
        <w:t>Criar agente</w:t>
      </w:r>
      <w:r w:rsidRPr="00690F86">
        <w:rPr>
          <w:lang w:val="pt-BR"/>
        </w:rPr>
        <w:br/>
        <w:t xml:space="preserve"> ↓</w:t>
      </w:r>
      <w:r w:rsidRPr="00690F86">
        <w:rPr>
          <w:lang w:val="pt-BR"/>
        </w:rPr>
        <w:br/>
        <w:t>Registrar agente</w:t>
      </w:r>
      <w:r w:rsidRPr="00690F86">
        <w:rPr>
          <w:lang w:val="pt-BR"/>
        </w:rPr>
        <w:br/>
        <w:t xml:space="preserve"> ↓</w:t>
      </w:r>
      <w:r w:rsidRPr="00690F86">
        <w:rPr>
          <w:lang w:val="pt-BR"/>
        </w:rPr>
        <w:br/>
        <w:t>Configurar routing</w:t>
      </w:r>
      <w:r w:rsidRPr="00690F86">
        <w:rPr>
          <w:lang w:val="pt-BR"/>
        </w:rPr>
        <w:br/>
        <w:t xml:space="preserve"> ↓</w:t>
      </w:r>
      <w:r w:rsidRPr="00690F86">
        <w:rPr>
          <w:lang w:val="pt-BR"/>
        </w:rPr>
        <w:br/>
        <w:t>Configurar MCP</w:t>
      </w:r>
      <w:r w:rsidRPr="00690F86">
        <w:rPr>
          <w:lang w:val="pt-BR"/>
        </w:rPr>
        <w:br/>
        <w:t xml:space="preserve"> ↓</w:t>
      </w:r>
      <w:r w:rsidRPr="00690F86">
        <w:rPr>
          <w:lang w:val="pt-BR"/>
        </w:rPr>
        <w:br/>
        <w:t>Testar</w:t>
      </w:r>
      <w:r w:rsidRPr="00690F86">
        <w:rPr>
          <w:lang w:val="pt-BR"/>
        </w:rPr>
        <w:br/>
        <w:t xml:space="preserve"> ↓</w:t>
      </w:r>
      <w:r w:rsidRPr="00690F86">
        <w:rPr>
          <w:lang w:val="pt-BR"/>
        </w:rPr>
        <w:br/>
        <w:t>Deploy</w:t>
      </w:r>
      <w:r w:rsidRPr="00690F86">
        <w:rPr>
          <w:lang w:val="pt-BR"/>
        </w:rPr>
        <w:br/>
      </w:r>
    </w:p>
    <w:p w14:paraId="5AA876D7" w14:textId="77777777" w:rsidR="00690F86" w:rsidRPr="00690F86" w:rsidRDefault="00690F86" w:rsidP="00690F86">
      <w:pPr>
        <w:pStyle w:val="Ttulo1"/>
        <w:rPr>
          <w:lang w:val="pt-BR"/>
        </w:rPr>
      </w:pPr>
      <w:r w:rsidRPr="00690F86">
        <w:rPr>
          <w:lang w:val="pt-BR"/>
        </w:rPr>
        <w:t>Integração com MCP</w:t>
      </w:r>
    </w:p>
    <w:p w14:paraId="0BE40E4B" w14:textId="77777777" w:rsidR="00690F86" w:rsidRPr="00690F86" w:rsidRDefault="00690F86" w:rsidP="00690F86">
      <w:pPr>
        <w:rPr>
          <w:lang w:val="pt-BR"/>
        </w:rPr>
      </w:pPr>
      <w:r w:rsidRPr="00690F86">
        <w:rPr>
          <w:lang w:val="pt-BR"/>
        </w:rPr>
        <w:t>Os agentes não acessam sistemas diretamente.</w:t>
      </w:r>
      <w:r w:rsidRPr="00690F86">
        <w:rPr>
          <w:lang w:val="pt-BR"/>
        </w:rPr>
        <w:br/>
      </w:r>
      <w:r w:rsidRPr="00690F86">
        <w:rPr>
          <w:lang w:val="pt-BR"/>
        </w:rPr>
        <w:br/>
        <w:t>Sempre utilizam:</w:t>
      </w:r>
      <w:r w:rsidRPr="00690F86">
        <w:rPr>
          <w:lang w:val="pt-BR"/>
        </w:rPr>
        <w:br/>
      </w:r>
      <w:r w:rsidRPr="00690F86">
        <w:rPr>
          <w:lang w:val="pt-BR"/>
        </w:rPr>
        <w:br/>
        <w:t>Agent</w:t>
      </w:r>
      <w:r w:rsidRPr="00690F86">
        <w:rPr>
          <w:lang w:val="pt-BR"/>
        </w:rPr>
        <w:br/>
        <w:t xml:space="preserve"> ↓</w:t>
      </w:r>
      <w:r w:rsidRPr="00690F86">
        <w:rPr>
          <w:lang w:val="pt-BR"/>
        </w:rPr>
        <w:br/>
        <w:t>MCP Tool Router</w:t>
      </w:r>
      <w:r w:rsidRPr="00690F86">
        <w:rPr>
          <w:lang w:val="pt-BR"/>
        </w:rPr>
        <w:br/>
        <w:t xml:space="preserve"> ↓</w:t>
      </w:r>
      <w:r w:rsidRPr="00690F86">
        <w:rPr>
          <w:lang w:val="pt-BR"/>
        </w:rPr>
        <w:br/>
        <w:t>MCP Server</w:t>
      </w:r>
      <w:r w:rsidRPr="00690F86">
        <w:rPr>
          <w:lang w:val="pt-BR"/>
        </w:rPr>
        <w:br/>
      </w:r>
    </w:p>
    <w:p w14:paraId="47051435" w14:textId="77777777" w:rsidR="00690F86" w:rsidRPr="00690F86" w:rsidRDefault="00690F86" w:rsidP="00690F86">
      <w:pPr>
        <w:pStyle w:val="Ttulo1"/>
        <w:rPr>
          <w:lang w:val="pt-BR"/>
        </w:rPr>
      </w:pPr>
      <w:r w:rsidRPr="00690F86">
        <w:rPr>
          <w:lang w:val="pt-BR"/>
        </w:rPr>
        <w:t>Integração com Memória</w:t>
      </w:r>
    </w:p>
    <w:p w14:paraId="28E5219A" w14:textId="77777777" w:rsidR="00690F86" w:rsidRPr="00690F86" w:rsidRDefault="00690F86" w:rsidP="00690F86">
      <w:pPr>
        <w:rPr>
          <w:lang w:val="pt-BR"/>
        </w:rPr>
      </w:pPr>
      <w:r w:rsidRPr="00690F86">
        <w:rPr>
          <w:lang w:val="pt-BR"/>
        </w:rPr>
        <w:t>O histórico é carregado automaticamente.</w:t>
      </w:r>
      <w:r w:rsidRPr="00690F86">
        <w:rPr>
          <w:lang w:val="pt-BR"/>
        </w:rPr>
        <w:br/>
      </w:r>
      <w:r w:rsidRPr="00690F86">
        <w:rPr>
          <w:lang w:val="pt-BR"/>
        </w:rPr>
        <w:br/>
        <w:t>AgentState.history</w:t>
      </w:r>
      <w:r w:rsidRPr="00690F86">
        <w:rPr>
          <w:lang w:val="pt-BR"/>
        </w:rPr>
        <w:br/>
        <w:t>AgentState.summary</w:t>
      </w:r>
      <w:r w:rsidRPr="00690F86">
        <w:rPr>
          <w:lang w:val="pt-BR"/>
        </w:rPr>
        <w:br/>
      </w:r>
      <w:r w:rsidRPr="00690F86">
        <w:rPr>
          <w:lang w:val="pt-BR"/>
        </w:rPr>
        <w:br/>
        <w:t>Podem ser utilizados pelos agentes.</w:t>
      </w:r>
    </w:p>
    <w:p w14:paraId="7946DD72" w14:textId="77777777" w:rsidR="00690F86" w:rsidRPr="00690F86" w:rsidRDefault="00690F86" w:rsidP="00690F86">
      <w:pPr>
        <w:pStyle w:val="Ttulo1"/>
        <w:rPr>
          <w:lang w:val="pt-BR"/>
        </w:rPr>
      </w:pPr>
      <w:r w:rsidRPr="00690F86">
        <w:rPr>
          <w:lang w:val="pt-BR"/>
        </w:rPr>
        <w:t>Integração com Checkpoints</w:t>
      </w:r>
    </w:p>
    <w:p w14:paraId="2EAA49B6" w14:textId="77777777" w:rsidR="00690F86" w:rsidRPr="00690F86" w:rsidRDefault="00690F86" w:rsidP="00690F86">
      <w:pPr>
        <w:rPr>
          <w:lang w:val="pt-BR"/>
        </w:rPr>
      </w:pPr>
      <w:r w:rsidRPr="00690F86">
        <w:rPr>
          <w:lang w:val="pt-BR"/>
        </w:rPr>
        <w:t>Checkpoints são gerados automaticamente pelo workflow.</w:t>
      </w:r>
      <w:r w:rsidRPr="00690F86">
        <w:rPr>
          <w:lang w:val="pt-BR"/>
        </w:rPr>
        <w:br/>
      </w:r>
      <w:r w:rsidRPr="00690F86">
        <w:rPr>
          <w:lang w:val="pt-BR"/>
        </w:rPr>
        <w:br/>
        <w:t>Os agentes normalmente não precisam gerenciá-los diretamente.</w:t>
      </w:r>
    </w:p>
    <w:p w14:paraId="55DAA927" w14:textId="77777777" w:rsidR="00690F86" w:rsidRPr="00690F86" w:rsidRDefault="00690F86" w:rsidP="00690F86">
      <w:pPr>
        <w:pStyle w:val="Ttulo1"/>
        <w:rPr>
          <w:lang w:val="pt-BR"/>
        </w:rPr>
      </w:pPr>
      <w:r w:rsidRPr="00690F86">
        <w:rPr>
          <w:lang w:val="pt-BR"/>
        </w:rPr>
        <w:lastRenderedPageBreak/>
        <w:t>Integração com Observabilidade</w:t>
      </w:r>
    </w:p>
    <w:p w14:paraId="4098156F" w14:textId="77777777" w:rsidR="00690F86" w:rsidRPr="00690F86" w:rsidRDefault="00690F86" w:rsidP="00690F86">
      <w:pPr>
        <w:rPr>
          <w:lang w:val="pt-BR"/>
        </w:rPr>
      </w:pPr>
      <w:r w:rsidRPr="00690F86">
        <w:rPr>
          <w:lang w:val="pt-BR"/>
        </w:rPr>
        <w:t>Todos os componentes geram telemetria.</w:t>
      </w:r>
      <w:r w:rsidRPr="00690F86">
        <w:rPr>
          <w:lang w:val="pt-BR"/>
        </w:rPr>
        <w:br/>
      </w:r>
      <w:r w:rsidRPr="00690F86">
        <w:rPr>
          <w:lang w:val="pt-BR"/>
        </w:rPr>
        <w:br/>
        <w:t>Langfuse</w:t>
      </w:r>
      <w:r w:rsidRPr="00690F86">
        <w:rPr>
          <w:lang w:val="pt-BR"/>
        </w:rPr>
        <w:br/>
        <w:t>OpenTelemetry</w:t>
      </w:r>
      <w:r w:rsidRPr="00690F86">
        <w:rPr>
          <w:lang w:val="pt-BR"/>
        </w:rPr>
        <w:br/>
        <w:t>OCI Streaming</w:t>
      </w:r>
      <w:r w:rsidRPr="00690F86">
        <w:rPr>
          <w:lang w:val="pt-BR"/>
        </w:rPr>
        <w:br/>
      </w:r>
    </w:p>
    <w:p w14:paraId="257B1C1E" w14:textId="77777777" w:rsidR="00690F86" w:rsidRPr="00690F86" w:rsidRDefault="00690F86" w:rsidP="00690F86">
      <w:pPr>
        <w:pStyle w:val="Ttulo1"/>
        <w:rPr>
          <w:lang w:val="pt-BR"/>
        </w:rPr>
      </w:pPr>
      <w:r w:rsidRPr="00690F86">
        <w:rPr>
          <w:lang w:val="pt-BR"/>
        </w:rPr>
        <w:t>SSE</w:t>
      </w:r>
    </w:p>
    <w:p w14:paraId="7EF267BD" w14:textId="77777777" w:rsidR="00690F86" w:rsidRDefault="00690F86" w:rsidP="00690F86">
      <w:r w:rsidRPr="00690F86">
        <w:rPr>
          <w:lang w:val="pt-BR"/>
        </w:rPr>
        <w:t>Responsável por comunicação em tempo real.</w:t>
      </w:r>
      <w:r w:rsidRPr="00690F86">
        <w:rPr>
          <w:lang w:val="pt-BR"/>
        </w:rPr>
        <w:br/>
      </w:r>
      <w:r w:rsidRPr="00690F86">
        <w:rPr>
          <w:lang w:val="pt-BR"/>
        </w:rPr>
        <w:br/>
      </w:r>
      <w:r>
        <w:t>Eventos típicos:</w:t>
      </w:r>
      <w:r>
        <w:br/>
      </w:r>
      <w:r>
        <w:br/>
        <w:t>connected</w:t>
      </w:r>
      <w:r>
        <w:br/>
        <w:t>workflow.started</w:t>
      </w:r>
      <w:r>
        <w:br/>
        <w:t>message.responded</w:t>
      </w:r>
      <w:r>
        <w:br/>
        <w:t>workflow.completed</w:t>
      </w:r>
      <w:r>
        <w:br/>
      </w:r>
    </w:p>
    <w:p w14:paraId="3482AA62" w14:textId="77777777" w:rsidR="00690F86" w:rsidRPr="00690F86" w:rsidRDefault="00690F86" w:rsidP="00690F86">
      <w:pPr>
        <w:pStyle w:val="Ttulo1"/>
        <w:rPr>
          <w:lang w:val="pt-BR"/>
        </w:rPr>
      </w:pPr>
      <w:r w:rsidRPr="00690F86">
        <w:rPr>
          <w:lang w:val="pt-BR"/>
        </w:rPr>
        <w:t>Testes Locais</w:t>
      </w:r>
    </w:p>
    <w:p w14:paraId="13CF3AA9" w14:textId="77777777" w:rsidR="00690F86" w:rsidRPr="00690F86" w:rsidRDefault="00690F86" w:rsidP="00690F86">
      <w:pPr>
        <w:rPr>
          <w:lang w:val="pt-BR"/>
        </w:rPr>
      </w:pPr>
      <w:r w:rsidRPr="00690F86">
        <w:rPr>
          <w:lang w:val="pt-BR"/>
        </w:rPr>
        <w:t>Fluxo recomendado:</w:t>
      </w:r>
      <w:r w:rsidRPr="00690F86">
        <w:rPr>
          <w:lang w:val="pt-BR"/>
        </w:rPr>
        <w:br/>
      </w:r>
      <w:r w:rsidRPr="00690F86">
        <w:rPr>
          <w:lang w:val="pt-BR"/>
        </w:rPr>
        <w:br/>
        <w:t>Subir Backend</w:t>
      </w:r>
      <w:r w:rsidRPr="00690F86">
        <w:rPr>
          <w:lang w:val="pt-BR"/>
        </w:rPr>
        <w:br/>
        <w:t xml:space="preserve"> ↓</w:t>
      </w:r>
      <w:r w:rsidRPr="00690F86">
        <w:rPr>
          <w:lang w:val="pt-BR"/>
        </w:rPr>
        <w:br/>
        <w:t>Subir MCP</w:t>
      </w:r>
      <w:r w:rsidRPr="00690F86">
        <w:rPr>
          <w:lang w:val="pt-BR"/>
        </w:rPr>
        <w:br/>
        <w:t xml:space="preserve"> ↓</w:t>
      </w:r>
      <w:r w:rsidRPr="00690F86">
        <w:rPr>
          <w:lang w:val="pt-BR"/>
        </w:rPr>
        <w:br/>
        <w:t>Subir Frontend</w:t>
      </w:r>
      <w:r w:rsidRPr="00690F86">
        <w:rPr>
          <w:lang w:val="pt-BR"/>
        </w:rPr>
        <w:br/>
        <w:t xml:space="preserve"> ↓</w:t>
      </w:r>
      <w:r w:rsidRPr="00690F86">
        <w:rPr>
          <w:lang w:val="pt-BR"/>
        </w:rPr>
        <w:br/>
        <w:t>Executar cenários</w:t>
      </w:r>
      <w:r w:rsidRPr="00690F86">
        <w:rPr>
          <w:lang w:val="pt-BR"/>
        </w:rPr>
        <w:br/>
      </w:r>
    </w:p>
    <w:p w14:paraId="100A1CB2" w14:textId="77777777" w:rsidR="00690F86" w:rsidRDefault="00690F86" w:rsidP="00690F86">
      <w:pPr>
        <w:pStyle w:val="Ttulo1"/>
      </w:pPr>
      <w:r>
        <w:t>Health Checks</w:t>
      </w:r>
    </w:p>
    <w:p w14:paraId="6EFB8E16" w14:textId="77777777" w:rsidR="00690F86" w:rsidRDefault="00690F86" w:rsidP="00690F86">
      <w:r>
        <w:t>Endpoints:</w:t>
      </w:r>
      <w:r>
        <w:br/>
      </w:r>
      <w:r>
        <w:br/>
        <w:t>/health</w:t>
      </w:r>
      <w:r>
        <w:br/>
      </w:r>
      <w:r>
        <w:br/>
        <w:t>Permitem monitoramento operacional.</w:t>
      </w:r>
    </w:p>
    <w:p w14:paraId="4386CF63" w14:textId="77777777" w:rsidR="00690F86" w:rsidRPr="00690F86" w:rsidRDefault="00690F86" w:rsidP="00690F86">
      <w:pPr>
        <w:pStyle w:val="Ttulo1"/>
        <w:rPr>
          <w:lang w:val="pt-BR"/>
        </w:rPr>
      </w:pPr>
      <w:r w:rsidRPr="00690F86">
        <w:rPr>
          <w:lang w:val="pt-BR"/>
        </w:rPr>
        <w:lastRenderedPageBreak/>
        <w:t>Deploy</w:t>
      </w:r>
    </w:p>
    <w:p w14:paraId="25CEEA4C" w14:textId="77777777" w:rsidR="00690F86" w:rsidRPr="00690F86" w:rsidRDefault="00690F86" w:rsidP="00690F86">
      <w:pPr>
        <w:rPr>
          <w:lang w:val="pt-BR"/>
        </w:rPr>
      </w:pPr>
      <w:r w:rsidRPr="00690F86">
        <w:rPr>
          <w:lang w:val="pt-BR"/>
        </w:rPr>
        <w:t>Opções comuns:</w:t>
      </w:r>
      <w:r w:rsidRPr="00690F86">
        <w:rPr>
          <w:lang w:val="pt-BR"/>
        </w:rPr>
        <w:br/>
      </w:r>
      <w:r w:rsidRPr="00690F86">
        <w:rPr>
          <w:lang w:val="pt-BR"/>
        </w:rPr>
        <w:br/>
        <w:t>Docker Compose</w:t>
      </w:r>
      <w:r w:rsidRPr="00690F86">
        <w:rPr>
          <w:lang w:val="pt-BR"/>
        </w:rPr>
        <w:br/>
        <w:t>Kubernetes</w:t>
      </w:r>
      <w:r w:rsidRPr="00690F86">
        <w:rPr>
          <w:lang w:val="pt-BR"/>
        </w:rPr>
        <w:br/>
        <w:t>OKE</w:t>
      </w:r>
      <w:r w:rsidRPr="00690F86">
        <w:rPr>
          <w:lang w:val="pt-BR"/>
        </w:rPr>
        <w:br/>
      </w:r>
      <w:r w:rsidRPr="00690F86">
        <w:rPr>
          <w:lang w:val="pt-BR"/>
        </w:rPr>
        <w:br/>
        <w:t>Todos suportados pela arquitetura.</w:t>
      </w:r>
    </w:p>
    <w:p w14:paraId="0DFF3D94" w14:textId="77777777" w:rsidR="00690F86" w:rsidRPr="00690F86" w:rsidRDefault="00690F86" w:rsidP="00690F86">
      <w:pPr>
        <w:pStyle w:val="Ttulo1"/>
        <w:rPr>
          <w:lang w:val="pt-BR"/>
        </w:rPr>
      </w:pPr>
      <w:r w:rsidRPr="00690F86">
        <w:rPr>
          <w:lang w:val="pt-BR"/>
        </w:rPr>
        <w:t>Problemas Comuns</w:t>
      </w:r>
    </w:p>
    <w:p w14:paraId="13EA13AF" w14:textId="77777777" w:rsidR="00690F86" w:rsidRPr="00690F86" w:rsidRDefault="00690F86" w:rsidP="00690F86">
      <w:pPr>
        <w:rPr>
          <w:lang w:val="pt-BR"/>
        </w:rPr>
      </w:pPr>
      <w:r w:rsidRPr="00690F86">
        <w:rPr>
          <w:lang w:val="pt-BR"/>
        </w:rPr>
        <w:t>Agente não encontrado</w:t>
      </w:r>
      <w:r w:rsidRPr="00690F86">
        <w:rPr>
          <w:lang w:val="pt-BR"/>
        </w:rPr>
        <w:br/>
        <w:t>→ agents.yaml</w:t>
      </w:r>
      <w:r w:rsidRPr="00690F86">
        <w:rPr>
          <w:lang w:val="pt-BR"/>
        </w:rPr>
        <w:br/>
      </w:r>
      <w:r w:rsidRPr="00690F86">
        <w:rPr>
          <w:lang w:val="pt-BR"/>
        </w:rPr>
        <w:br/>
        <w:t>Intent incorreta</w:t>
      </w:r>
      <w:r w:rsidRPr="00690F86">
        <w:rPr>
          <w:lang w:val="pt-BR"/>
        </w:rPr>
        <w:br/>
        <w:t>→ routing.yaml</w:t>
      </w:r>
      <w:r w:rsidRPr="00690F86">
        <w:rPr>
          <w:lang w:val="pt-BR"/>
        </w:rPr>
        <w:br/>
      </w:r>
      <w:r w:rsidRPr="00690F86">
        <w:rPr>
          <w:lang w:val="pt-BR"/>
        </w:rPr>
        <w:br/>
        <w:t>MCP falhando</w:t>
      </w:r>
      <w:r w:rsidRPr="00690F86">
        <w:rPr>
          <w:lang w:val="pt-BR"/>
        </w:rPr>
        <w:br/>
        <w:t>→ mcp_servers.yaml</w:t>
      </w:r>
      <w:r w:rsidRPr="00690F86">
        <w:rPr>
          <w:lang w:val="pt-BR"/>
        </w:rPr>
        <w:br/>
      </w:r>
      <w:r w:rsidRPr="00690F86">
        <w:rPr>
          <w:lang w:val="pt-BR"/>
        </w:rPr>
        <w:br/>
        <w:t>Identity incorreta</w:t>
      </w:r>
      <w:r w:rsidRPr="00690F86">
        <w:rPr>
          <w:lang w:val="pt-BR"/>
        </w:rPr>
        <w:br/>
        <w:t>→ identity.yaml</w:t>
      </w:r>
      <w:r w:rsidRPr="00690F86">
        <w:rPr>
          <w:lang w:val="pt-BR"/>
        </w:rPr>
        <w:br/>
      </w:r>
    </w:p>
    <w:p w14:paraId="1601EDE7" w14:textId="77777777" w:rsidR="00690F86" w:rsidRPr="00690F86" w:rsidRDefault="00690F86" w:rsidP="00690F86">
      <w:pPr>
        <w:pStyle w:val="Ttulo1"/>
        <w:rPr>
          <w:lang w:val="pt-BR"/>
        </w:rPr>
      </w:pPr>
      <w:r w:rsidRPr="00690F86">
        <w:rPr>
          <w:lang w:val="pt-BR"/>
        </w:rPr>
        <w:t>Boas Práticas</w:t>
      </w:r>
    </w:p>
    <w:p w14:paraId="63107BC6" w14:textId="77777777" w:rsidR="00690F86" w:rsidRPr="00690F86" w:rsidRDefault="00690F86" w:rsidP="00690F86">
      <w:pPr>
        <w:rPr>
          <w:lang w:val="pt-BR"/>
        </w:rPr>
      </w:pPr>
      <w:r w:rsidRPr="00690F86">
        <w:rPr>
          <w:lang w:val="pt-BR"/>
        </w:rPr>
        <w:t>Criar agentes especializados.</w:t>
      </w:r>
      <w:r w:rsidRPr="00690F86">
        <w:rPr>
          <w:lang w:val="pt-BR"/>
        </w:rPr>
        <w:br/>
        <w:t>Centralizar configurações em YAML.</w:t>
      </w:r>
      <w:r w:rsidRPr="00690F86">
        <w:rPr>
          <w:lang w:val="pt-BR"/>
        </w:rPr>
        <w:br/>
        <w:t>Utilizar MCP para integrações.</w:t>
      </w:r>
      <w:r w:rsidRPr="00690F86">
        <w:rPr>
          <w:lang w:val="pt-BR"/>
        </w:rPr>
        <w:br/>
        <w:t>Monitorar observabilidade.</w:t>
      </w:r>
      <w:r w:rsidRPr="00690F86">
        <w:rPr>
          <w:lang w:val="pt-BR"/>
        </w:rPr>
        <w:br/>
        <w:t>Versionar prompts.</w:t>
      </w:r>
      <w:r w:rsidRPr="00690F86">
        <w:rPr>
          <w:lang w:val="pt-BR"/>
        </w:rPr>
        <w:br/>
      </w:r>
    </w:p>
    <w:p w14:paraId="0A69585D" w14:textId="77777777" w:rsidR="00690F86" w:rsidRPr="00690F86" w:rsidRDefault="00690F86" w:rsidP="00690F86">
      <w:pPr>
        <w:pStyle w:val="Ttulo1"/>
        <w:rPr>
          <w:lang w:val="pt-BR"/>
        </w:rPr>
      </w:pPr>
      <w:r w:rsidRPr="00690F86">
        <w:rPr>
          <w:lang w:val="pt-BR"/>
        </w:rPr>
        <w:t>Arquitetura Recomendada</w:t>
      </w:r>
    </w:p>
    <w:p w14:paraId="066F9DD0" w14:textId="77777777" w:rsidR="00690F86" w:rsidRPr="00690F86" w:rsidRDefault="00690F86" w:rsidP="00690F86">
      <w:pPr>
        <w:rPr>
          <w:lang w:val="pt-BR"/>
        </w:rPr>
      </w:pPr>
      <w:r w:rsidRPr="00690F86">
        <w:rPr>
          <w:lang w:val="pt-BR"/>
        </w:rPr>
        <w:t>Frontend</w:t>
      </w:r>
      <w:r w:rsidRPr="00690F86">
        <w:rPr>
          <w:lang w:val="pt-BR"/>
        </w:rPr>
        <w:br/>
        <w:t xml:space="preserve"> ↓</w:t>
      </w:r>
      <w:r w:rsidRPr="00690F86">
        <w:rPr>
          <w:lang w:val="pt-BR"/>
        </w:rPr>
        <w:br/>
        <w:t>Backend Template</w:t>
      </w:r>
      <w:r w:rsidRPr="00690F86">
        <w:rPr>
          <w:lang w:val="pt-BR"/>
        </w:rPr>
        <w:br/>
        <w:t xml:space="preserve"> ↓</w:t>
      </w:r>
      <w:r w:rsidRPr="00690F86">
        <w:rPr>
          <w:lang w:val="pt-BR"/>
        </w:rPr>
        <w:br/>
        <w:t>Agent Framework</w:t>
      </w:r>
      <w:r w:rsidRPr="00690F86">
        <w:rPr>
          <w:lang w:val="pt-BR"/>
        </w:rPr>
        <w:br/>
        <w:t xml:space="preserve"> ↓</w:t>
      </w:r>
      <w:r w:rsidRPr="00690F86">
        <w:rPr>
          <w:lang w:val="pt-BR"/>
        </w:rPr>
        <w:br/>
        <w:t>MCP Servers</w:t>
      </w:r>
      <w:r w:rsidRPr="00690F86">
        <w:rPr>
          <w:lang w:val="pt-BR"/>
        </w:rPr>
        <w:br/>
        <w:t xml:space="preserve"> ↓</w:t>
      </w:r>
      <w:r w:rsidRPr="00690F86">
        <w:rPr>
          <w:lang w:val="pt-BR"/>
        </w:rPr>
        <w:br/>
      </w:r>
      <w:r w:rsidRPr="00690F86">
        <w:rPr>
          <w:lang w:val="pt-BR"/>
        </w:rPr>
        <w:lastRenderedPageBreak/>
        <w:t>Sistemas Corporativos</w:t>
      </w:r>
      <w:r w:rsidRPr="00690F86">
        <w:rPr>
          <w:lang w:val="pt-BR"/>
        </w:rPr>
        <w:br/>
      </w:r>
      <w:r w:rsidRPr="00690F86">
        <w:rPr>
          <w:lang w:val="pt-BR"/>
        </w:rPr>
        <w:br/>
        <w:t>Essa arquitetura maximiza reuso e governança.</w:t>
      </w:r>
    </w:p>
    <w:p w14:paraId="37F2D771" w14:textId="4D08ABC1" w:rsidR="004C42C9" w:rsidRPr="00412666" w:rsidRDefault="004C42C9">
      <w:pPr>
        <w:rPr>
          <w:lang w:val="pt-BR"/>
        </w:rPr>
      </w:pPr>
    </w:p>
    <w:sectPr w:rsidR="004C42C9" w:rsidRPr="00412666" w:rsidSect="00034616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Numerad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Numerad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Commarcadore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Commarcadore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Numera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7C7B4417"/>
    <w:multiLevelType w:val="multilevel"/>
    <w:tmpl w:val="F044FB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009138607">
    <w:abstractNumId w:val="8"/>
  </w:num>
  <w:num w:numId="2" w16cid:durableId="564608141">
    <w:abstractNumId w:val="6"/>
  </w:num>
  <w:num w:numId="3" w16cid:durableId="684861873">
    <w:abstractNumId w:val="5"/>
  </w:num>
  <w:num w:numId="4" w16cid:durableId="1823933017">
    <w:abstractNumId w:val="4"/>
  </w:num>
  <w:num w:numId="5" w16cid:durableId="1638753149">
    <w:abstractNumId w:val="7"/>
  </w:num>
  <w:num w:numId="6" w16cid:durableId="434129731">
    <w:abstractNumId w:val="3"/>
  </w:num>
  <w:num w:numId="7" w16cid:durableId="1559125175">
    <w:abstractNumId w:val="2"/>
  </w:num>
  <w:num w:numId="8" w16cid:durableId="173346563">
    <w:abstractNumId w:val="1"/>
  </w:num>
  <w:num w:numId="9" w16cid:durableId="1022126061">
    <w:abstractNumId w:val="0"/>
  </w:num>
  <w:num w:numId="10" w16cid:durableId="28856004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73"/>
  <w:doNotDisplayPageBoundaries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34616"/>
    <w:rsid w:val="0006063C"/>
    <w:rsid w:val="000A2EB0"/>
    <w:rsid w:val="000C1CE0"/>
    <w:rsid w:val="0014733C"/>
    <w:rsid w:val="0015074B"/>
    <w:rsid w:val="001A242C"/>
    <w:rsid w:val="001C7BC9"/>
    <w:rsid w:val="0029639D"/>
    <w:rsid w:val="002B4EBC"/>
    <w:rsid w:val="002E212C"/>
    <w:rsid w:val="00326F90"/>
    <w:rsid w:val="00412666"/>
    <w:rsid w:val="0047079E"/>
    <w:rsid w:val="004C42C9"/>
    <w:rsid w:val="005A7066"/>
    <w:rsid w:val="005C7393"/>
    <w:rsid w:val="006066F1"/>
    <w:rsid w:val="00690F86"/>
    <w:rsid w:val="007423C3"/>
    <w:rsid w:val="00747D34"/>
    <w:rsid w:val="007564C3"/>
    <w:rsid w:val="007B441F"/>
    <w:rsid w:val="008200A0"/>
    <w:rsid w:val="00857085"/>
    <w:rsid w:val="009A502B"/>
    <w:rsid w:val="009B1BA5"/>
    <w:rsid w:val="00A007C1"/>
    <w:rsid w:val="00AA1D8D"/>
    <w:rsid w:val="00AE2B40"/>
    <w:rsid w:val="00B45B59"/>
    <w:rsid w:val="00B47730"/>
    <w:rsid w:val="00C765E3"/>
    <w:rsid w:val="00CB0664"/>
    <w:rsid w:val="00E2193D"/>
    <w:rsid w:val="00E6701F"/>
    <w:rsid w:val="00F42B26"/>
    <w:rsid w:val="00FC693F"/>
    <w:rsid w:val="00FE4C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DD37BEB"/>
  <w14:defaultImageDpi w14:val="300"/>
  <w15:docId w15:val="{6C76345E-0548-A24C-BCB5-09C618E90F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765E3"/>
  </w:style>
  <w:style w:type="paragraph" w:styleId="Ttulo1">
    <w:name w:val="heading 1"/>
    <w:basedOn w:val="Normal"/>
    <w:next w:val="Normal"/>
    <w:link w:val="Ttulo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E618BF"/>
  </w:style>
  <w:style w:type="paragraph" w:styleId="Rodap">
    <w:name w:val="footer"/>
    <w:basedOn w:val="Normal"/>
    <w:link w:val="Rodap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E618BF"/>
  </w:style>
  <w:style w:type="paragraph" w:styleId="SemEspaamento">
    <w:name w:val="No Spacing"/>
    <w:uiPriority w:val="1"/>
    <w:qFormat/>
    <w:rsid w:val="00FC693F"/>
    <w:pPr>
      <w:spacing w:after="0" w:line="240" w:lineRule="auto"/>
    </w:pPr>
  </w:style>
  <w:style w:type="character" w:customStyle="1" w:styleId="Ttulo1Char">
    <w:name w:val="Título 1 Char"/>
    <w:basedOn w:val="Fontepargpadro"/>
    <w:link w:val="Ttulo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har">
    <w:name w:val="Título 2 Char"/>
    <w:basedOn w:val="Fontepargpadro"/>
    <w:link w:val="Ttulo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tulo3Char">
    <w:name w:val="Título 3 Char"/>
    <w:basedOn w:val="Fontepargpadro"/>
    <w:link w:val="Ttulo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">
    <w:name w:val="Title"/>
    <w:basedOn w:val="Normal"/>
    <w:next w:val="Normal"/>
    <w:link w:val="Ttulo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har">
    <w:name w:val="Título Char"/>
    <w:basedOn w:val="Fontepargpadro"/>
    <w:link w:val="Ttulo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tulo">
    <w:name w:val="Subtitle"/>
    <w:basedOn w:val="Normal"/>
    <w:next w:val="Normal"/>
    <w:link w:val="Subttulo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tuloChar">
    <w:name w:val="Subtítulo Char"/>
    <w:basedOn w:val="Fontepargpadro"/>
    <w:link w:val="Subttulo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PargrafodaLista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Corpodetexto">
    <w:name w:val="Body Text"/>
    <w:basedOn w:val="Normal"/>
    <w:link w:val="CorpodetextoChar"/>
    <w:uiPriority w:val="99"/>
    <w:unhideWhenUsed/>
    <w:rsid w:val="00AA1D8D"/>
    <w:pPr>
      <w:spacing w:after="120"/>
    </w:pPr>
  </w:style>
  <w:style w:type="character" w:customStyle="1" w:styleId="CorpodetextoChar">
    <w:name w:val="Corpo de texto Char"/>
    <w:basedOn w:val="Fontepargpadro"/>
    <w:link w:val="Corpodetexto"/>
    <w:uiPriority w:val="99"/>
    <w:rsid w:val="00AA1D8D"/>
  </w:style>
  <w:style w:type="paragraph" w:styleId="Corpodetexto2">
    <w:name w:val="Body Text 2"/>
    <w:basedOn w:val="Normal"/>
    <w:link w:val="Corpodetexto2Char"/>
    <w:uiPriority w:val="99"/>
    <w:unhideWhenUsed/>
    <w:rsid w:val="00AA1D8D"/>
    <w:pPr>
      <w:spacing w:after="120" w:line="480" w:lineRule="auto"/>
    </w:pPr>
  </w:style>
  <w:style w:type="character" w:customStyle="1" w:styleId="Corpodetexto2Char">
    <w:name w:val="Corpo de texto 2 Char"/>
    <w:basedOn w:val="Fontepargpadro"/>
    <w:link w:val="Corpodetexto2"/>
    <w:uiPriority w:val="99"/>
    <w:rsid w:val="00AA1D8D"/>
  </w:style>
  <w:style w:type="paragraph" w:styleId="Corpodetexto3">
    <w:name w:val="Body Text 3"/>
    <w:basedOn w:val="Normal"/>
    <w:link w:val="Corpodetexto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Corpodetexto3Char">
    <w:name w:val="Corpo de texto 3 Char"/>
    <w:basedOn w:val="Fontepargpadro"/>
    <w:link w:val="Corpodetexto3"/>
    <w:uiPriority w:val="99"/>
    <w:rsid w:val="00AA1D8D"/>
    <w:rPr>
      <w:sz w:val="16"/>
      <w:szCs w:val="16"/>
    </w:rPr>
  </w:style>
  <w:style w:type="paragraph" w:styleId="Lista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Commarcadores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Commarcadores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Commarcadores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Numerada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Numerada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Numerada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adecontinuao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adecontinuao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adecontinuao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Textodemacro">
    <w:name w:val="macro"/>
    <w:link w:val="Textodemacro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xtodemacroChar">
    <w:name w:val="Texto de macro Char"/>
    <w:basedOn w:val="Fontepargpadro"/>
    <w:link w:val="Textodemacro"/>
    <w:uiPriority w:val="99"/>
    <w:rsid w:val="0029639D"/>
    <w:rPr>
      <w:rFonts w:ascii="Courier" w:hAnsi="Courier"/>
      <w:sz w:val="20"/>
      <w:szCs w:val="20"/>
    </w:rPr>
  </w:style>
  <w:style w:type="paragraph" w:styleId="Citao">
    <w:name w:val="Quote"/>
    <w:basedOn w:val="Normal"/>
    <w:next w:val="Normal"/>
    <w:link w:val="CitaoChar"/>
    <w:uiPriority w:val="29"/>
    <w:qFormat/>
    <w:rsid w:val="00FC693F"/>
    <w:rPr>
      <w:i/>
      <w:iCs/>
      <w:color w:val="000000" w:themeColor="text1"/>
    </w:rPr>
  </w:style>
  <w:style w:type="character" w:customStyle="1" w:styleId="CitaoChar">
    <w:name w:val="Citação Char"/>
    <w:basedOn w:val="Fontepargpadro"/>
    <w:link w:val="Citao"/>
    <w:uiPriority w:val="29"/>
    <w:rsid w:val="00FC693F"/>
    <w:rPr>
      <w:i/>
      <w:iCs/>
      <w:color w:val="000000" w:themeColor="text1"/>
    </w:rPr>
  </w:style>
  <w:style w:type="character" w:customStyle="1" w:styleId="Ttulo4Char">
    <w:name w:val="Título 4 Char"/>
    <w:basedOn w:val="Fontepargpadro"/>
    <w:link w:val="Ttulo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har">
    <w:name w:val="Título 5 Char"/>
    <w:basedOn w:val="Fontepargpadro"/>
    <w:link w:val="Ttulo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har">
    <w:name w:val="Título 7 Char"/>
    <w:basedOn w:val="Fontepargpadro"/>
    <w:link w:val="Ttulo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har">
    <w:name w:val="Título 8 Char"/>
    <w:basedOn w:val="Fontepargpadro"/>
    <w:link w:val="Ttulo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Ttulo9Char">
    <w:name w:val="Título 9 Char"/>
    <w:basedOn w:val="Fontepargpadro"/>
    <w:link w:val="Ttulo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egenda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Forte">
    <w:name w:val="Strong"/>
    <w:basedOn w:val="Fontepargpadro"/>
    <w:uiPriority w:val="22"/>
    <w:qFormat/>
    <w:rsid w:val="00FC693F"/>
    <w:rPr>
      <w:b/>
      <w:bCs/>
    </w:rPr>
  </w:style>
  <w:style w:type="character" w:styleId="nfase">
    <w:name w:val="Emphasis"/>
    <w:basedOn w:val="Fontepargpadro"/>
    <w:uiPriority w:val="20"/>
    <w:qFormat/>
    <w:rsid w:val="00FC693F"/>
    <w:rPr>
      <w:i/>
      <w:iCs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FC693F"/>
    <w:rPr>
      <w:b/>
      <w:bCs/>
      <w:i/>
      <w:iCs/>
      <w:color w:val="4F81BD" w:themeColor="accent1"/>
    </w:rPr>
  </w:style>
  <w:style w:type="character" w:styleId="nfaseSutil">
    <w:name w:val="Subtle Emphasis"/>
    <w:basedOn w:val="Fontepargpadro"/>
    <w:uiPriority w:val="19"/>
    <w:qFormat/>
    <w:rsid w:val="00FC693F"/>
    <w:rPr>
      <w:i/>
      <w:iCs/>
      <w:color w:val="808080" w:themeColor="text1" w:themeTint="7F"/>
    </w:rPr>
  </w:style>
  <w:style w:type="character" w:styleId="nfaseIntensa">
    <w:name w:val="Intense Emphasis"/>
    <w:basedOn w:val="Fontepargpadro"/>
    <w:uiPriority w:val="21"/>
    <w:qFormat/>
    <w:rsid w:val="00FC693F"/>
    <w:rPr>
      <w:b/>
      <w:bCs/>
      <w:i/>
      <w:iCs/>
      <w:color w:val="4F81BD" w:themeColor="accent1"/>
    </w:rPr>
  </w:style>
  <w:style w:type="character" w:styleId="RefernciaSutil">
    <w:name w:val="Subtle Reference"/>
    <w:basedOn w:val="Fontepargpadro"/>
    <w:uiPriority w:val="31"/>
    <w:qFormat/>
    <w:rsid w:val="00FC693F"/>
    <w:rPr>
      <w:smallCaps/>
      <w:color w:val="C0504D" w:themeColor="accent2"/>
      <w:u w:val="single"/>
    </w:rPr>
  </w:style>
  <w:style w:type="character" w:styleId="RefernciaIntensa">
    <w:name w:val="Intense Reference"/>
    <w:basedOn w:val="Fontepargpadro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tulodoLivro">
    <w:name w:val="Book Title"/>
    <w:basedOn w:val="Fontepargpadro"/>
    <w:uiPriority w:val="33"/>
    <w:qFormat/>
    <w:rsid w:val="00FC693F"/>
    <w:rPr>
      <w:b/>
      <w:bCs/>
      <w:smallCaps/>
      <w:spacing w:val="5"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FC693F"/>
    <w:pPr>
      <w:outlineLvl w:val="9"/>
    </w:pPr>
  </w:style>
  <w:style w:type="table" w:styleId="Tabelacomgrade">
    <w:name w:val="Table Grid"/>
    <w:basedOn w:val="Tabela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mentoClaro">
    <w:name w:val="Light Shading"/>
    <w:basedOn w:val="Tabela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mentoClaro-nfase1">
    <w:name w:val="Light Shading Accent 1"/>
    <w:basedOn w:val="Tabela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ombreamentoClaro-nfase2">
    <w:name w:val="Light Shading Accent 2"/>
    <w:basedOn w:val="Tabela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SombreamentoClaro-nfase3">
    <w:name w:val="Light Shading Accent 3"/>
    <w:basedOn w:val="Tabela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ombreamentoClaro-nfase4">
    <w:name w:val="Light Shading Accent 4"/>
    <w:basedOn w:val="Tabela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SombreamentoClaro-nfase5">
    <w:name w:val="Light Shading Accent 5"/>
    <w:basedOn w:val="Tabela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ombreamentoClaro-nfase6">
    <w:name w:val="Light Shading Accent 6"/>
    <w:basedOn w:val="Tabela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staClara">
    <w:name w:val="Light List"/>
    <w:basedOn w:val="Tabe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e1">
    <w:name w:val="Light List Accent 1"/>
    <w:basedOn w:val="Tabe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staClara-nfase2">
    <w:name w:val="Light List Accent 2"/>
    <w:basedOn w:val="Tabe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staClara-nfase3">
    <w:name w:val="Light List Accent 3"/>
    <w:basedOn w:val="Tabe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staClara-nfase4">
    <w:name w:val="Light List Accent 4"/>
    <w:basedOn w:val="Tabe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staClara-nfase5">
    <w:name w:val="Light List Accent 5"/>
    <w:basedOn w:val="Tabe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staClara-nfase6">
    <w:name w:val="Light List Accent 6"/>
    <w:basedOn w:val="Tabe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GradeClara">
    <w:name w:val="Light Grid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GradeClara-nfase1">
    <w:name w:val="Light Grid Accent 1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GradeClara-nfase2">
    <w:name w:val="Light Grid Accent 2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GradeClara-nfase3">
    <w:name w:val="Light Grid Accent 3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GradeClara-nfase4">
    <w:name w:val="Light Grid Accent 4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GradeClara-nfase5">
    <w:name w:val="Light Grid Accent 5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GradeClara-nfase6">
    <w:name w:val="Light Grid Accent 6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ombreamentoMdio1">
    <w:name w:val="Medium Shading 1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1-nfase1">
    <w:name w:val="Medium Shading 1 Accent 1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1-nfase2">
    <w:name w:val="Medium Shading 1 Accent 2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1-nfase3">
    <w:name w:val="Medium Shading 1 Accent 3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1-nfase4">
    <w:name w:val="Medium Shading 1 Accent 4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1-nfase5">
    <w:name w:val="Medium Shading 1 Accent 5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1-nfase6">
    <w:name w:val="Medium Shading 1 Accent 6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2">
    <w:name w:val="Medium Shading 2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1">
    <w:name w:val="Medium Shading 2 Accent 1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2">
    <w:name w:val="Medium Shading 2 Accent 2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3">
    <w:name w:val="Medium Shading 2 Accent 3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4">
    <w:name w:val="Medium Shading 2 Accent 4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5">
    <w:name w:val="Medium Shading 2 Accent 5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6">
    <w:name w:val="Medium Shading 2 Accent 6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ListaMdia1">
    <w:name w:val="Medium List 1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dia1-nfase1">
    <w:name w:val="Medium List 1 Accent 1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ListaMdia1-nfase2">
    <w:name w:val="Medium List 1 Accent 2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ListaMdia1-nfase3">
    <w:name w:val="Medium List 1 Accent 3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ListaMdia1-nfase4">
    <w:name w:val="Medium List 1 Accent 4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ListaMdia1-nfase5">
    <w:name w:val="Medium List 1 Accent 5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ListaMdia1-nfase6">
    <w:name w:val="Medium List 1 Accent 6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ListaMdia2">
    <w:name w:val="Medium List 2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nfase1">
    <w:name w:val="Medium List 2 Accent 1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nfase2">
    <w:name w:val="Medium List 2 Accent 2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nfase3">
    <w:name w:val="Medium List 2 Accent 3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nfase4">
    <w:name w:val="Medium List 2 Accent 4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nfase5">
    <w:name w:val="Medium List 2 Accent 5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nfase6">
    <w:name w:val="Medium List 2 Accent 6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GradeMdia1">
    <w:name w:val="Medium Grid 1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radeMdia1-nfase1">
    <w:name w:val="Medium Grid 1 Accent 1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GradeMdia1-nfase2">
    <w:name w:val="Medium Grid 1 Accent 2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GradeMdia1-nfase3">
    <w:name w:val="Medium Grid 1 Accent 3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GradeMdia1-nfase4">
    <w:name w:val="Medium Grid 1 Accent 4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GradeMdia1-nfase5">
    <w:name w:val="Medium Grid 1 Accent 5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GradeMdia1-nfase6">
    <w:name w:val="Medium Grid 1 Accent 6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GradeMdia2">
    <w:name w:val="Medium Grid 2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2-nfase1">
    <w:name w:val="Medium Grid 2 Accent 1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2-nfase2">
    <w:name w:val="Medium Grid 2 Accent 2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2-nfase3">
    <w:name w:val="Medium Grid 2 Accent 3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2-nfase4">
    <w:name w:val="Medium Grid 2 Accent 4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2-nfase5">
    <w:name w:val="Medium Grid 2 Accent 5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2-nfase6">
    <w:name w:val="Medium Grid 2 Accent 6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3">
    <w:name w:val="Medium Grid 3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GradeMdia3-nfase1">
    <w:name w:val="Medium Grid 3 Accent 1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GradeMdia3-nfase2">
    <w:name w:val="Medium Grid 3 Accent 2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GradeMdia3-nfase3">
    <w:name w:val="Medium Grid 3 Accent 3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GradeMdia3-nfase4">
    <w:name w:val="Medium Grid 3 Accent 4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GradeMdia3-nfase5">
    <w:name w:val="Medium Grid 3 Accent 5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GradeMdia3-nfase6">
    <w:name w:val="Medium Grid 3 Accent 6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ListaEscura">
    <w:name w:val="Dark List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Escura-nfase1">
    <w:name w:val="Dark List Accent 1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ListaEscura-nfase2">
    <w:name w:val="Dark List Accent 2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ListaEscura-nfase3">
    <w:name w:val="Dark List Accent 3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ListaEscura-nfase4">
    <w:name w:val="Dark List Accent 4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ListaEscura-nfase5">
    <w:name w:val="Dark List Accent 5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ListaEscura-nfase6">
    <w:name w:val="Dark List Accent 6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SombreamentoColorido">
    <w:name w:val="Colorful Shading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mentoEscuro-nfase1">
    <w:name w:val="Colorful Shading Accent 1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mentoColorido-nfase2">
    <w:name w:val="Colorful Shading Accent 2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mentoColorido-nfase3">
    <w:name w:val="Colorful Shading Accent 3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ombreamentoColorido-nfase4">
    <w:name w:val="Colorful Shading Accent 4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mentoColorido-nfase5">
    <w:name w:val="Colorful Shading Accent 5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mentoColorido-nfase6">
    <w:name w:val="Colorful Shading Accent 6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Colorida">
    <w:name w:val="Colorful List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Colorida-nfase1">
    <w:name w:val="Colorful List Accent 1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ListaColorida-nfase2">
    <w:name w:val="Colorful List Accent 2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ListaColorida-nfase3">
    <w:name w:val="Colorful List Accent 3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ListaColorida-nfase4">
    <w:name w:val="Colorful List Accent 4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ListaColorida-nfase5">
    <w:name w:val="Colorful List Accent 5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ListaColorida-nfase6">
    <w:name w:val="Colorful List Accent 6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GradeColorida">
    <w:name w:val="Colorful Grid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radeColorida-nfase1">
    <w:name w:val="Colorful Grid Accent 1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GradeColorida-nfase2">
    <w:name w:val="Colorful Grid Accent 2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GradeColorida-nfase3">
    <w:name w:val="Colorful Grid Accent 3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GradeColorida-nfase4">
    <w:name w:val="Colorful Grid Accent 4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GradeColorida-nfase5">
    <w:name w:val="Colorful Grid Accent 5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GradeColorida-nfase6">
    <w:name w:val="Colorful Grid Accent 6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customStyle="1" w:styleId="s1">
    <w:name w:val="s1"/>
    <w:basedOn w:val="Fontepargpadro"/>
    <w:rsid w:val="00412666"/>
  </w:style>
  <w:style w:type="paragraph" w:customStyle="1" w:styleId="p2">
    <w:name w:val="p2"/>
    <w:basedOn w:val="Normal"/>
    <w:rsid w:val="0041266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pt-BR" w:eastAsia="pt-BR"/>
    </w:rPr>
  </w:style>
  <w:style w:type="paragraph" w:customStyle="1" w:styleId="p3">
    <w:name w:val="p3"/>
    <w:basedOn w:val="Normal"/>
    <w:rsid w:val="0041266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pt-BR" w:eastAsia="pt-BR"/>
    </w:rPr>
  </w:style>
  <w:style w:type="paragraph" w:customStyle="1" w:styleId="p4">
    <w:name w:val="p4"/>
    <w:basedOn w:val="Normal"/>
    <w:rsid w:val="0041266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pt-BR" w:eastAsia="pt-BR"/>
    </w:rPr>
  </w:style>
  <w:style w:type="paragraph" w:customStyle="1" w:styleId="p1">
    <w:name w:val="p1"/>
    <w:basedOn w:val="Normal"/>
    <w:rsid w:val="0041266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pt-BR" w:eastAsia="pt-BR"/>
    </w:rPr>
  </w:style>
  <w:style w:type="paragraph" w:styleId="Pr-formataoHTML">
    <w:name w:val="HTML Preformatted"/>
    <w:basedOn w:val="Normal"/>
    <w:link w:val="Pr-formataoHTMLChar"/>
    <w:uiPriority w:val="99"/>
    <w:semiHidden/>
    <w:unhideWhenUsed/>
    <w:rsid w:val="009B1BA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pt-BR" w:eastAsia="pt-BR"/>
    </w:rPr>
  </w:style>
  <w:style w:type="character" w:customStyle="1" w:styleId="Pr-formataoHTMLChar">
    <w:name w:val="Pré-formatação HTML Char"/>
    <w:basedOn w:val="Fontepargpadro"/>
    <w:link w:val="Pr-formataoHTML"/>
    <w:uiPriority w:val="99"/>
    <w:semiHidden/>
    <w:rsid w:val="009B1BA5"/>
    <w:rPr>
      <w:rFonts w:ascii="Courier New" w:eastAsia="Times New Roman" w:hAnsi="Courier New" w:cs="Courier New"/>
      <w:sz w:val="20"/>
      <w:szCs w:val="20"/>
      <w:lang w:val="pt-BR" w:eastAsia="pt-BR"/>
    </w:rPr>
  </w:style>
  <w:style w:type="character" w:styleId="CdigoHTML">
    <w:name w:val="HTML Code"/>
    <w:basedOn w:val="Fontepargpadro"/>
    <w:uiPriority w:val="99"/>
    <w:semiHidden/>
    <w:unhideWhenUsed/>
    <w:rsid w:val="009B1BA5"/>
    <w:rPr>
      <w:rFonts w:ascii="Courier New" w:eastAsia="Times New Roman" w:hAnsi="Courier New" w:cs="Courier New"/>
      <w:sz w:val="20"/>
      <w:szCs w:val="20"/>
    </w:rPr>
  </w:style>
  <w:style w:type="paragraph" w:styleId="NormalWeb">
    <w:name w:val="Normal (Web)"/>
    <w:basedOn w:val="Normal"/>
    <w:uiPriority w:val="99"/>
    <w:semiHidden/>
    <w:unhideWhenUsed/>
    <w:rsid w:val="009B1B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pt-BR"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</TotalTime>
  <Pages>76</Pages>
  <Words>5347</Words>
  <Characters>34495</Characters>
  <Application>Microsoft Office Word</Application>
  <DocSecurity>0</DocSecurity>
  <Lines>2653</Lines>
  <Paragraphs>675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39167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Microsoft Office User</cp:lastModifiedBy>
  <cp:revision>26</cp:revision>
  <dcterms:created xsi:type="dcterms:W3CDTF">2013-12-23T23:15:00Z</dcterms:created>
  <dcterms:modified xsi:type="dcterms:W3CDTF">2026-06-03T16:10:00Z</dcterms:modified>
  <cp:category/>
</cp:coreProperties>
</file>