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E1FE1" w14:textId="77777777" w:rsidR="00E962E2" w:rsidRPr="008A146E" w:rsidRDefault="00000000">
      <w:pPr>
        <w:jc w:val="center"/>
        <w:rPr>
          <w:lang w:val="pt-BR"/>
        </w:rPr>
      </w:pPr>
      <w:r w:rsidRPr="008A146E">
        <w:rPr>
          <w:b/>
          <w:color w:val="1F4E79"/>
          <w:sz w:val="40"/>
          <w:lang w:val="pt-BR"/>
        </w:rPr>
        <w:t>Manual de Integração com Servidores MCP</w:t>
      </w:r>
    </w:p>
    <w:p w14:paraId="0D59EA9C" w14:textId="77777777" w:rsidR="00E962E2" w:rsidRPr="008A146E" w:rsidRDefault="00000000">
      <w:pPr>
        <w:jc w:val="center"/>
        <w:rPr>
          <w:lang w:val="pt-BR"/>
        </w:rPr>
      </w:pPr>
      <w:r w:rsidRPr="008A146E">
        <w:rPr>
          <w:i/>
          <w:sz w:val="22"/>
          <w:lang w:val="pt-BR"/>
        </w:rPr>
        <w:t xml:space="preserve">Agent Framework </w:t>
      </w:r>
      <w:proofErr w:type="spellStart"/>
      <w:r w:rsidRPr="008A146E">
        <w:rPr>
          <w:i/>
          <w:sz w:val="22"/>
          <w:lang w:val="pt-BR"/>
        </w:rPr>
        <w:t>Multi-Agent</w:t>
      </w:r>
      <w:proofErr w:type="spellEnd"/>
      <w:r w:rsidRPr="008A146E">
        <w:rPr>
          <w:i/>
          <w:sz w:val="22"/>
          <w:lang w:val="pt-BR"/>
        </w:rPr>
        <w:t xml:space="preserve"> - </w:t>
      </w:r>
      <w:proofErr w:type="spellStart"/>
      <w:r w:rsidRPr="008A146E">
        <w:rPr>
          <w:i/>
          <w:sz w:val="22"/>
          <w:lang w:val="pt-BR"/>
        </w:rPr>
        <w:t>Router</w:t>
      </w:r>
      <w:proofErr w:type="spellEnd"/>
      <w:r w:rsidRPr="008A146E">
        <w:rPr>
          <w:i/>
          <w:sz w:val="22"/>
          <w:lang w:val="pt-BR"/>
        </w:rPr>
        <w:t>, Supervisor, Tools e Servidores Externos</w:t>
      </w:r>
    </w:p>
    <w:p w14:paraId="4D8A1D7D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Este documento explica os conceitos de MCP, como o projeto atual integra servidores MCP, como subir os servidores de exemplo Telecom e </w:t>
      </w:r>
      <w:proofErr w:type="spellStart"/>
      <w:r w:rsidRPr="008A146E">
        <w:rPr>
          <w:lang w:val="pt-BR"/>
        </w:rPr>
        <w:t>Retail</w:t>
      </w:r>
      <w:proofErr w:type="spellEnd"/>
      <w:r w:rsidRPr="008A146E">
        <w:rPr>
          <w:lang w:val="pt-BR"/>
        </w:rPr>
        <w:t xml:space="preserve">, como configurar tools por </w:t>
      </w:r>
      <w:proofErr w:type="gramStart"/>
      <w:r w:rsidRPr="008A146E">
        <w:rPr>
          <w:lang w:val="pt-BR"/>
        </w:rPr>
        <w:t>agente</w:t>
      </w:r>
      <w:proofErr w:type="gramEnd"/>
      <w:r w:rsidRPr="008A146E">
        <w:rPr>
          <w:lang w:val="pt-BR"/>
        </w:rPr>
        <w:t xml:space="preserve"> e como evoluir a implementação para um MCP mais aderente ao padrão oficial. O objetivo é servir como guia de desenvolvimento, operação local e implantação em container/OCI.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24"/>
      </w:tblGrid>
      <w:tr w:rsidR="00E962E2" w:rsidRPr="008A146E" w14:paraId="24E887FF" w14:textId="77777777">
        <w:trPr>
          <w:jc w:val="center"/>
        </w:trPr>
        <w:tc>
          <w:tcPr>
            <w:tcW w:w="10224" w:type="dxa"/>
            <w:shd w:val="clear" w:color="auto" w:fill="EAF2F8"/>
          </w:tcPr>
          <w:p w14:paraId="469A34CD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b/>
                <w:sz w:val="18"/>
                <w:lang w:val="pt-BR"/>
              </w:rPr>
              <w:t xml:space="preserve">Resumo executivo: </w:t>
            </w:r>
            <w:r w:rsidRPr="008A146E">
              <w:rPr>
                <w:sz w:val="18"/>
                <w:lang w:val="pt-BR"/>
              </w:rPr>
              <w:t xml:space="preserve">Neste projeto, MCP é usado como uma camada de ferramentas externas. O agente não chama diretamente APIs de negócio; ele chama uma tool lógica. O </w:t>
            </w:r>
            <w:proofErr w:type="spellStart"/>
            <w:r w:rsidRPr="008A146E">
              <w:rPr>
                <w:sz w:val="18"/>
                <w:lang w:val="pt-BR"/>
              </w:rPr>
              <w:t>MCPToolRouter</w:t>
            </w:r>
            <w:proofErr w:type="spellEnd"/>
            <w:r w:rsidRPr="008A146E">
              <w:rPr>
                <w:sz w:val="18"/>
                <w:lang w:val="pt-BR"/>
              </w:rPr>
              <w:t xml:space="preserve"> resolve qual servidor atende essa tool, chama o </w:t>
            </w:r>
            <w:proofErr w:type="spellStart"/>
            <w:r w:rsidRPr="008A146E">
              <w:rPr>
                <w:sz w:val="18"/>
                <w:lang w:val="pt-BR"/>
              </w:rPr>
              <w:t>endpoint</w:t>
            </w:r>
            <w:proofErr w:type="spellEnd"/>
            <w:r w:rsidRPr="008A146E">
              <w:rPr>
                <w:sz w:val="18"/>
                <w:lang w:val="pt-BR"/>
              </w:rPr>
              <w:t xml:space="preserve"> configurado, registra telemetria e devolve um resultado estruturado ao fluxo </w:t>
            </w:r>
            <w:proofErr w:type="spellStart"/>
            <w:r w:rsidRPr="008A146E">
              <w:rPr>
                <w:sz w:val="18"/>
                <w:lang w:val="pt-BR"/>
              </w:rPr>
              <w:t>LangGraph</w:t>
            </w:r>
            <w:proofErr w:type="spellEnd"/>
            <w:r w:rsidRPr="008A146E">
              <w:rPr>
                <w:sz w:val="18"/>
                <w:lang w:val="pt-BR"/>
              </w:rPr>
              <w:t>.</w:t>
            </w:r>
          </w:p>
        </w:tc>
      </w:tr>
    </w:tbl>
    <w:p w14:paraId="07B60E38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t>1. Conceitos de MCP</w:t>
      </w:r>
    </w:p>
    <w:p w14:paraId="6E4C1FE1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MCP significa Model </w:t>
      </w:r>
      <w:proofErr w:type="spellStart"/>
      <w:r w:rsidRPr="008A146E">
        <w:rPr>
          <w:lang w:val="pt-BR"/>
        </w:rPr>
        <w:t>Context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Protocol</w:t>
      </w:r>
      <w:proofErr w:type="spellEnd"/>
      <w:r w:rsidRPr="008A146E">
        <w:rPr>
          <w:lang w:val="pt-BR"/>
        </w:rPr>
        <w:t xml:space="preserve">. Ele define uma forma padronizada para aplicações de IA acessarem contexto externo, ferramentas e capacidades de sistemas fora do modelo. Em vez de colocar integrações diretamente dentro do prompt ou dentro do agente, o MCP separa a responsabilidade: o agente decide o que precisa, e um servidor MCP oferece tools, </w:t>
      </w:r>
      <w:proofErr w:type="spellStart"/>
      <w:r w:rsidRPr="008A146E">
        <w:rPr>
          <w:lang w:val="pt-BR"/>
        </w:rPr>
        <w:t>resources</w:t>
      </w:r>
      <w:proofErr w:type="spellEnd"/>
      <w:r w:rsidRPr="008A146E">
        <w:rPr>
          <w:lang w:val="pt-BR"/>
        </w:rPr>
        <w:t xml:space="preserve"> e prompts de forma controlada.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112"/>
        <w:gridCol w:w="5112"/>
      </w:tblGrid>
      <w:tr w:rsidR="00E962E2" w14:paraId="3819EB10" w14:textId="77777777">
        <w:trPr>
          <w:jc w:val="center"/>
        </w:trPr>
        <w:tc>
          <w:tcPr>
            <w:tcW w:w="5112" w:type="dxa"/>
            <w:shd w:val="clear" w:color="auto" w:fill="D9EAF7"/>
          </w:tcPr>
          <w:p w14:paraId="796FFB03" w14:textId="77777777" w:rsidR="00E962E2" w:rsidRDefault="00000000">
            <w:proofErr w:type="spellStart"/>
            <w:r>
              <w:rPr>
                <w:b/>
                <w:sz w:val="18"/>
              </w:rPr>
              <w:t>Conceito</w:t>
            </w:r>
            <w:proofErr w:type="spellEnd"/>
          </w:p>
        </w:tc>
        <w:tc>
          <w:tcPr>
            <w:tcW w:w="5112" w:type="dxa"/>
            <w:shd w:val="clear" w:color="auto" w:fill="D9EAF7"/>
          </w:tcPr>
          <w:p w14:paraId="57FDA118" w14:textId="77777777" w:rsidR="00E962E2" w:rsidRDefault="00000000">
            <w:r>
              <w:rPr>
                <w:b/>
                <w:sz w:val="18"/>
              </w:rPr>
              <w:t>Descrição</w:t>
            </w:r>
          </w:p>
        </w:tc>
      </w:tr>
      <w:tr w:rsidR="00E962E2" w:rsidRPr="008A146E" w14:paraId="12D0D53B" w14:textId="77777777">
        <w:trPr>
          <w:jc w:val="center"/>
        </w:trPr>
        <w:tc>
          <w:tcPr>
            <w:tcW w:w="5112" w:type="dxa"/>
          </w:tcPr>
          <w:p w14:paraId="555B9A61" w14:textId="77777777" w:rsidR="00E962E2" w:rsidRDefault="00000000">
            <w:r>
              <w:rPr>
                <w:b/>
                <w:sz w:val="18"/>
              </w:rPr>
              <w:t>MCP Client</w:t>
            </w:r>
          </w:p>
        </w:tc>
        <w:tc>
          <w:tcPr>
            <w:tcW w:w="5112" w:type="dxa"/>
          </w:tcPr>
          <w:p w14:paraId="363E65B6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>Componente dentro do agente/framework que descobre tools e chama o servidor MCP.</w:t>
            </w:r>
          </w:p>
        </w:tc>
      </w:tr>
      <w:tr w:rsidR="00E962E2" w:rsidRPr="008A146E" w14:paraId="496D93F1" w14:textId="77777777">
        <w:trPr>
          <w:jc w:val="center"/>
        </w:trPr>
        <w:tc>
          <w:tcPr>
            <w:tcW w:w="5112" w:type="dxa"/>
          </w:tcPr>
          <w:p w14:paraId="7090F14D" w14:textId="77777777" w:rsidR="00E962E2" w:rsidRDefault="00000000">
            <w:r>
              <w:rPr>
                <w:b/>
                <w:sz w:val="18"/>
              </w:rPr>
              <w:t>MCP Server</w:t>
            </w:r>
          </w:p>
        </w:tc>
        <w:tc>
          <w:tcPr>
            <w:tcW w:w="5112" w:type="dxa"/>
          </w:tcPr>
          <w:p w14:paraId="03861202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Processo externo que expõe capacidades de negócio, dados, </w:t>
            </w:r>
            <w:proofErr w:type="spellStart"/>
            <w:r w:rsidRPr="008A146E">
              <w:rPr>
                <w:sz w:val="18"/>
                <w:lang w:val="pt-BR"/>
              </w:rPr>
              <w:t>resources</w:t>
            </w:r>
            <w:proofErr w:type="spellEnd"/>
            <w:r w:rsidRPr="008A146E">
              <w:rPr>
                <w:sz w:val="18"/>
                <w:lang w:val="pt-BR"/>
              </w:rPr>
              <w:t>, prompts ou tools.</w:t>
            </w:r>
          </w:p>
        </w:tc>
      </w:tr>
      <w:tr w:rsidR="00E962E2" w:rsidRPr="008A146E" w14:paraId="5EE648F9" w14:textId="77777777">
        <w:trPr>
          <w:jc w:val="center"/>
        </w:trPr>
        <w:tc>
          <w:tcPr>
            <w:tcW w:w="5112" w:type="dxa"/>
          </w:tcPr>
          <w:p w14:paraId="0BD16DC1" w14:textId="77777777" w:rsidR="00E962E2" w:rsidRDefault="00000000">
            <w:r>
              <w:rPr>
                <w:b/>
                <w:sz w:val="18"/>
              </w:rPr>
              <w:t>Tool</w:t>
            </w:r>
          </w:p>
        </w:tc>
        <w:tc>
          <w:tcPr>
            <w:tcW w:w="5112" w:type="dxa"/>
          </w:tcPr>
          <w:p w14:paraId="7C6C397C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Função executável exposta ao agente, como </w:t>
            </w:r>
            <w:proofErr w:type="spellStart"/>
            <w:r w:rsidRPr="008A146E">
              <w:rPr>
                <w:sz w:val="18"/>
                <w:lang w:val="pt-BR"/>
              </w:rPr>
              <w:t>consultar_fatura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consultar_pedido</w:t>
            </w:r>
            <w:proofErr w:type="spellEnd"/>
            <w:r w:rsidRPr="008A146E">
              <w:rPr>
                <w:sz w:val="18"/>
                <w:lang w:val="pt-BR"/>
              </w:rPr>
              <w:t xml:space="preserve"> ou </w:t>
            </w:r>
            <w:proofErr w:type="spellStart"/>
            <w:r w:rsidRPr="008A146E">
              <w:rPr>
                <w:sz w:val="18"/>
                <w:lang w:val="pt-BR"/>
              </w:rPr>
              <w:t>solicitar_devolucao</w:t>
            </w:r>
            <w:proofErr w:type="spellEnd"/>
            <w:r w:rsidRPr="008A146E">
              <w:rPr>
                <w:sz w:val="18"/>
                <w:lang w:val="pt-BR"/>
              </w:rPr>
              <w:t>.</w:t>
            </w:r>
          </w:p>
        </w:tc>
      </w:tr>
      <w:tr w:rsidR="00E962E2" w:rsidRPr="008A146E" w14:paraId="155D5B68" w14:textId="77777777">
        <w:trPr>
          <w:jc w:val="center"/>
        </w:trPr>
        <w:tc>
          <w:tcPr>
            <w:tcW w:w="5112" w:type="dxa"/>
          </w:tcPr>
          <w:p w14:paraId="438A6D1F" w14:textId="77777777" w:rsidR="00E962E2" w:rsidRDefault="00000000">
            <w:r>
              <w:rPr>
                <w:b/>
                <w:sz w:val="18"/>
              </w:rPr>
              <w:t>Resource</w:t>
            </w:r>
          </w:p>
        </w:tc>
        <w:tc>
          <w:tcPr>
            <w:tcW w:w="5112" w:type="dxa"/>
          </w:tcPr>
          <w:p w14:paraId="308910FC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Dado ou contexto disponibilizado pelo servidor, como documento, </w:t>
            </w:r>
            <w:proofErr w:type="spellStart"/>
            <w:r w:rsidRPr="008A146E">
              <w:rPr>
                <w:sz w:val="18"/>
                <w:lang w:val="pt-BR"/>
              </w:rPr>
              <w:t>schema</w:t>
            </w:r>
            <w:proofErr w:type="spellEnd"/>
            <w:r w:rsidRPr="008A146E">
              <w:rPr>
                <w:sz w:val="18"/>
                <w:lang w:val="pt-BR"/>
              </w:rPr>
              <w:t>, registro ou conteúdo de API.</w:t>
            </w:r>
          </w:p>
        </w:tc>
      </w:tr>
      <w:tr w:rsidR="00E962E2" w:rsidRPr="008A146E" w14:paraId="738385DE" w14:textId="77777777">
        <w:trPr>
          <w:jc w:val="center"/>
        </w:trPr>
        <w:tc>
          <w:tcPr>
            <w:tcW w:w="5112" w:type="dxa"/>
          </w:tcPr>
          <w:p w14:paraId="39885FAD" w14:textId="77777777" w:rsidR="00E962E2" w:rsidRDefault="00000000">
            <w:r>
              <w:rPr>
                <w:b/>
                <w:sz w:val="18"/>
              </w:rPr>
              <w:t>Prompt</w:t>
            </w:r>
          </w:p>
        </w:tc>
        <w:tc>
          <w:tcPr>
            <w:tcW w:w="5112" w:type="dxa"/>
          </w:tcPr>
          <w:p w14:paraId="3FCB40D8" w14:textId="77777777" w:rsidR="00E962E2" w:rsidRPr="008A146E" w:rsidRDefault="00000000">
            <w:pPr>
              <w:rPr>
                <w:lang w:val="pt-BR"/>
              </w:rPr>
            </w:pPr>
            <w:proofErr w:type="spellStart"/>
            <w:r w:rsidRPr="008A146E">
              <w:rPr>
                <w:sz w:val="18"/>
                <w:lang w:val="pt-BR"/>
              </w:rPr>
              <w:t>Template</w:t>
            </w:r>
            <w:proofErr w:type="spellEnd"/>
            <w:r w:rsidRPr="008A146E">
              <w:rPr>
                <w:sz w:val="18"/>
                <w:lang w:val="pt-BR"/>
              </w:rPr>
              <w:t xml:space="preserve"> de prompt oferecido pelo servidor para padronizar tarefas ou interações.</w:t>
            </w:r>
          </w:p>
        </w:tc>
      </w:tr>
      <w:tr w:rsidR="00E962E2" w:rsidRPr="008A146E" w14:paraId="7FD0E1B6" w14:textId="77777777">
        <w:trPr>
          <w:jc w:val="center"/>
        </w:trPr>
        <w:tc>
          <w:tcPr>
            <w:tcW w:w="5112" w:type="dxa"/>
          </w:tcPr>
          <w:p w14:paraId="17B388F7" w14:textId="77777777" w:rsidR="00E962E2" w:rsidRDefault="00000000">
            <w:r>
              <w:rPr>
                <w:b/>
                <w:sz w:val="18"/>
              </w:rPr>
              <w:t>Transport</w:t>
            </w:r>
          </w:p>
        </w:tc>
        <w:tc>
          <w:tcPr>
            <w:tcW w:w="5112" w:type="dxa"/>
          </w:tcPr>
          <w:p w14:paraId="5D9A342F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Meio de comunicação entre </w:t>
            </w:r>
            <w:proofErr w:type="spellStart"/>
            <w:r w:rsidRPr="008A146E">
              <w:rPr>
                <w:sz w:val="18"/>
                <w:lang w:val="pt-BR"/>
              </w:rPr>
              <w:t>client</w:t>
            </w:r>
            <w:proofErr w:type="spellEnd"/>
            <w:r w:rsidRPr="008A146E">
              <w:rPr>
                <w:sz w:val="18"/>
                <w:lang w:val="pt-BR"/>
              </w:rPr>
              <w:t xml:space="preserve"> e </w:t>
            </w:r>
            <w:proofErr w:type="gramStart"/>
            <w:r w:rsidRPr="008A146E">
              <w:rPr>
                <w:sz w:val="18"/>
                <w:lang w:val="pt-BR"/>
              </w:rPr>
              <w:t>server</w:t>
            </w:r>
            <w:proofErr w:type="gramEnd"/>
            <w:r w:rsidRPr="008A146E">
              <w:rPr>
                <w:sz w:val="18"/>
                <w:lang w:val="pt-BR"/>
              </w:rPr>
              <w:t xml:space="preserve">. No padrão MCP atual, os transportes centrais são </w:t>
            </w:r>
            <w:proofErr w:type="spellStart"/>
            <w:r w:rsidRPr="008A146E">
              <w:rPr>
                <w:sz w:val="18"/>
                <w:lang w:val="pt-BR"/>
              </w:rPr>
              <w:t>stdio</w:t>
            </w:r>
            <w:proofErr w:type="spellEnd"/>
            <w:r w:rsidRPr="008A146E">
              <w:rPr>
                <w:sz w:val="18"/>
                <w:lang w:val="pt-BR"/>
              </w:rPr>
              <w:t xml:space="preserve"> e </w:t>
            </w:r>
            <w:proofErr w:type="spellStart"/>
            <w:r w:rsidRPr="008A146E">
              <w:rPr>
                <w:sz w:val="18"/>
                <w:lang w:val="pt-BR"/>
              </w:rPr>
              <w:t>Streamable</w:t>
            </w:r>
            <w:proofErr w:type="spellEnd"/>
            <w:r w:rsidRPr="008A146E">
              <w:rPr>
                <w:sz w:val="18"/>
                <w:lang w:val="pt-BR"/>
              </w:rPr>
              <w:t xml:space="preserve"> HTTP.</w:t>
            </w:r>
          </w:p>
        </w:tc>
      </w:tr>
      <w:tr w:rsidR="008A146E" w:rsidRPr="008A146E" w14:paraId="6929E51F" w14:textId="77777777">
        <w:trPr>
          <w:jc w:val="center"/>
        </w:trPr>
        <w:tc>
          <w:tcPr>
            <w:tcW w:w="5112" w:type="dxa"/>
          </w:tcPr>
          <w:p w14:paraId="394DA6C4" w14:textId="62D98490" w:rsidR="008A146E" w:rsidRDefault="008A146E">
            <w:pPr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MCPParameterMap</w:t>
            </w:r>
            <w:proofErr w:type="spellEnd"/>
          </w:p>
        </w:tc>
        <w:tc>
          <w:tcPr>
            <w:tcW w:w="5112" w:type="dxa"/>
          </w:tcPr>
          <w:p w14:paraId="7303859E" w14:textId="2D89682B" w:rsidR="008A146E" w:rsidRPr="008A146E" w:rsidRDefault="008A146E">
            <w:pPr>
              <w:rPr>
                <w:sz w:val="18"/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Converte </w:t>
            </w:r>
            <w:proofErr w:type="spellStart"/>
            <w:r w:rsidRPr="008A146E">
              <w:rPr>
                <w:sz w:val="18"/>
                <w:lang w:val="pt-BR"/>
              </w:rPr>
              <w:t>BusinessContext</w:t>
            </w:r>
            <w:proofErr w:type="spellEnd"/>
            <w:r w:rsidRPr="008A146E">
              <w:rPr>
                <w:sz w:val="18"/>
                <w:lang w:val="pt-BR"/>
              </w:rPr>
              <w:t xml:space="preserve"> em parâmetros reais</w:t>
            </w:r>
            <w:r>
              <w:rPr>
                <w:sz w:val="18"/>
                <w:lang w:val="pt-BR"/>
              </w:rPr>
              <w:t xml:space="preserve"> para os serviços do MCP Server</w:t>
            </w:r>
          </w:p>
        </w:tc>
      </w:tr>
    </w:tbl>
    <w:p w14:paraId="0B6FFFE0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No padrão oficial, o MCP usa mensagens JSON-RPC e define transportes como </w:t>
      </w:r>
      <w:proofErr w:type="spellStart"/>
      <w:r w:rsidRPr="008A146E">
        <w:rPr>
          <w:lang w:val="pt-BR"/>
        </w:rPr>
        <w:t>stdio</w:t>
      </w:r>
      <w:proofErr w:type="spellEnd"/>
      <w:r w:rsidRPr="008A146E">
        <w:rPr>
          <w:lang w:val="pt-BR"/>
        </w:rPr>
        <w:t xml:space="preserve"> e </w:t>
      </w:r>
      <w:proofErr w:type="spellStart"/>
      <w:r w:rsidRPr="008A146E">
        <w:rPr>
          <w:lang w:val="pt-BR"/>
        </w:rPr>
        <w:t>Streamable</w:t>
      </w:r>
      <w:proofErr w:type="spellEnd"/>
      <w:r w:rsidRPr="008A146E">
        <w:rPr>
          <w:lang w:val="pt-BR"/>
        </w:rPr>
        <w:t xml:space="preserve"> HTTP. O projeto atual usa uma implementação HTTP simplificada para facilitar entendimento e testes locais, com </w:t>
      </w:r>
      <w:proofErr w:type="spellStart"/>
      <w:r w:rsidRPr="008A146E">
        <w:rPr>
          <w:lang w:val="pt-BR"/>
        </w:rPr>
        <w:t>endpoints</w:t>
      </w:r>
      <w:proofErr w:type="spellEnd"/>
      <w:r w:rsidRPr="008A146E">
        <w:rPr>
          <w:lang w:val="pt-BR"/>
        </w:rPr>
        <w:t xml:space="preserve"> REST /</w:t>
      </w:r>
      <w:proofErr w:type="spellStart"/>
      <w:r w:rsidRPr="008A146E">
        <w:rPr>
          <w:lang w:val="pt-BR"/>
        </w:rPr>
        <w:t>mcp</w:t>
      </w:r>
      <w:proofErr w:type="spellEnd"/>
      <w:r w:rsidRPr="008A146E">
        <w:rPr>
          <w:lang w:val="pt-BR"/>
        </w:rPr>
        <w:t>/tools/</w:t>
      </w:r>
      <w:proofErr w:type="spellStart"/>
      <w:r w:rsidRPr="008A146E">
        <w:rPr>
          <w:lang w:val="pt-BR"/>
        </w:rPr>
        <w:t>list</w:t>
      </w:r>
      <w:proofErr w:type="spellEnd"/>
      <w:r w:rsidRPr="008A146E">
        <w:rPr>
          <w:lang w:val="pt-BR"/>
        </w:rPr>
        <w:t xml:space="preserve"> e /</w:t>
      </w:r>
      <w:proofErr w:type="spellStart"/>
      <w:r w:rsidRPr="008A146E">
        <w:rPr>
          <w:lang w:val="pt-BR"/>
        </w:rPr>
        <w:t>mcp</w:t>
      </w:r>
      <w:proofErr w:type="spellEnd"/>
      <w:r w:rsidRPr="008A146E">
        <w:rPr>
          <w:lang w:val="pt-BR"/>
        </w:rPr>
        <w:t>/tools/</w:t>
      </w:r>
      <w:proofErr w:type="spellStart"/>
      <w:r w:rsidRPr="008A146E">
        <w:rPr>
          <w:lang w:val="pt-BR"/>
        </w:rPr>
        <w:t>call</w:t>
      </w:r>
      <w:proofErr w:type="spellEnd"/>
      <w:r w:rsidRPr="008A146E">
        <w:rPr>
          <w:lang w:val="pt-BR"/>
        </w:rPr>
        <w:t xml:space="preserve">. Isso é adequado para tutorial e prototipação, mas pode ser evoluído para um </w:t>
      </w:r>
      <w:proofErr w:type="spellStart"/>
      <w:r w:rsidRPr="008A146E">
        <w:rPr>
          <w:lang w:val="pt-BR"/>
        </w:rPr>
        <w:t>client</w:t>
      </w:r>
      <w:proofErr w:type="spellEnd"/>
      <w:r w:rsidRPr="008A146E">
        <w:rPr>
          <w:lang w:val="pt-BR"/>
        </w:rPr>
        <w:t xml:space="preserve"> MCP oficial posteriormente.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24"/>
      </w:tblGrid>
      <w:tr w:rsidR="00E962E2" w:rsidRPr="008A146E" w14:paraId="46C48B28" w14:textId="77777777">
        <w:trPr>
          <w:jc w:val="center"/>
        </w:trPr>
        <w:tc>
          <w:tcPr>
            <w:tcW w:w="10224" w:type="dxa"/>
            <w:shd w:val="clear" w:color="auto" w:fill="EAF2F8"/>
          </w:tcPr>
          <w:p w14:paraId="62B7F87C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b/>
                <w:sz w:val="18"/>
                <w:lang w:val="pt-BR"/>
              </w:rPr>
              <w:t xml:space="preserve">Importante: </w:t>
            </w:r>
            <w:r w:rsidRPr="008A146E">
              <w:rPr>
                <w:sz w:val="18"/>
                <w:lang w:val="pt-BR"/>
              </w:rPr>
              <w:t xml:space="preserve">Não confundir MCP com o próprio agente. O MCP Server não precisa saber </w:t>
            </w:r>
            <w:proofErr w:type="spellStart"/>
            <w:r w:rsidRPr="008A146E">
              <w:rPr>
                <w:sz w:val="18"/>
                <w:lang w:val="pt-BR"/>
              </w:rPr>
              <w:t>LangGraph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guardrails</w:t>
            </w:r>
            <w:proofErr w:type="spellEnd"/>
            <w:r w:rsidRPr="008A146E">
              <w:rPr>
                <w:sz w:val="18"/>
                <w:lang w:val="pt-BR"/>
              </w:rPr>
              <w:t xml:space="preserve"> ou prompt do agente. Ele deve expor capacidades bem definidas e seguras. A orquestração continua no framework.</w:t>
            </w:r>
          </w:p>
        </w:tc>
      </w:tr>
    </w:tbl>
    <w:p w14:paraId="7D1B5CC3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t>2. Como o projeto atual organiza MCP</w:t>
      </w:r>
    </w:p>
    <w:p w14:paraId="1DC29FE0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>A estrutura relevante do projeto é:</w:t>
      </w:r>
    </w:p>
    <w:p w14:paraId="4E7C1197" w14:textId="4DC7AB28" w:rsidR="00E962E2" w:rsidRPr="008A146E" w:rsidRDefault="00000000" w:rsidP="00F04ECB">
      <w:pPr>
        <w:pStyle w:val="CodeBlock"/>
        <w:spacing w:line="240" w:lineRule="auto"/>
        <w:rPr>
          <w:lang w:val="pt-BR"/>
        </w:rPr>
      </w:pPr>
      <w:proofErr w:type="spellStart"/>
      <w:r w:rsidRPr="008A146E">
        <w:rPr>
          <w:lang w:val="pt-BR"/>
        </w:rPr>
        <w:t>projeto_multi_agent_isolado</w:t>
      </w:r>
      <w:proofErr w:type="spellEnd"/>
      <w:r w:rsidRPr="008A146E">
        <w:rPr>
          <w:lang w:val="pt-BR"/>
        </w:rPr>
        <w:t>/</w:t>
      </w:r>
      <w:r w:rsidRPr="008A146E">
        <w:rPr>
          <w:lang w:val="pt-BR"/>
        </w:rPr>
        <w:br/>
        <w:t xml:space="preserve">  </w:t>
      </w:r>
      <w:proofErr w:type="spellStart"/>
      <w:r w:rsidRPr="008A146E">
        <w:rPr>
          <w:lang w:val="pt-BR"/>
        </w:rPr>
        <w:t>agent_framework</w:t>
      </w:r>
      <w:proofErr w:type="spellEnd"/>
      <w:r w:rsidRPr="008A146E">
        <w:rPr>
          <w:lang w:val="pt-BR"/>
        </w:rPr>
        <w:t>/</w:t>
      </w:r>
      <w:r w:rsidRPr="008A146E">
        <w:rPr>
          <w:lang w:val="pt-BR"/>
        </w:rPr>
        <w:br/>
        <w:t xml:space="preserve">    </w:t>
      </w:r>
      <w:proofErr w:type="spellStart"/>
      <w:r w:rsidRPr="008A146E">
        <w:rPr>
          <w:lang w:val="pt-BR"/>
        </w:rPr>
        <w:t>src</w:t>
      </w:r>
      <w:proofErr w:type="spellEnd"/>
      <w:r w:rsidRPr="008A146E">
        <w:rPr>
          <w:lang w:val="pt-BR"/>
        </w:rPr>
        <w:t>/</w:t>
      </w:r>
      <w:proofErr w:type="spellStart"/>
      <w:r w:rsidRPr="008A146E">
        <w:rPr>
          <w:lang w:val="pt-BR"/>
        </w:rPr>
        <w:t>agent_framework</w:t>
      </w:r>
      <w:proofErr w:type="spellEnd"/>
      <w:r w:rsidRPr="008A146E">
        <w:rPr>
          <w:lang w:val="pt-BR"/>
        </w:rPr>
        <w:t>/</w:t>
      </w:r>
      <w:proofErr w:type="spellStart"/>
      <w:r w:rsidRPr="008A146E">
        <w:rPr>
          <w:lang w:val="pt-BR"/>
        </w:rPr>
        <w:t>mcp</w:t>
      </w:r>
      <w:proofErr w:type="spellEnd"/>
      <w:r w:rsidRPr="008A146E">
        <w:rPr>
          <w:lang w:val="pt-BR"/>
        </w:rPr>
        <w:t>/</w:t>
      </w:r>
      <w:r w:rsidRPr="008A146E">
        <w:rPr>
          <w:lang w:val="pt-BR"/>
        </w:rPr>
        <w:br/>
        <w:t xml:space="preserve">      client.py</w:t>
      </w:r>
      <w:r w:rsidRPr="008A146E">
        <w:rPr>
          <w:lang w:val="pt-BR"/>
        </w:rPr>
        <w:br/>
        <w:t xml:space="preserve">      models.py</w:t>
      </w:r>
      <w:r w:rsidRPr="008A146E">
        <w:rPr>
          <w:lang w:val="pt-BR"/>
        </w:rPr>
        <w:br/>
        <w:t xml:space="preserve">      registry.py</w:t>
      </w:r>
      <w:r w:rsidRPr="008A146E">
        <w:rPr>
          <w:lang w:val="pt-BR"/>
        </w:rPr>
        <w:br/>
      </w:r>
      <w:r w:rsidRPr="008A146E">
        <w:rPr>
          <w:lang w:val="pt-BR"/>
        </w:rPr>
        <w:lastRenderedPageBreak/>
        <w:t xml:space="preserve">      tool_router.py</w:t>
      </w:r>
      <w:r w:rsidRPr="008A146E">
        <w:rPr>
          <w:lang w:val="pt-BR"/>
        </w:rPr>
        <w:br/>
      </w:r>
      <w:r w:rsidRPr="008A146E">
        <w:rPr>
          <w:lang w:val="pt-BR"/>
        </w:rPr>
        <w:br/>
        <w:t xml:space="preserve">  </w:t>
      </w:r>
      <w:proofErr w:type="spellStart"/>
      <w:r w:rsidRPr="008A146E">
        <w:rPr>
          <w:lang w:val="pt-BR"/>
        </w:rPr>
        <w:t>agent_template_backend</w:t>
      </w:r>
      <w:proofErr w:type="spellEnd"/>
      <w:r w:rsidRPr="008A146E">
        <w:rPr>
          <w:lang w:val="pt-BR"/>
        </w:rPr>
        <w:t>/</w:t>
      </w:r>
      <w:r w:rsidRPr="008A146E">
        <w:rPr>
          <w:lang w:val="pt-BR"/>
        </w:rPr>
        <w:br/>
        <w:t xml:space="preserve">    </w:t>
      </w:r>
      <w:proofErr w:type="spellStart"/>
      <w:r w:rsidRPr="008A146E">
        <w:rPr>
          <w:lang w:val="pt-BR"/>
        </w:rPr>
        <w:t>config</w:t>
      </w:r>
      <w:proofErr w:type="spellEnd"/>
      <w:r w:rsidRPr="008A146E">
        <w:rPr>
          <w:lang w:val="pt-BR"/>
        </w:rPr>
        <w:t>/</w:t>
      </w:r>
      <w:r w:rsidRPr="008A146E">
        <w:rPr>
          <w:lang w:val="pt-BR"/>
        </w:rPr>
        <w:br/>
        <w:t xml:space="preserve">      </w:t>
      </w:r>
      <w:proofErr w:type="spellStart"/>
      <w:r w:rsidRPr="008A146E">
        <w:rPr>
          <w:lang w:val="pt-BR"/>
        </w:rPr>
        <w:t>mcp_servers.yaml</w:t>
      </w:r>
      <w:proofErr w:type="spellEnd"/>
      <w:r w:rsidRPr="008A146E">
        <w:rPr>
          <w:lang w:val="pt-BR"/>
        </w:rPr>
        <w:br/>
        <w:t xml:space="preserve">      </w:t>
      </w:r>
      <w:proofErr w:type="spellStart"/>
      <w:r w:rsidRPr="008A146E">
        <w:rPr>
          <w:lang w:val="pt-BR"/>
        </w:rPr>
        <w:t>mcp_servers.docker.yaml</w:t>
      </w:r>
      <w:proofErr w:type="spellEnd"/>
      <w:r w:rsidRPr="008A146E">
        <w:rPr>
          <w:lang w:val="pt-BR"/>
        </w:rPr>
        <w:br/>
      </w:r>
      <w:bookmarkStart w:id="0" w:name="_Hlk231369926"/>
      <w:r w:rsidRPr="008A146E">
        <w:rPr>
          <w:lang w:val="pt-BR"/>
        </w:rPr>
        <w:t xml:space="preserve">      </w:t>
      </w:r>
      <w:proofErr w:type="spellStart"/>
      <w:r w:rsidRPr="008A146E">
        <w:rPr>
          <w:lang w:val="pt-BR"/>
        </w:rPr>
        <w:t>tools.yaml</w:t>
      </w:r>
      <w:proofErr w:type="spellEnd"/>
      <w:r w:rsidRPr="008A146E">
        <w:rPr>
          <w:lang w:val="pt-BR"/>
        </w:rPr>
        <w:br/>
      </w:r>
      <w:bookmarkEnd w:id="0"/>
      <w:r w:rsidR="00F04ECB" w:rsidRPr="008A146E">
        <w:rPr>
          <w:lang w:val="pt-BR"/>
        </w:rPr>
        <w:t xml:space="preserve">      </w:t>
      </w:r>
      <w:proofErr w:type="spellStart"/>
      <w:r w:rsidR="00F04ECB" w:rsidRPr="00F04ECB">
        <w:rPr>
          <w:lang w:val="pt-BR"/>
        </w:rPr>
        <w:t>mcp_parameter_mapping.yaml</w:t>
      </w:r>
      <w:proofErr w:type="spellEnd"/>
      <w:r w:rsidR="00F04ECB" w:rsidRPr="008A146E">
        <w:rPr>
          <w:lang w:val="pt-BR"/>
        </w:rPr>
        <w:br/>
      </w:r>
      <w:r w:rsidRPr="008A146E">
        <w:rPr>
          <w:lang w:val="pt-BR"/>
        </w:rPr>
        <w:t xml:space="preserve">    app/</w:t>
      </w:r>
      <w:r w:rsidRPr="008A146E">
        <w:rPr>
          <w:lang w:val="pt-BR"/>
        </w:rPr>
        <w:br/>
        <w:t xml:space="preserve">      main.py</w:t>
      </w:r>
      <w:r w:rsidRPr="008A146E">
        <w:rPr>
          <w:lang w:val="pt-BR"/>
        </w:rPr>
        <w:br/>
        <w:t xml:space="preserve">      workflows/agent_graph.py</w:t>
      </w:r>
      <w:r w:rsidRPr="008A146E">
        <w:rPr>
          <w:lang w:val="pt-BR"/>
        </w:rPr>
        <w:br/>
      </w:r>
      <w:r w:rsidRPr="008A146E">
        <w:rPr>
          <w:lang w:val="pt-BR"/>
        </w:rPr>
        <w:br/>
        <w:t xml:space="preserve">  </w:t>
      </w:r>
      <w:proofErr w:type="spellStart"/>
      <w:r w:rsidRPr="008A146E">
        <w:rPr>
          <w:lang w:val="pt-BR"/>
        </w:rPr>
        <w:t>mcp_servers</w:t>
      </w:r>
      <w:proofErr w:type="spellEnd"/>
      <w:r w:rsidRPr="008A146E">
        <w:rPr>
          <w:lang w:val="pt-BR"/>
        </w:rPr>
        <w:t>/</w:t>
      </w:r>
      <w:r w:rsidRPr="008A146E">
        <w:rPr>
          <w:lang w:val="pt-BR"/>
        </w:rPr>
        <w:br/>
        <w:t xml:space="preserve">    </w:t>
      </w:r>
      <w:proofErr w:type="spellStart"/>
      <w:r w:rsidRPr="008A146E">
        <w:rPr>
          <w:lang w:val="pt-BR"/>
        </w:rPr>
        <w:t>telecom_mcp_server</w:t>
      </w:r>
      <w:proofErr w:type="spellEnd"/>
      <w:r w:rsidRPr="008A146E">
        <w:rPr>
          <w:lang w:val="pt-BR"/>
        </w:rPr>
        <w:t>/</w:t>
      </w:r>
      <w:r w:rsidRPr="008A146E">
        <w:rPr>
          <w:lang w:val="pt-BR"/>
        </w:rPr>
        <w:br/>
        <w:t xml:space="preserve">      main.py</w:t>
      </w:r>
      <w:r w:rsidRPr="008A146E">
        <w:rPr>
          <w:lang w:val="pt-BR"/>
        </w:rPr>
        <w:br/>
        <w:t xml:space="preserve">      requirements.txt</w:t>
      </w:r>
      <w:r w:rsidRPr="008A146E">
        <w:rPr>
          <w:lang w:val="pt-BR"/>
        </w:rPr>
        <w:br/>
        <w:t xml:space="preserve">      </w:t>
      </w:r>
      <w:proofErr w:type="spellStart"/>
      <w:r w:rsidRPr="008A146E">
        <w:rPr>
          <w:lang w:val="pt-BR"/>
        </w:rPr>
        <w:t>Dockerfile</w:t>
      </w:r>
      <w:proofErr w:type="spellEnd"/>
      <w:r w:rsidRPr="008A146E">
        <w:rPr>
          <w:lang w:val="pt-BR"/>
        </w:rPr>
        <w:br/>
        <w:t xml:space="preserve">    </w:t>
      </w:r>
      <w:proofErr w:type="spellStart"/>
      <w:r w:rsidRPr="008A146E">
        <w:rPr>
          <w:lang w:val="pt-BR"/>
        </w:rPr>
        <w:t>retail_mcp_server</w:t>
      </w:r>
      <w:proofErr w:type="spellEnd"/>
      <w:r w:rsidRPr="008A146E">
        <w:rPr>
          <w:lang w:val="pt-BR"/>
        </w:rPr>
        <w:t>/</w:t>
      </w:r>
      <w:r w:rsidRPr="008A146E">
        <w:rPr>
          <w:lang w:val="pt-BR"/>
        </w:rPr>
        <w:br/>
        <w:t xml:space="preserve">      main.py</w:t>
      </w:r>
      <w:r w:rsidRPr="008A146E">
        <w:rPr>
          <w:lang w:val="pt-BR"/>
        </w:rPr>
        <w:br/>
        <w:t xml:space="preserve">      requirements.txt</w:t>
      </w:r>
      <w:r w:rsidRPr="008A146E">
        <w:rPr>
          <w:lang w:val="pt-BR"/>
        </w:rPr>
        <w:br/>
        <w:t xml:space="preserve">      </w:t>
      </w:r>
      <w:proofErr w:type="spellStart"/>
      <w:r w:rsidRPr="008A146E">
        <w:rPr>
          <w:lang w:val="pt-BR"/>
        </w:rPr>
        <w:t>Dockerfile</w:t>
      </w:r>
      <w:proofErr w:type="spellEnd"/>
      <w:r w:rsidRPr="008A146E">
        <w:rPr>
          <w:lang w:val="pt-BR"/>
        </w:rPr>
        <w:br/>
      </w:r>
      <w:r w:rsidRPr="008A146E">
        <w:rPr>
          <w:lang w:val="pt-BR"/>
        </w:rPr>
        <w:br/>
        <w:t xml:space="preserve">  scripts/</w:t>
      </w:r>
      <w:r w:rsidRPr="008A146E">
        <w:rPr>
          <w:lang w:val="pt-BR"/>
        </w:rPr>
        <w:br/>
        <w:t xml:space="preserve">    run_mcp_servers.sh</w:t>
      </w:r>
      <w:r w:rsidRPr="008A146E">
        <w:rPr>
          <w:lang w:val="pt-BR"/>
        </w:rPr>
        <w:br/>
        <w:t xml:space="preserve">  </w:t>
      </w:r>
      <w:proofErr w:type="spellStart"/>
      <w:r w:rsidRPr="008A146E">
        <w:rPr>
          <w:lang w:val="pt-BR"/>
        </w:rPr>
        <w:t>docker-compose.yml</w:t>
      </w:r>
      <w:proofErr w:type="spellEnd"/>
    </w:p>
    <w:p w14:paraId="08BBB70F" w14:textId="77777777" w:rsidR="00E962E2" w:rsidRDefault="00000000">
      <w:pPr>
        <w:pStyle w:val="Ttulo2"/>
      </w:pPr>
      <w:r>
        <w:t xml:space="preserve">2.1 </w:t>
      </w:r>
      <w:proofErr w:type="spellStart"/>
      <w:r>
        <w:t>Componentes</w:t>
      </w:r>
      <w:proofErr w:type="spellEnd"/>
      <w:r>
        <w:t xml:space="preserve"> </w:t>
      </w:r>
      <w:proofErr w:type="spellStart"/>
      <w:r>
        <w:t>principais</w:t>
      </w:r>
      <w:proofErr w:type="spellEnd"/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112"/>
        <w:gridCol w:w="5112"/>
      </w:tblGrid>
      <w:tr w:rsidR="00E962E2" w14:paraId="50ACCBA5" w14:textId="77777777">
        <w:trPr>
          <w:jc w:val="center"/>
        </w:trPr>
        <w:tc>
          <w:tcPr>
            <w:tcW w:w="5112" w:type="dxa"/>
            <w:shd w:val="clear" w:color="auto" w:fill="D9EAF7"/>
          </w:tcPr>
          <w:p w14:paraId="246A6ED3" w14:textId="77777777" w:rsidR="00E962E2" w:rsidRDefault="00000000">
            <w:r>
              <w:rPr>
                <w:b/>
                <w:sz w:val="18"/>
              </w:rPr>
              <w:t>Arquivo/Classe</w:t>
            </w:r>
          </w:p>
        </w:tc>
        <w:tc>
          <w:tcPr>
            <w:tcW w:w="5112" w:type="dxa"/>
            <w:shd w:val="clear" w:color="auto" w:fill="D9EAF7"/>
          </w:tcPr>
          <w:p w14:paraId="222A6D38" w14:textId="77777777" w:rsidR="00E962E2" w:rsidRDefault="00000000">
            <w:r>
              <w:rPr>
                <w:b/>
                <w:sz w:val="18"/>
              </w:rPr>
              <w:t>Responsabilidade</w:t>
            </w:r>
          </w:p>
        </w:tc>
      </w:tr>
      <w:tr w:rsidR="00E962E2" w:rsidRPr="008A146E" w14:paraId="057EE84C" w14:textId="77777777">
        <w:trPr>
          <w:jc w:val="center"/>
        </w:trPr>
        <w:tc>
          <w:tcPr>
            <w:tcW w:w="5112" w:type="dxa"/>
          </w:tcPr>
          <w:p w14:paraId="100D4BAA" w14:textId="77777777" w:rsidR="00E962E2" w:rsidRDefault="00000000">
            <w:r>
              <w:rPr>
                <w:b/>
                <w:sz w:val="18"/>
              </w:rPr>
              <w:t>MCPRegistry</w:t>
            </w:r>
          </w:p>
        </w:tc>
        <w:tc>
          <w:tcPr>
            <w:tcW w:w="5112" w:type="dxa"/>
          </w:tcPr>
          <w:p w14:paraId="691C809D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Carrega </w:t>
            </w:r>
            <w:proofErr w:type="spellStart"/>
            <w:r w:rsidRPr="008A146E">
              <w:rPr>
                <w:sz w:val="18"/>
                <w:lang w:val="pt-BR"/>
              </w:rPr>
              <w:t>YAMLs</w:t>
            </w:r>
            <w:proofErr w:type="spellEnd"/>
            <w:r w:rsidRPr="008A146E">
              <w:rPr>
                <w:sz w:val="18"/>
                <w:lang w:val="pt-BR"/>
              </w:rPr>
              <w:t xml:space="preserve"> de servidores e tools. Resolve qual servidor atende uma tool lógica.</w:t>
            </w:r>
          </w:p>
        </w:tc>
      </w:tr>
      <w:tr w:rsidR="00E962E2" w:rsidRPr="008A146E" w14:paraId="3079A40D" w14:textId="77777777">
        <w:trPr>
          <w:jc w:val="center"/>
        </w:trPr>
        <w:tc>
          <w:tcPr>
            <w:tcW w:w="5112" w:type="dxa"/>
          </w:tcPr>
          <w:p w14:paraId="70A2563E" w14:textId="77777777" w:rsidR="00E962E2" w:rsidRDefault="00000000">
            <w:proofErr w:type="spellStart"/>
            <w:r>
              <w:rPr>
                <w:b/>
                <w:sz w:val="18"/>
              </w:rPr>
              <w:t>MCPHttpClient</w:t>
            </w:r>
            <w:proofErr w:type="spellEnd"/>
          </w:p>
        </w:tc>
        <w:tc>
          <w:tcPr>
            <w:tcW w:w="5112" w:type="dxa"/>
          </w:tcPr>
          <w:p w14:paraId="1ED36FED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>Cliente HTTP assíncrono que chama /tools/</w:t>
            </w:r>
            <w:proofErr w:type="spellStart"/>
            <w:r w:rsidRPr="008A146E">
              <w:rPr>
                <w:sz w:val="18"/>
                <w:lang w:val="pt-BR"/>
              </w:rPr>
              <w:t>list</w:t>
            </w:r>
            <w:proofErr w:type="spellEnd"/>
            <w:r w:rsidRPr="008A146E">
              <w:rPr>
                <w:sz w:val="18"/>
                <w:lang w:val="pt-BR"/>
              </w:rPr>
              <w:t xml:space="preserve"> e /tools/</w:t>
            </w:r>
            <w:proofErr w:type="spellStart"/>
            <w:r w:rsidRPr="008A146E">
              <w:rPr>
                <w:sz w:val="18"/>
                <w:lang w:val="pt-BR"/>
              </w:rPr>
              <w:t>call</w:t>
            </w:r>
            <w:proofErr w:type="spellEnd"/>
            <w:r w:rsidRPr="008A146E">
              <w:rPr>
                <w:sz w:val="18"/>
                <w:lang w:val="pt-BR"/>
              </w:rPr>
              <w:t xml:space="preserve"> no servidor configurado.</w:t>
            </w:r>
          </w:p>
        </w:tc>
      </w:tr>
      <w:tr w:rsidR="00E962E2" w:rsidRPr="008A146E" w14:paraId="39534D6A" w14:textId="77777777">
        <w:trPr>
          <w:jc w:val="center"/>
        </w:trPr>
        <w:tc>
          <w:tcPr>
            <w:tcW w:w="5112" w:type="dxa"/>
          </w:tcPr>
          <w:p w14:paraId="45974F1A" w14:textId="77777777" w:rsidR="00E962E2" w:rsidRDefault="00000000">
            <w:proofErr w:type="spellStart"/>
            <w:r>
              <w:rPr>
                <w:b/>
                <w:sz w:val="18"/>
              </w:rPr>
              <w:t>MCPToolRouter</w:t>
            </w:r>
            <w:proofErr w:type="spellEnd"/>
          </w:p>
        </w:tc>
        <w:tc>
          <w:tcPr>
            <w:tcW w:w="5112" w:type="dxa"/>
          </w:tcPr>
          <w:p w14:paraId="58C2841E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Fachada usada pelo agente. Recebe </w:t>
            </w:r>
            <w:proofErr w:type="spellStart"/>
            <w:r w:rsidRPr="008A146E">
              <w:rPr>
                <w:sz w:val="18"/>
                <w:lang w:val="pt-BR"/>
              </w:rPr>
              <w:t>tool_name</w:t>
            </w:r>
            <w:proofErr w:type="spellEnd"/>
            <w:r w:rsidRPr="008A146E">
              <w:rPr>
                <w:sz w:val="18"/>
                <w:lang w:val="pt-BR"/>
              </w:rPr>
              <w:t xml:space="preserve"> + </w:t>
            </w:r>
            <w:proofErr w:type="spellStart"/>
            <w:r w:rsidRPr="008A146E">
              <w:rPr>
                <w:sz w:val="18"/>
                <w:lang w:val="pt-BR"/>
              </w:rPr>
              <w:t>arguments</w:t>
            </w:r>
            <w:proofErr w:type="spellEnd"/>
            <w:r w:rsidRPr="008A146E">
              <w:rPr>
                <w:sz w:val="18"/>
                <w:lang w:val="pt-BR"/>
              </w:rPr>
              <w:t xml:space="preserve"> e delega ao servidor correto.</w:t>
            </w:r>
          </w:p>
        </w:tc>
      </w:tr>
      <w:tr w:rsidR="00E962E2" w:rsidRPr="008A146E" w14:paraId="4237351E" w14:textId="77777777">
        <w:trPr>
          <w:jc w:val="center"/>
        </w:trPr>
        <w:tc>
          <w:tcPr>
            <w:tcW w:w="5112" w:type="dxa"/>
          </w:tcPr>
          <w:p w14:paraId="4BCD9F2B" w14:textId="77777777" w:rsidR="00E962E2" w:rsidRDefault="00000000">
            <w:proofErr w:type="spellStart"/>
            <w:proofErr w:type="gramStart"/>
            <w:r>
              <w:rPr>
                <w:b/>
                <w:sz w:val="18"/>
              </w:rPr>
              <w:t>tools.yaml</w:t>
            </w:r>
            <w:proofErr w:type="spellEnd"/>
            <w:proofErr w:type="gramEnd"/>
          </w:p>
        </w:tc>
        <w:tc>
          <w:tcPr>
            <w:tcW w:w="5112" w:type="dxa"/>
          </w:tcPr>
          <w:p w14:paraId="2A600F49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Catálogo das tools disponíveis para o agente, com descrição, servidor MCP e </w:t>
            </w:r>
            <w:proofErr w:type="spellStart"/>
            <w:r w:rsidRPr="008A146E">
              <w:rPr>
                <w:sz w:val="18"/>
                <w:lang w:val="pt-BR"/>
              </w:rPr>
              <w:t>schema</w:t>
            </w:r>
            <w:proofErr w:type="spellEnd"/>
            <w:r w:rsidRPr="008A146E">
              <w:rPr>
                <w:sz w:val="18"/>
                <w:lang w:val="pt-BR"/>
              </w:rPr>
              <w:t xml:space="preserve"> de argumentos.</w:t>
            </w:r>
          </w:p>
        </w:tc>
      </w:tr>
      <w:tr w:rsidR="00E962E2" w:rsidRPr="008A146E" w14:paraId="413AD818" w14:textId="77777777">
        <w:trPr>
          <w:jc w:val="center"/>
        </w:trPr>
        <w:tc>
          <w:tcPr>
            <w:tcW w:w="5112" w:type="dxa"/>
          </w:tcPr>
          <w:p w14:paraId="5AFD9251" w14:textId="77777777" w:rsidR="00E962E2" w:rsidRDefault="00000000">
            <w:proofErr w:type="spellStart"/>
            <w:r>
              <w:rPr>
                <w:b/>
                <w:sz w:val="18"/>
              </w:rPr>
              <w:t>mcp_</w:t>
            </w:r>
            <w:proofErr w:type="gramStart"/>
            <w:r>
              <w:rPr>
                <w:b/>
                <w:sz w:val="18"/>
              </w:rPr>
              <w:t>servers.yaml</w:t>
            </w:r>
            <w:proofErr w:type="spellEnd"/>
            <w:proofErr w:type="gramEnd"/>
          </w:p>
        </w:tc>
        <w:tc>
          <w:tcPr>
            <w:tcW w:w="5112" w:type="dxa"/>
          </w:tcPr>
          <w:p w14:paraId="4CE32623" w14:textId="77777777" w:rsidR="00E962E2" w:rsidRPr="008A146E" w:rsidRDefault="00000000">
            <w:pPr>
              <w:rPr>
                <w:lang w:val="pt-BR"/>
              </w:rPr>
            </w:pPr>
            <w:proofErr w:type="spellStart"/>
            <w:r w:rsidRPr="008A146E">
              <w:rPr>
                <w:sz w:val="18"/>
                <w:lang w:val="pt-BR"/>
              </w:rPr>
              <w:t>Endpoints</w:t>
            </w:r>
            <w:proofErr w:type="spellEnd"/>
            <w:r w:rsidRPr="008A146E">
              <w:rPr>
                <w:sz w:val="18"/>
                <w:lang w:val="pt-BR"/>
              </w:rPr>
              <w:t xml:space="preserve"> locais dos servidores MCP.</w:t>
            </w:r>
          </w:p>
        </w:tc>
      </w:tr>
      <w:tr w:rsidR="00E962E2" w:rsidRPr="008A146E" w14:paraId="52F4353D" w14:textId="77777777">
        <w:trPr>
          <w:jc w:val="center"/>
        </w:trPr>
        <w:tc>
          <w:tcPr>
            <w:tcW w:w="5112" w:type="dxa"/>
          </w:tcPr>
          <w:p w14:paraId="0980E039" w14:textId="26FCC49A" w:rsidR="00E962E2" w:rsidRDefault="00757D9E">
            <w:proofErr w:type="spellStart"/>
            <w:r w:rsidRPr="00AA3D4F">
              <w:rPr>
                <w:b/>
                <w:sz w:val="18"/>
              </w:rPr>
              <w:t>mcp_parameter_</w:t>
            </w:r>
            <w:proofErr w:type="gramStart"/>
            <w:r w:rsidRPr="00AA3D4F">
              <w:rPr>
                <w:b/>
                <w:sz w:val="18"/>
              </w:rPr>
              <w:t>mapping.yaml</w:t>
            </w:r>
            <w:proofErr w:type="spellEnd"/>
            <w:proofErr w:type="gramEnd"/>
          </w:p>
        </w:tc>
        <w:tc>
          <w:tcPr>
            <w:tcW w:w="5112" w:type="dxa"/>
          </w:tcPr>
          <w:p w14:paraId="30269378" w14:textId="5302C10A" w:rsidR="00E962E2" w:rsidRPr="008A146E" w:rsidRDefault="00757D9E">
            <w:pPr>
              <w:rPr>
                <w:lang w:val="pt-BR"/>
              </w:rPr>
            </w:pPr>
            <w:r w:rsidRPr="00757D9E">
              <w:rPr>
                <w:sz w:val="18"/>
                <w:lang w:val="pt-BR"/>
              </w:rPr>
              <w:t xml:space="preserve">Mapeamento dos </w:t>
            </w:r>
            <w:proofErr w:type="spellStart"/>
            <w:r w:rsidRPr="00757D9E">
              <w:rPr>
                <w:sz w:val="18"/>
                <w:lang w:val="pt-BR"/>
              </w:rPr>
              <w:t>BusinessContext</w:t>
            </w:r>
            <w:proofErr w:type="spellEnd"/>
            <w:r w:rsidRPr="00757D9E">
              <w:rPr>
                <w:sz w:val="18"/>
                <w:lang w:val="pt-BR"/>
              </w:rPr>
              <w:t xml:space="preserve"> para a realidade dos serviços MCP</w:t>
            </w:r>
          </w:p>
        </w:tc>
      </w:tr>
      <w:tr w:rsidR="00757D9E" w:rsidRPr="008A146E" w14:paraId="68E2252A" w14:textId="77777777">
        <w:trPr>
          <w:jc w:val="center"/>
        </w:trPr>
        <w:tc>
          <w:tcPr>
            <w:tcW w:w="5112" w:type="dxa"/>
          </w:tcPr>
          <w:p w14:paraId="2A9A8367" w14:textId="3BA7CE37" w:rsidR="00757D9E" w:rsidRDefault="00757D9E" w:rsidP="00757D9E">
            <w:pPr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mcp_</w:t>
            </w:r>
            <w:proofErr w:type="gramStart"/>
            <w:r>
              <w:rPr>
                <w:b/>
                <w:sz w:val="18"/>
              </w:rPr>
              <w:t>servers.docker</w:t>
            </w:r>
            <w:proofErr w:type="gramEnd"/>
            <w:r>
              <w:rPr>
                <w:b/>
                <w:sz w:val="18"/>
              </w:rPr>
              <w:t>.yaml</w:t>
            </w:r>
            <w:proofErr w:type="spellEnd"/>
          </w:p>
        </w:tc>
        <w:tc>
          <w:tcPr>
            <w:tcW w:w="5112" w:type="dxa"/>
          </w:tcPr>
          <w:p w14:paraId="04AFD745" w14:textId="260DB723" w:rsidR="00757D9E" w:rsidRPr="008A146E" w:rsidRDefault="00757D9E" w:rsidP="00757D9E">
            <w:pPr>
              <w:rPr>
                <w:sz w:val="18"/>
                <w:lang w:val="pt-BR"/>
              </w:rPr>
            </w:pPr>
            <w:proofErr w:type="spellStart"/>
            <w:r w:rsidRPr="008A146E">
              <w:rPr>
                <w:sz w:val="18"/>
                <w:lang w:val="pt-BR"/>
              </w:rPr>
              <w:t>Endpoints</w:t>
            </w:r>
            <w:proofErr w:type="spellEnd"/>
            <w:r w:rsidRPr="008A146E">
              <w:rPr>
                <w:sz w:val="18"/>
                <w:lang w:val="pt-BR"/>
              </w:rPr>
              <w:t xml:space="preserve"> internos usados dentro do Docker </w:t>
            </w:r>
            <w:proofErr w:type="spellStart"/>
            <w:r w:rsidRPr="008A146E">
              <w:rPr>
                <w:sz w:val="18"/>
                <w:lang w:val="pt-BR"/>
              </w:rPr>
              <w:t>Compose</w:t>
            </w:r>
            <w:proofErr w:type="spellEnd"/>
            <w:r w:rsidRPr="008A146E">
              <w:rPr>
                <w:sz w:val="18"/>
                <w:lang w:val="pt-BR"/>
              </w:rPr>
              <w:t>.</w:t>
            </w:r>
          </w:p>
        </w:tc>
      </w:tr>
    </w:tbl>
    <w:p w14:paraId="7DAB4C68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2.2 Contrato HTTP simplificado usado no projeto</w:t>
      </w:r>
    </w:p>
    <w:p w14:paraId="2F9F3D86" w14:textId="77777777" w:rsidR="00E962E2" w:rsidRDefault="00000000">
      <w:pPr>
        <w:pStyle w:val="CodeBlock"/>
      </w:pPr>
      <w:r>
        <w:t>GET  /</w:t>
      </w:r>
      <w:proofErr w:type="spellStart"/>
      <w:r>
        <w:t>mcp</w:t>
      </w:r>
      <w:proofErr w:type="spellEnd"/>
      <w:r>
        <w:t>/tools/list</w:t>
      </w:r>
      <w:r>
        <w:br/>
        <w:t>POST /</w:t>
      </w:r>
      <w:proofErr w:type="spellStart"/>
      <w:r>
        <w:t>mcp</w:t>
      </w:r>
      <w:proofErr w:type="spellEnd"/>
      <w:r>
        <w:t>/tools/call</w:t>
      </w:r>
      <w:r>
        <w:br/>
      </w:r>
      <w:r>
        <w:br/>
        <w:t>Payload de chamada:</w:t>
      </w:r>
      <w:r>
        <w:br/>
        <w:t>{</w:t>
      </w:r>
      <w:r>
        <w:br/>
        <w:t xml:space="preserve">  "tool_name": "consultar_fatura",</w:t>
      </w:r>
      <w:r>
        <w:br/>
        <w:t xml:space="preserve">  "arguments": {</w:t>
      </w:r>
      <w:r>
        <w:br/>
        <w:t xml:space="preserve">    "msisdn": "11999999999",</w:t>
      </w:r>
      <w:r>
        <w:br/>
        <w:t xml:space="preserve">    "invoice_id": "INV-001"</w:t>
      </w:r>
      <w:r>
        <w:br/>
        <w:t xml:space="preserve">  }</w:t>
      </w:r>
      <w:r>
        <w:br/>
        <w:t>}</w:t>
      </w:r>
      <w:r>
        <w:br/>
      </w:r>
      <w:r>
        <w:br/>
        <w:t>Resposta esperada:</w:t>
      </w:r>
      <w:r>
        <w:br/>
        <w:t>{</w:t>
      </w:r>
      <w:r>
        <w:br/>
        <w:t xml:space="preserve">  "ok": true,</w:t>
      </w:r>
      <w:r>
        <w:br/>
        <w:t xml:space="preserve">  "result": { ... },</w:t>
      </w:r>
      <w:r>
        <w:br/>
        <w:t xml:space="preserve">  "metadata": {</w:t>
      </w:r>
      <w:r>
        <w:br/>
        <w:t xml:space="preserve">    "server": "telecom",</w:t>
      </w:r>
      <w:r>
        <w:br/>
        <w:t xml:space="preserve">    "tool": "consultar_fatura"</w:t>
      </w:r>
      <w:r>
        <w:br/>
        <w:t xml:space="preserve">  }</w:t>
      </w:r>
      <w:r>
        <w:br/>
        <w:t>}</w:t>
      </w:r>
    </w:p>
    <w:p w14:paraId="0B080E62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lastRenderedPageBreak/>
        <w:t>3. Como subir os servidores MCP de exemplo</w:t>
      </w:r>
    </w:p>
    <w:p w14:paraId="4F1C6AC4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O projeto possui dois servidores MCP de exemplo: Telecom e </w:t>
      </w:r>
      <w:proofErr w:type="spellStart"/>
      <w:r w:rsidRPr="008A146E">
        <w:rPr>
          <w:lang w:val="pt-BR"/>
        </w:rPr>
        <w:t>Retail</w:t>
      </w:r>
      <w:proofErr w:type="spellEnd"/>
      <w:r w:rsidRPr="008A146E">
        <w:rPr>
          <w:lang w:val="pt-BR"/>
        </w:rPr>
        <w:t xml:space="preserve">. Eles são </w:t>
      </w:r>
      <w:proofErr w:type="spellStart"/>
      <w:r w:rsidRPr="008A146E">
        <w:rPr>
          <w:lang w:val="pt-BR"/>
        </w:rPr>
        <w:t>FastAPI</w:t>
      </w:r>
      <w:proofErr w:type="spellEnd"/>
      <w:r w:rsidRPr="008A146E">
        <w:rPr>
          <w:lang w:val="pt-BR"/>
        </w:rPr>
        <w:t xml:space="preserve"> apps independentes. O servidor Telecom roda na porta 8100 e expõe tools como </w:t>
      </w:r>
      <w:proofErr w:type="spellStart"/>
      <w:r w:rsidRPr="008A146E">
        <w:rPr>
          <w:lang w:val="pt-BR"/>
        </w:rPr>
        <w:t>consultar_fatura</w:t>
      </w:r>
      <w:proofErr w:type="spellEnd"/>
      <w:r w:rsidRPr="008A146E">
        <w:rPr>
          <w:lang w:val="pt-BR"/>
        </w:rPr>
        <w:t xml:space="preserve">, </w:t>
      </w:r>
      <w:proofErr w:type="spellStart"/>
      <w:r w:rsidRPr="008A146E">
        <w:rPr>
          <w:lang w:val="pt-BR"/>
        </w:rPr>
        <w:t>consultar_pagamentos</w:t>
      </w:r>
      <w:proofErr w:type="spellEnd"/>
      <w:r w:rsidRPr="008A146E">
        <w:rPr>
          <w:lang w:val="pt-BR"/>
        </w:rPr>
        <w:t xml:space="preserve">, </w:t>
      </w:r>
      <w:proofErr w:type="spellStart"/>
      <w:r w:rsidRPr="008A146E">
        <w:rPr>
          <w:lang w:val="pt-BR"/>
        </w:rPr>
        <w:t>consultar_plano</w:t>
      </w:r>
      <w:proofErr w:type="spellEnd"/>
      <w:r w:rsidRPr="008A146E">
        <w:rPr>
          <w:lang w:val="pt-BR"/>
        </w:rPr>
        <w:t xml:space="preserve"> e </w:t>
      </w:r>
      <w:proofErr w:type="spellStart"/>
      <w:r w:rsidRPr="008A146E">
        <w:rPr>
          <w:lang w:val="pt-BR"/>
        </w:rPr>
        <w:t>listar_servicos</w:t>
      </w:r>
      <w:proofErr w:type="spellEnd"/>
      <w:r w:rsidRPr="008A146E">
        <w:rPr>
          <w:lang w:val="pt-BR"/>
        </w:rPr>
        <w:t xml:space="preserve">. O servidor </w:t>
      </w:r>
      <w:proofErr w:type="spellStart"/>
      <w:r w:rsidRPr="008A146E">
        <w:rPr>
          <w:lang w:val="pt-BR"/>
        </w:rPr>
        <w:t>Retail</w:t>
      </w:r>
      <w:proofErr w:type="spellEnd"/>
      <w:r w:rsidRPr="008A146E">
        <w:rPr>
          <w:lang w:val="pt-BR"/>
        </w:rPr>
        <w:t xml:space="preserve"> roda na porta 8200 e expõe tools como </w:t>
      </w:r>
      <w:proofErr w:type="spellStart"/>
      <w:r w:rsidRPr="008A146E">
        <w:rPr>
          <w:lang w:val="pt-BR"/>
        </w:rPr>
        <w:t>consultar_pedido</w:t>
      </w:r>
      <w:proofErr w:type="spellEnd"/>
      <w:r w:rsidRPr="008A146E">
        <w:rPr>
          <w:lang w:val="pt-BR"/>
        </w:rPr>
        <w:t xml:space="preserve">, </w:t>
      </w:r>
      <w:proofErr w:type="spellStart"/>
      <w:r w:rsidRPr="008A146E">
        <w:rPr>
          <w:lang w:val="pt-BR"/>
        </w:rPr>
        <w:t>consultar_entrega</w:t>
      </w:r>
      <w:proofErr w:type="spellEnd"/>
      <w:r w:rsidRPr="008A146E">
        <w:rPr>
          <w:lang w:val="pt-BR"/>
        </w:rPr>
        <w:t xml:space="preserve">, </w:t>
      </w:r>
      <w:proofErr w:type="spellStart"/>
      <w:r w:rsidRPr="008A146E">
        <w:rPr>
          <w:lang w:val="pt-BR"/>
        </w:rPr>
        <w:t>solicitar_troca</w:t>
      </w:r>
      <w:proofErr w:type="spellEnd"/>
      <w:r w:rsidRPr="008A146E">
        <w:rPr>
          <w:lang w:val="pt-BR"/>
        </w:rPr>
        <w:t xml:space="preserve"> e </w:t>
      </w:r>
      <w:proofErr w:type="spellStart"/>
      <w:r w:rsidRPr="008A146E">
        <w:rPr>
          <w:lang w:val="pt-BR"/>
        </w:rPr>
        <w:t>solicitar_devolucao</w:t>
      </w:r>
      <w:proofErr w:type="spellEnd"/>
      <w:r w:rsidRPr="008A146E">
        <w:rPr>
          <w:lang w:val="pt-BR"/>
        </w:rPr>
        <w:t>.</w:t>
      </w:r>
    </w:p>
    <w:p w14:paraId="1038BEA4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3.1 Subida local via script</w:t>
      </w:r>
    </w:p>
    <w:p w14:paraId="6BF66075" w14:textId="77777777" w:rsidR="00E962E2" w:rsidRPr="008A146E" w:rsidRDefault="00000000">
      <w:pPr>
        <w:pStyle w:val="CodeBlock"/>
        <w:rPr>
          <w:lang w:val="pt-BR"/>
        </w:rPr>
      </w:pPr>
      <w:proofErr w:type="spellStart"/>
      <w:r w:rsidRPr="008A146E">
        <w:rPr>
          <w:lang w:val="pt-BR"/>
        </w:rPr>
        <w:t>cd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projeto_multi_agent_isolado</w:t>
      </w:r>
      <w:proofErr w:type="spellEnd"/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bash</w:t>
      </w:r>
      <w:proofErr w:type="spellEnd"/>
      <w:r w:rsidRPr="008A146E">
        <w:rPr>
          <w:lang w:val="pt-BR"/>
        </w:rPr>
        <w:t xml:space="preserve"> ./scripts/run_mcp_servers.sh</w:t>
      </w:r>
    </w:p>
    <w:p w14:paraId="65DF6243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O script cria uma </w:t>
      </w:r>
      <w:proofErr w:type="spellStart"/>
      <w:r w:rsidRPr="008A146E">
        <w:rPr>
          <w:lang w:val="pt-BR"/>
        </w:rPr>
        <w:t>venv</w:t>
      </w:r>
      <w:proofErr w:type="spellEnd"/>
      <w:r w:rsidRPr="008A146E">
        <w:rPr>
          <w:lang w:val="pt-BR"/>
        </w:rPr>
        <w:t xml:space="preserve"> no diretório raiz, instala as dependências dos servidores MCP e sobe os dois processos </w:t>
      </w:r>
      <w:proofErr w:type="spellStart"/>
      <w:r w:rsidRPr="008A146E">
        <w:rPr>
          <w:lang w:val="pt-BR"/>
        </w:rPr>
        <w:t>uvicorn</w:t>
      </w:r>
      <w:proofErr w:type="spellEnd"/>
      <w:r w:rsidRPr="008A146E">
        <w:rPr>
          <w:lang w:val="pt-BR"/>
        </w:rPr>
        <w:t xml:space="preserve"> em background:</w:t>
      </w:r>
    </w:p>
    <w:p w14:paraId="45C9849F" w14:textId="77777777" w:rsidR="00E962E2" w:rsidRPr="008A146E" w:rsidRDefault="00000000">
      <w:pPr>
        <w:pStyle w:val="CodeBlock"/>
        <w:rPr>
          <w:lang w:val="pt-BR"/>
        </w:rPr>
      </w:pPr>
      <w:r w:rsidRPr="008A146E">
        <w:rPr>
          <w:lang w:val="pt-BR"/>
        </w:rPr>
        <w:t>Telecom MCP: http://localhost:8100</w:t>
      </w:r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Retail</w:t>
      </w:r>
      <w:proofErr w:type="spellEnd"/>
      <w:r w:rsidRPr="008A146E">
        <w:rPr>
          <w:lang w:val="pt-BR"/>
        </w:rPr>
        <w:t xml:space="preserve"> MCP:  http://localhost:8200</w:t>
      </w:r>
    </w:p>
    <w:p w14:paraId="5EF1B142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3.2 Subida manual do Telecom MCP</w:t>
      </w:r>
    </w:p>
    <w:p w14:paraId="792A2796" w14:textId="77777777" w:rsidR="00E962E2" w:rsidRPr="008A146E" w:rsidRDefault="00000000">
      <w:pPr>
        <w:pStyle w:val="CodeBlock"/>
        <w:rPr>
          <w:lang w:val="pt-BR"/>
        </w:rPr>
      </w:pPr>
      <w:proofErr w:type="spellStart"/>
      <w:r w:rsidRPr="008A146E">
        <w:rPr>
          <w:lang w:val="pt-BR"/>
        </w:rPr>
        <w:t>cd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projeto_multi_agent_isolado</w:t>
      </w:r>
      <w:proofErr w:type="spellEnd"/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python</w:t>
      </w:r>
      <w:proofErr w:type="spellEnd"/>
      <w:r w:rsidRPr="008A146E">
        <w:rPr>
          <w:lang w:val="pt-BR"/>
        </w:rPr>
        <w:t xml:space="preserve"> -m </w:t>
      </w:r>
      <w:proofErr w:type="spellStart"/>
      <w:proofErr w:type="gramStart"/>
      <w:r w:rsidRPr="008A146E">
        <w:rPr>
          <w:lang w:val="pt-BR"/>
        </w:rPr>
        <w:t>venv</w:t>
      </w:r>
      <w:proofErr w:type="spellEnd"/>
      <w:r w:rsidRPr="008A146E">
        <w:rPr>
          <w:lang w:val="pt-BR"/>
        </w:rPr>
        <w:t xml:space="preserve"> .</w:t>
      </w:r>
      <w:proofErr w:type="spellStart"/>
      <w:r w:rsidRPr="008A146E">
        <w:rPr>
          <w:lang w:val="pt-BR"/>
        </w:rPr>
        <w:t>venv</w:t>
      </w:r>
      <w:proofErr w:type="spellEnd"/>
      <w:proofErr w:type="gramEnd"/>
      <w:r w:rsidRPr="008A146E">
        <w:rPr>
          <w:lang w:val="pt-BR"/>
        </w:rPr>
        <w:br/>
      </w:r>
      <w:proofErr w:type="spellStart"/>
      <w:proofErr w:type="gramStart"/>
      <w:r w:rsidRPr="008A146E">
        <w:rPr>
          <w:lang w:val="pt-BR"/>
        </w:rPr>
        <w:t>source</w:t>
      </w:r>
      <w:proofErr w:type="spellEnd"/>
      <w:r w:rsidRPr="008A146E">
        <w:rPr>
          <w:lang w:val="pt-BR"/>
        </w:rPr>
        <w:t xml:space="preserve"> .</w:t>
      </w:r>
      <w:proofErr w:type="spellStart"/>
      <w:r w:rsidRPr="008A146E">
        <w:rPr>
          <w:lang w:val="pt-BR"/>
        </w:rPr>
        <w:t>venv</w:t>
      </w:r>
      <w:proofErr w:type="spellEnd"/>
      <w:proofErr w:type="gramEnd"/>
      <w:r w:rsidRPr="008A146E">
        <w:rPr>
          <w:lang w:val="pt-BR"/>
        </w:rPr>
        <w:t>/bin/</w:t>
      </w:r>
      <w:proofErr w:type="spellStart"/>
      <w:r w:rsidRPr="008A146E">
        <w:rPr>
          <w:lang w:val="pt-BR"/>
        </w:rPr>
        <w:t>activate</w:t>
      </w:r>
      <w:proofErr w:type="spellEnd"/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pip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install</w:t>
      </w:r>
      <w:proofErr w:type="spellEnd"/>
      <w:r w:rsidRPr="008A146E">
        <w:rPr>
          <w:lang w:val="pt-BR"/>
        </w:rPr>
        <w:t xml:space="preserve"> -r </w:t>
      </w:r>
      <w:proofErr w:type="spellStart"/>
      <w:r w:rsidRPr="008A146E">
        <w:rPr>
          <w:lang w:val="pt-BR"/>
        </w:rPr>
        <w:t>mcp_servers</w:t>
      </w:r>
      <w:proofErr w:type="spellEnd"/>
      <w:r w:rsidRPr="008A146E">
        <w:rPr>
          <w:lang w:val="pt-BR"/>
        </w:rPr>
        <w:t>/</w:t>
      </w:r>
      <w:proofErr w:type="spellStart"/>
      <w:r w:rsidRPr="008A146E">
        <w:rPr>
          <w:lang w:val="pt-BR"/>
        </w:rPr>
        <w:t>telecom_mcp_server</w:t>
      </w:r>
      <w:proofErr w:type="spellEnd"/>
      <w:r w:rsidRPr="008A146E">
        <w:rPr>
          <w:lang w:val="pt-BR"/>
        </w:rPr>
        <w:t>/requirements.txt</w:t>
      </w:r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uvicorn</w:t>
      </w:r>
      <w:proofErr w:type="spellEnd"/>
      <w:r w:rsidRPr="008A146E">
        <w:rPr>
          <w:lang w:val="pt-BR"/>
        </w:rPr>
        <w:t xml:space="preserve"> --app-</w:t>
      </w:r>
      <w:proofErr w:type="spellStart"/>
      <w:r w:rsidRPr="008A146E">
        <w:rPr>
          <w:lang w:val="pt-BR"/>
        </w:rPr>
        <w:t>dir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mcp_</w:t>
      </w:r>
      <w:proofErr w:type="gramStart"/>
      <w:r w:rsidRPr="008A146E">
        <w:rPr>
          <w:lang w:val="pt-BR"/>
        </w:rPr>
        <w:t>servers</w:t>
      </w:r>
      <w:proofErr w:type="spellEnd"/>
      <w:proofErr w:type="gramEnd"/>
      <w:r w:rsidRPr="008A146E">
        <w:rPr>
          <w:lang w:val="pt-BR"/>
        </w:rPr>
        <w:t>/</w:t>
      </w:r>
      <w:proofErr w:type="spellStart"/>
      <w:r w:rsidRPr="008A146E">
        <w:rPr>
          <w:lang w:val="pt-BR"/>
        </w:rPr>
        <w:t>telecom_mcp_</w:t>
      </w:r>
      <w:proofErr w:type="gramStart"/>
      <w:r w:rsidRPr="008A146E">
        <w:rPr>
          <w:lang w:val="pt-BR"/>
        </w:rPr>
        <w:t>server</w:t>
      </w:r>
      <w:proofErr w:type="spellEnd"/>
      <w:proofErr w:type="gram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main:app</w:t>
      </w:r>
      <w:proofErr w:type="spellEnd"/>
      <w:r w:rsidRPr="008A146E">
        <w:rPr>
          <w:lang w:val="pt-BR"/>
        </w:rPr>
        <w:t xml:space="preserve"> --host 0.0.0.0 --</w:t>
      </w:r>
      <w:proofErr w:type="spellStart"/>
      <w:r w:rsidRPr="008A146E">
        <w:rPr>
          <w:lang w:val="pt-BR"/>
        </w:rPr>
        <w:t>port</w:t>
      </w:r>
      <w:proofErr w:type="spellEnd"/>
      <w:r w:rsidRPr="008A146E">
        <w:rPr>
          <w:lang w:val="pt-BR"/>
        </w:rPr>
        <w:t xml:space="preserve"> 8100</w:t>
      </w:r>
    </w:p>
    <w:p w14:paraId="613D93EF" w14:textId="77777777" w:rsidR="00E962E2" w:rsidRDefault="00000000">
      <w:pPr>
        <w:pStyle w:val="Ttulo2"/>
      </w:pPr>
      <w:r>
        <w:t xml:space="preserve">3.3 </w:t>
      </w:r>
      <w:proofErr w:type="spellStart"/>
      <w:r>
        <w:t>Subida</w:t>
      </w:r>
      <w:proofErr w:type="spellEnd"/>
      <w:r>
        <w:t xml:space="preserve"> manual do Retail MCP</w:t>
      </w:r>
    </w:p>
    <w:p w14:paraId="12612DFD" w14:textId="77777777" w:rsidR="00E962E2" w:rsidRDefault="00000000">
      <w:pPr>
        <w:pStyle w:val="CodeBlock"/>
      </w:pPr>
      <w:r>
        <w:t>cd projeto_multi_agent_isolado</w:t>
      </w:r>
      <w:r>
        <w:br/>
        <w:t>source .venv/bin/activate</w:t>
      </w:r>
      <w:r>
        <w:br/>
        <w:t>pip install -r mcp_servers/retail_mcp_server/requirements.txt</w:t>
      </w:r>
      <w:r>
        <w:br/>
        <w:t>uvicorn --app-dir mcp_servers/retail_mcp_server main:app --host 0.0.0.0 --port 8200</w:t>
      </w:r>
    </w:p>
    <w:p w14:paraId="352E078C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 xml:space="preserve">3.4 Subida com Docker </w:t>
      </w:r>
      <w:proofErr w:type="spellStart"/>
      <w:r w:rsidRPr="008A146E">
        <w:rPr>
          <w:lang w:val="pt-BR"/>
        </w:rPr>
        <w:t>Compose</w:t>
      </w:r>
      <w:proofErr w:type="spellEnd"/>
    </w:p>
    <w:p w14:paraId="41E44805" w14:textId="77777777" w:rsidR="00E962E2" w:rsidRPr="008A146E" w:rsidRDefault="00000000">
      <w:pPr>
        <w:pStyle w:val="CodeBlock"/>
        <w:rPr>
          <w:lang w:val="pt-BR"/>
        </w:rPr>
      </w:pPr>
      <w:proofErr w:type="spellStart"/>
      <w:r w:rsidRPr="008A146E">
        <w:rPr>
          <w:lang w:val="pt-BR"/>
        </w:rPr>
        <w:t>cd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projeto_multi_agent_isolado</w:t>
      </w:r>
      <w:proofErr w:type="spellEnd"/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docker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compose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up</w:t>
      </w:r>
      <w:proofErr w:type="spellEnd"/>
      <w:r w:rsidRPr="008A146E">
        <w:rPr>
          <w:lang w:val="pt-BR"/>
        </w:rPr>
        <w:t xml:space="preserve"> --build</w:t>
      </w:r>
    </w:p>
    <w:p w14:paraId="6DABD090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No Docker </w:t>
      </w:r>
      <w:proofErr w:type="spellStart"/>
      <w:r w:rsidRPr="008A146E">
        <w:rPr>
          <w:lang w:val="pt-BR"/>
        </w:rPr>
        <w:t>Compose</w:t>
      </w:r>
      <w:proofErr w:type="spellEnd"/>
      <w:r w:rsidRPr="008A146E">
        <w:rPr>
          <w:lang w:val="pt-BR"/>
        </w:rPr>
        <w:t xml:space="preserve">, o </w:t>
      </w:r>
      <w:proofErr w:type="spellStart"/>
      <w:r w:rsidRPr="008A146E">
        <w:rPr>
          <w:lang w:val="pt-BR"/>
        </w:rPr>
        <w:t>backend</w:t>
      </w:r>
      <w:proofErr w:type="spellEnd"/>
      <w:r w:rsidRPr="008A146E">
        <w:rPr>
          <w:lang w:val="pt-BR"/>
        </w:rPr>
        <w:t xml:space="preserve"> usa </w:t>
      </w:r>
      <w:proofErr w:type="spellStart"/>
      <w:r w:rsidRPr="008A146E">
        <w:rPr>
          <w:lang w:val="pt-BR"/>
        </w:rPr>
        <w:t>mcp_</w:t>
      </w:r>
      <w:proofErr w:type="gramStart"/>
      <w:r w:rsidRPr="008A146E">
        <w:rPr>
          <w:lang w:val="pt-BR"/>
        </w:rPr>
        <w:t>servers.docker</w:t>
      </w:r>
      <w:proofErr w:type="gramEnd"/>
      <w:r w:rsidRPr="008A146E">
        <w:rPr>
          <w:lang w:val="pt-BR"/>
        </w:rPr>
        <w:t>.yaml</w:t>
      </w:r>
      <w:proofErr w:type="spellEnd"/>
      <w:r w:rsidRPr="008A146E">
        <w:rPr>
          <w:lang w:val="pt-BR"/>
        </w:rPr>
        <w:t xml:space="preserve"> porque, dentro da rede do </w:t>
      </w:r>
      <w:proofErr w:type="spellStart"/>
      <w:r w:rsidRPr="008A146E">
        <w:rPr>
          <w:lang w:val="pt-BR"/>
        </w:rPr>
        <w:t>compose</w:t>
      </w:r>
      <w:proofErr w:type="spellEnd"/>
      <w:r w:rsidRPr="008A146E">
        <w:rPr>
          <w:lang w:val="pt-BR"/>
        </w:rPr>
        <w:t xml:space="preserve">, </w:t>
      </w:r>
      <w:proofErr w:type="spellStart"/>
      <w:r w:rsidRPr="008A146E">
        <w:rPr>
          <w:lang w:val="pt-BR"/>
        </w:rPr>
        <w:t>localhost</w:t>
      </w:r>
      <w:proofErr w:type="spellEnd"/>
      <w:r w:rsidRPr="008A146E">
        <w:rPr>
          <w:lang w:val="pt-BR"/>
        </w:rPr>
        <w:t xml:space="preserve"> apontaria para o próprio container do </w:t>
      </w:r>
      <w:proofErr w:type="spellStart"/>
      <w:r w:rsidRPr="008A146E">
        <w:rPr>
          <w:lang w:val="pt-BR"/>
        </w:rPr>
        <w:t>backend</w:t>
      </w:r>
      <w:proofErr w:type="spellEnd"/>
      <w:r w:rsidRPr="008A146E">
        <w:rPr>
          <w:lang w:val="pt-BR"/>
        </w:rPr>
        <w:t xml:space="preserve">. Por isso os </w:t>
      </w:r>
      <w:proofErr w:type="spellStart"/>
      <w:r w:rsidRPr="008A146E">
        <w:rPr>
          <w:lang w:val="pt-BR"/>
        </w:rPr>
        <w:t>endpoints</w:t>
      </w:r>
      <w:proofErr w:type="spellEnd"/>
      <w:r w:rsidRPr="008A146E">
        <w:rPr>
          <w:lang w:val="pt-BR"/>
        </w:rPr>
        <w:t xml:space="preserve"> usam nomes de serviço: </w:t>
      </w:r>
      <w:proofErr w:type="spellStart"/>
      <w:r w:rsidRPr="008A146E">
        <w:rPr>
          <w:lang w:val="pt-BR"/>
        </w:rPr>
        <w:t>telecom-mcp</w:t>
      </w:r>
      <w:proofErr w:type="spellEnd"/>
      <w:r w:rsidRPr="008A146E">
        <w:rPr>
          <w:lang w:val="pt-BR"/>
        </w:rPr>
        <w:t xml:space="preserve"> e </w:t>
      </w:r>
      <w:proofErr w:type="spellStart"/>
      <w:r w:rsidRPr="008A146E">
        <w:rPr>
          <w:lang w:val="pt-BR"/>
        </w:rPr>
        <w:t>retail-mcp</w:t>
      </w:r>
      <w:proofErr w:type="spellEnd"/>
      <w:r w:rsidRPr="008A146E">
        <w:rPr>
          <w:lang w:val="pt-BR"/>
        </w:rPr>
        <w:t>.</w:t>
      </w:r>
    </w:p>
    <w:p w14:paraId="736D21F7" w14:textId="77777777" w:rsidR="00E962E2" w:rsidRDefault="00000000">
      <w:pPr>
        <w:pStyle w:val="CodeBlock"/>
      </w:pPr>
      <w:r>
        <w:t>services:</w:t>
      </w:r>
      <w:r>
        <w:br/>
        <w:t xml:space="preserve">  telecom-</w:t>
      </w:r>
      <w:proofErr w:type="spellStart"/>
      <w:r>
        <w:t>mcp</w:t>
      </w:r>
      <w:proofErr w:type="spellEnd"/>
      <w:r>
        <w:t>:</w:t>
      </w:r>
      <w:r>
        <w:br/>
        <w:t xml:space="preserve">    ports:</w:t>
      </w:r>
      <w:r>
        <w:br/>
        <w:t xml:space="preserve">      - "8100:8100"</w:t>
      </w:r>
      <w:r>
        <w:br/>
      </w:r>
      <w:r>
        <w:br/>
        <w:t xml:space="preserve">  retail-mcp:</w:t>
      </w:r>
      <w:r>
        <w:br/>
        <w:t xml:space="preserve">    ports:</w:t>
      </w:r>
      <w:r>
        <w:br/>
        <w:t xml:space="preserve">      - "8200:8200"</w:t>
      </w:r>
      <w:r>
        <w:br/>
      </w:r>
      <w:r>
        <w:br/>
        <w:t xml:space="preserve">  backend:</w:t>
      </w:r>
      <w:r>
        <w:br/>
        <w:t xml:space="preserve">    environment:</w:t>
      </w:r>
      <w:r>
        <w:br/>
        <w:t xml:space="preserve">      MCP_SERVERS_CONFIG_PATH: /app/config/mcp_servers.docker.yaml</w:t>
      </w:r>
      <w:r>
        <w:br/>
        <w:t xml:space="preserve">    depends_on:</w:t>
      </w:r>
      <w:r>
        <w:br/>
        <w:t xml:space="preserve">      - telecom-mcp</w:t>
      </w:r>
      <w:r>
        <w:br/>
        <w:t xml:space="preserve">      - retail-mcp</w:t>
      </w:r>
    </w:p>
    <w:p w14:paraId="3CBCF219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lastRenderedPageBreak/>
        <w:t>4. Como testar as tools MCP</w:t>
      </w:r>
    </w:p>
    <w:p w14:paraId="37A07C2E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 xml:space="preserve">4.1 Health </w:t>
      </w:r>
      <w:proofErr w:type="spellStart"/>
      <w:r w:rsidRPr="008A146E">
        <w:rPr>
          <w:lang w:val="pt-BR"/>
        </w:rPr>
        <w:t>check</w:t>
      </w:r>
      <w:proofErr w:type="spellEnd"/>
      <w:r w:rsidRPr="008A146E">
        <w:rPr>
          <w:lang w:val="pt-BR"/>
        </w:rPr>
        <w:t xml:space="preserve"> direto nos servidores</w:t>
      </w:r>
    </w:p>
    <w:p w14:paraId="22C8B50C" w14:textId="77777777" w:rsidR="00E962E2" w:rsidRDefault="00000000">
      <w:pPr>
        <w:pStyle w:val="CodeBlock"/>
      </w:pPr>
      <w:r>
        <w:t>curl http://localhost:8100/health</w:t>
      </w:r>
      <w:r>
        <w:br/>
        <w:t>curl http://localhost:8200/health</w:t>
      </w:r>
    </w:p>
    <w:p w14:paraId="08D65A04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4.2 Listar tools diretamente no Telecom MCP</w:t>
      </w:r>
    </w:p>
    <w:p w14:paraId="2247F7F6" w14:textId="77777777" w:rsidR="00E962E2" w:rsidRDefault="00000000">
      <w:pPr>
        <w:pStyle w:val="CodeBlock"/>
      </w:pPr>
      <w:r>
        <w:t>curl http://localhost:8100/mcp/tools/list</w:t>
      </w:r>
    </w:p>
    <w:p w14:paraId="3E006E29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4.3 Chamar tool diretamente no Telecom MCP</w:t>
      </w:r>
    </w:p>
    <w:p w14:paraId="318EF3E9" w14:textId="77777777" w:rsidR="00E962E2" w:rsidRDefault="00000000">
      <w:pPr>
        <w:pStyle w:val="CodeBlock"/>
      </w:pPr>
      <w:r>
        <w:t>curl -X POST http://localhost:8100/mcp/tools/call   -H 'Content-Type: application/json'   -d '{</w:t>
      </w:r>
      <w:r>
        <w:br/>
        <w:t xml:space="preserve">    "tool_name": "consultar_fatura",</w:t>
      </w:r>
      <w:r>
        <w:br/>
        <w:t xml:space="preserve">    "arguments": {</w:t>
      </w:r>
      <w:r>
        <w:br/>
        <w:t xml:space="preserve">      "msisdn": "11999999999",</w:t>
      </w:r>
      <w:r>
        <w:br/>
        <w:t xml:space="preserve">      "invoice_id": "INV-001"</w:t>
      </w:r>
      <w:r>
        <w:br/>
        <w:t xml:space="preserve">  </w:t>
      </w:r>
      <w:proofErr w:type="gramStart"/>
      <w:r>
        <w:t xml:space="preserve">  }</w:t>
      </w:r>
      <w:proofErr w:type="gramEnd"/>
      <w:r>
        <w:br/>
      </w:r>
      <w:proofErr w:type="gramStart"/>
      <w:r>
        <w:t xml:space="preserve">  }</w:t>
      </w:r>
      <w:proofErr w:type="gramEnd"/>
      <w:r>
        <w:t>'</w:t>
      </w:r>
    </w:p>
    <w:p w14:paraId="54300364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 xml:space="preserve">4.4 Chamar tool diretamente no </w:t>
      </w:r>
      <w:proofErr w:type="spellStart"/>
      <w:r w:rsidRPr="008A146E">
        <w:rPr>
          <w:lang w:val="pt-BR"/>
        </w:rPr>
        <w:t>Retail</w:t>
      </w:r>
      <w:proofErr w:type="spellEnd"/>
      <w:r w:rsidRPr="008A146E">
        <w:rPr>
          <w:lang w:val="pt-BR"/>
        </w:rPr>
        <w:t xml:space="preserve"> MCP</w:t>
      </w:r>
    </w:p>
    <w:p w14:paraId="50FEF3AF" w14:textId="77777777" w:rsidR="00E962E2" w:rsidRDefault="00000000">
      <w:pPr>
        <w:pStyle w:val="CodeBlock"/>
      </w:pPr>
      <w:r>
        <w:t>curl -X POST http://localhost:8200/mcp/tools/call   -H 'Content-Type: application/json'   -d '{</w:t>
      </w:r>
      <w:r>
        <w:br/>
        <w:t xml:space="preserve">    "tool_name": "consultar_pedido",</w:t>
      </w:r>
      <w:r>
        <w:br/>
        <w:t xml:space="preserve">    "arguments": {</w:t>
      </w:r>
      <w:r>
        <w:br/>
        <w:t xml:space="preserve">      "order_id": "PED-1001",</w:t>
      </w:r>
      <w:r>
        <w:br/>
        <w:t xml:space="preserve">      "customer_id": "C-001"</w:t>
      </w:r>
      <w:r>
        <w:br/>
        <w:t xml:space="preserve">  </w:t>
      </w:r>
      <w:proofErr w:type="gramStart"/>
      <w:r>
        <w:t xml:space="preserve">  }</w:t>
      </w:r>
      <w:proofErr w:type="gramEnd"/>
      <w:r>
        <w:br/>
      </w:r>
      <w:proofErr w:type="gramStart"/>
      <w:r>
        <w:t xml:space="preserve">  }</w:t>
      </w:r>
      <w:proofErr w:type="gramEnd"/>
      <w:r>
        <w:t>'</w:t>
      </w:r>
    </w:p>
    <w:p w14:paraId="5FD7710A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 xml:space="preserve">4.5 Testar via </w:t>
      </w:r>
      <w:proofErr w:type="spellStart"/>
      <w:r w:rsidRPr="008A146E">
        <w:rPr>
          <w:lang w:val="pt-BR"/>
        </w:rPr>
        <w:t>backend</w:t>
      </w:r>
      <w:proofErr w:type="spellEnd"/>
      <w:r w:rsidRPr="008A146E">
        <w:rPr>
          <w:lang w:val="pt-BR"/>
        </w:rPr>
        <w:t xml:space="preserve"> do agente</w:t>
      </w:r>
    </w:p>
    <w:p w14:paraId="67187F1F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Após subir os servidores MCP e o </w:t>
      </w:r>
      <w:proofErr w:type="spellStart"/>
      <w:r w:rsidRPr="008A146E">
        <w:rPr>
          <w:lang w:val="pt-BR"/>
        </w:rPr>
        <w:t>backend</w:t>
      </w:r>
      <w:proofErr w:type="spellEnd"/>
      <w:r w:rsidRPr="008A146E">
        <w:rPr>
          <w:lang w:val="pt-BR"/>
        </w:rPr>
        <w:t xml:space="preserve">, o </w:t>
      </w:r>
      <w:proofErr w:type="spellStart"/>
      <w:r w:rsidRPr="008A146E">
        <w:rPr>
          <w:lang w:val="pt-BR"/>
        </w:rPr>
        <w:t>backend</w:t>
      </w:r>
      <w:proofErr w:type="spellEnd"/>
      <w:r w:rsidRPr="008A146E">
        <w:rPr>
          <w:lang w:val="pt-BR"/>
        </w:rPr>
        <w:t xml:space="preserve"> disponibiliza </w:t>
      </w:r>
      <w:proofErr w:type="spellStart"/>
      <w:r w:rsidRPr="008A146E">
        <w:rPr>
          <w:lang w:val="pt-BR"/>
        </w:rPr>
        <w:t>endpoints</w:t>
      </w:r>
      <w:proofErr w:type="spellEnd"/>
      <w:r w:rsidRPr="008A146E">
        <w:rPr>
          <w:lang w:val="pt-BR"/>
        </w:rPr>
        <w:t xml:space="preserve"> de debug para listar e chamar tools através do </w:t>
      </w:r>
      <w:proofErr w:type="spellStart"/>
      <w:r w:rsidRPr="008A146E">
        <w:rPr>
          <w:lang w:val="pt-BR"/>
        </w:rPr>
        <w:t>MCPToolRouter</w:t>
      </w:r>
      <w:proofErr w:type="spellEnd"/>
      <w:r w:rsidRPr="008A146E">
        <w:rPr>
          <w:lang w:val="pt-BR"/>
        </w:rPr>
        <w:t>.</w:t>
      </w:r>
    </w:p>
    <w:p w14:paraId="31D1B715" w14:textId="77777777" w:rsidR="00E962E2" w:rsidRDefault="00000000">
      <w:pPr>
        <w:pStyle w:val="CodeBlock"/>
      </w:pPr>
      <w:r>
        <w:t xml:space="preserve">cd </w:t>
      </w:r>
      <w:proofErr w:type="spellStart"/>
      <w:r>
        <w:t>agent_template_backend</w:t>
      </w:r>
      <w:proofErr w:type="spellEnd"/>
      <w:r>
        <w:br/>
        <w:t xml:space="preserve">python -m </w:t>
      </w:r>
      <w:proofErr w:type="gramStart"/>
      <w:r>
        <w:t>venv .venv</w:t>
      </w:r>
      <w:proofErr w:type="gramEnd"/>
      <w:r>
        <w:br/>
      </w:r>
      <w:proofErr w:type="gramStart"/>
      <w:r>
        <w:t>source .venv</w:t>
      </w:r>
      <w:proofErr w:type="gramEnd"/>
      <w:r>
        <w:t>/bin/activate</w:t>
      </w:r>
      <w:r>
        <w:br/>
        <w:t>pip install -e</w:t>
      </w:r>
      <w:proofErr w:type="gramStart"/>
      <w:r>
        <w:t xml:space="preserve"> ..</w:t>
      </w:r>
      <w:proofErr w:type="gramEnd"/>
      <w:r>
        <w:t>/agent_framework</w:t>
      </w:r>
      <w:r>
        <w:br/>
        <w:t>pip install -r requirements.txt</w:t>
      </w:r>
      <w:r>
        <w:br/>
        <w:t xml:space="preserve">uvicorn </w:t>
      </w:r>
      <w:proofErr w:type="gramStart"/>
      <w:r>
        <w:t>app.main</w:t>
      </w:r>
      <w:proofErr w:type="gramEnd"/>
      <w:r>
        <w:t>:app --reload --reload-dir app --reload-dir config --port 8000</w:t>
      </w:r>
    </w:p>
    <w:p w14:paraId="55696CE8" w14:textId="77777777" w:rsidR="00E962E2" w:rsidRDefault="00000000">
      <w:pPr>
        <w:pStyle w:val="CodeBlock"/>
      </w:pPr>
      <w:r>
        <w:t>curl http://localhost:8000/debug/mcp/tools</w:t>
      </w:r>
      <w:r>
        <w:br/>
      </w:r>
      <w:r>
        <w:br/>
        <w:t>curl -X POST http://localhost:8000/debug/mcp/call/consultar_fatura   -H 'Content-Type: application/json'   -d '{"msisdn":"11999999999","invoice_id":"INV-001"}'</w:t>
      </w:r>
    </w:p>
    <w:p w14:paraId="4883D6AC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t>5. Como o agente chama MCP no fluxo</w:t>
      </w:r>
    </w:p>
    <w:p w14:paraId="04CF6EE3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O agente não precisa conhecer a URL do servidor. Ele chama uma tool lógica pelo </w:t>
      </w:r>
      <w:proofErr w:type="spellStart"/>
      <w:r w:rsidRPr="008A146E">
        <w:rPr>
          <w:lang w:val="pt-BR"/>
        </w:rPr>
        <w:t>MCPToolRouter</w:t>
      </w:r>
      <w:proofErr w:type="spellEnd"/>
      <w:r w:rsidRPr="008A146E">
        <w:rPr>
          <w:lang w:val="pt-BR"/>
        </w:rPr>
        <w:t>. O fluxo esperado é:</w:t>
      </w:r>
    </w:p>
    <w:p w14:paraId="24DDAB3F" w14:textId="77777777" w:rsidR="00E962E2" w:rsidRPr="008A146E" w:rsidRDefault="00000000">
      <w:pPr>
        <w:pStyle w:val="CodeBlock"/>
        <w:rPr>
          <w:lang w:val="pt-BR"/>
        </w:rPr>
      </w:pPr>
      <w:r w:rsidRPr="008A146E">
        <w:rPr>
          <w:lang w:val="pt-BR"/>
        </w:rPr>
        <w:t>Usuário</w:t>
      </w:r>
      <w:r w:rsidRPr="008A146E">
        <w:rPr>
          <w:lang w:val="pt-BR"/>
        </w:rPr>
        <w:br/>
        <w:t xml:space="preserve">  -&gt; </w:t>
      </w:r>
      <w:proofErr w:type="spellStart"/>
      <w:r w:rsidRPr="008A146E">
        <w:rPr>
          <w:lang w:val="pt-BR"/>
        </w:rPr>
        <w:t>FastAPI</w:t>
      </w:r>
      <w:proofErr w:type="spellEnd"/>
      <w:r w:rsidRPr="008A146E">
        <w:rPr>
          <w:lang w:val="pt-BR"/>
        </w:rPr>
        <w:t xml:space="preserve"> /gateway/</w:t>
      </w:r>
      <w:proofErr w:type="spellStart"/>
      <w:r w:rsidRPr="008A146E">
        <w:rPr>
          <w:lang w:val="pt-BR"/>
        </w:rPr>
        <w:t>message</w:t>
      </w:r>
      <w:proofErr w:type="spellEnd"/>
      <w:r w:rsidRPr="008A146E">
        <w:rPr>
          <w:lang w:val="pt-BR"/>
        </w:rPr>
        <w:br/>
        <w:t xml:space="preserve">  -&gt; </w:t>
      </w:r>
      <w:proofErr w:type="spellStart"/>
      <w:r w:rsidRPr="008A146E">
        <w:rPr>
          <w:lang w:val="pt-BR"/>
        </w:rPr>
        <w:t>Guardrails</w:t>
      </w:r>
      <w:proofErr w:type="spellEnd"/>
      <w:r w:rsidRPr="008A146E">
        <w:rPr>
          <w:lang w:val="pt-BR"/>
        </w:rPr>
        <w:t xml:space="preserve"> de input</w:t>
      </w:r>
      <w:r w:rsidRPr="008A146E">
        <w:rPr>
          <w:lang w:val="pt-BR"/>
        </w:rPr>
        <w:br/>
        <w:t xml:space="preserve">  -&gt; </w:t>
      </w:r>
      <w:proofErr w:type="spellStart"/>
      <w:r w:rsidRPr="008A146E">
        <w:rPr>
          <w:lang w:val="pt-BR"/>
        </w:rPr>
        <w:t>Router</w:t>
      </w:r>
      <w:proofErr w:type="spellEnd"/>
      <w:r w:rsidRPr="008A146E">
        <w:rPr>
          <w:lang w:val="pt-BR"/>
        </w:rPr>
        <w:t xml:space="preserve"> ou Supervisor escolhe o agente</w:t>
      </w:r>
      <w:r w:rsidRPr="008A146E">
        <w:rPr>
          <w:lang w:val="pt-BR"/>
        </w:rPr>
        <w:br/>
        <w:t xml:space="preserve">  -&gt; </w:t>
      </w:r>
      <w:proofErr w:type="spellStart"/>
      <w:r w:rsidRPr="008A146E">
        <w:rPr>
          <w:lang w:val="pt-BR"/>
        </w:rPr>
        <w:t>LangGraph</w:t>
      </w:r>
      <w:proofErr w:type="spellEnd"/>
      <w:r w:rsidRPr="008A146E">
        <w:rPr>
          <w:lang w:val="pt-BR"/>
        </w:rPr>
        <w:t xml:space="preserve"> executa o </w:t>
      </w:r>
      <w:proofErr w:type="spellStart"/>
      <w:r w:rsidRPr="008A146E">
        <w:rPr>
          <w:lang w:val="pt-BR"/>
        </w:rPr>
        <w:t>agent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graph</w:t>
      </w:r>
      <w:proofErr w:type="spellEnd"/>
      <w:r w:rsidRPr="008A146E">
        <w:rPr>
          <w:lang w:val="pt-BR"/>
        </w:rPr>
        <w:br/>
        <w:t xml:space="preserve">  -&gt; Agent decide usar uma tool</w:t>
      </w:r>
      <w:r w:rsidRPr="008A146E">
        <w:rPr>
          <w:lang w:val="pt-BR"/>
        </w:rPr>
        <w:br/>
        <w:t xml:space="preserve">  -&gt; </w:t>
      </w:r>
      <w:proofErr w:type="spellStart"/>
      <w:r w:rsidRPr="008A146E">
        <w:rPr>
          <w:lang w:val="pt-BR"/>
        </w:rPr>
        <w:t>MCPToolRouter.call</w:t>
      </w:r>
      <w:proofErr w:type="spellEnd"/>
      <w:r w:rsidRPr="008A146E">
        <w:rPr>
          <w:lang w:val="pt-BR"/>
        </w:rPr>
        <w:t>("</w:t>
      </w:r>
      <w:proofErr w:type="spellStart"/>
      <w:r w:rsidRPr="008A146E">
        <w:rPr>
          <w:lang w:val="pt-BR"/>
        </w:rPr>
        <w:t>consultar_fatura</w:t>
      </w:r>
      <w:proofErr w:type="spellEnd"/>
      <w:r w:rsidRPr="008A146E">
        <w:rPr>
          <w:lang w:val="pt-BR"/>
        </w:rPr>
        <w:t>", {...})</w:t>
      </w:r>
      <w:r w:rsidRPr="008A146E">
        <w:rPr>
          <w:lang w:val="pt-BR"/>
        </w:rPr>
        <w:br/>
        <w:t xml:space="preserve">  -&gt; </w:t>
      </w:r>
      <w:proofErr w:type="spellStart"/>
      <w:r w:rsidRPr="008A146E">
        <w:rPr>
          <w:lang w:val="pt-BR"/>
        </w:rPr>
        <w:t>MCPRegistry</w:t>
      </w:r>
      <w:proofErr w:type="spellEnd"/>
      <w:r w:rsidRPr="008A146E">
        <w:rPr>
          <w:lang w:val="pt-BR"/>
        </w:rPr>
        <w:t xml:space="preserve"> resolve servidor </w:t>
      </w:r>
      <w:proofErr w:type="spellStart"/>
      <w:r w:rsidRPr="008A146E">
        <w:rPr>
          <w:lang w:val="pt-BR"/>
        </w:rPr>
        <w:t>telecom</w:t>
      </w:r>
      <w:proofErr w:type="spellEnd"/>
      <w:r w:rsidRPr="008A146E">
        <w:rPr>
          <w:lang w:val="pt-BR"/>
        </w:rPr>
        <w:br/>
        <w:t xml:space="preserve">  -&gt; </w:t>
      </w:r>
      <w:proofErr w:type="spellStart"/>
      <w:r w:rsidRPr="008A146E">
        <w:rPr>
          <w:lang w:val="pt-BR"/>
        </w:rPr>
        <w:t>MCPHttpClient</w:t>
      </w:r>
      <w:proofErr w:type="spellEnd"/>
      <w:r w:rsidRPr="008A146E">
        <w:rPr>
          <w:lang w:val="pt-BR"/>
        </w:rPr>
        <w:t xml:space="preserve"> chama http://localhost:8100/mcp/tools/call</w:t>
      </w:r>
      <w:r w:rsidRPr="008A146E">
        <w:rPr>
          <w:lang w:val="pt-BR"/>
        </w:rPr>
        <w:br/>
      </w:r>
      <w:r w:rsidRPr="008A146E">
        <w:rPr>
          <w:lang w:val="pt-BR"/>
        </w:rPr>
        <w:lastRenderedPageBreak/>
        <w:t xml:space="preserve">  -&gt; Resultado volta ao </w:t>
      </w:r>
      <w:proofErr w:type="spellStart"/>
      <w:r w:rsidRPr="008A146E">
        <w:rPr>
          <w:lang w:val="pt-BR"/>
        </w:rPr>
        <w:t>agent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graph</w:t>
      </w:r>
      <w:proofErr w:type="spellEnd"/>
      <w:r w:rsidRPr="008A146E">
        <w:rPr>
          <w:lang w:val="pt-BR"/>
        </w:rPr>
        <w:br/>
        <w:t xml:space="preserve">  -&gt; </w:t>
      </w:r>
      <w:proofErr w:type="spellStart"/>
      <w:r w:rsidRPr="008A146E">
        <w:rPr>
          <w:lang w:val="pt-BR"/>
        </w:rPr>
        <w:t>Guardrails</w:t>
      </w:r>
      <w:proofErr w:type="spellEnd"/>
      <w:r w:rsidRPr="008A146E">
        <w:rPr>
          <w:lang w:val="pt-BR"/>
        </w:rPr>
        <w:t xml:space="preserve"> de output</w:t>
      </w:r>
      <w:r w:rsidRPr="008A146E">
        <w:rPr>
          <w:lang w:val="pt-BR"/>
        </w:rPr>
        <w:br/>
        <w:t xml:space="preserve">  -&gt; </w:t>
      </w:r>
      <w:proofErr w:type="spellStart"/>
      <w:r w:rsidRPr="008A146E">
        <w:rPr>
          <w:lang w:val="pt-BR"/>
        </w:rPr>
        <w:t>Judges</w:t>
      </w:r>
      <w:proofErr w:type="spellEnd"/>
      <w:r w:rsidRPr="008A146E">
        <w:rPr>
          <w:lang w:val="pt-BR"/>
        </w:rPr>
        <w:br/>
        <w:t xml:space="preserve">  -&gt; Resposta final</w:t>
      </w:r>
    </w:p>
    <w:p w14:paraId="66FF4CE0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5.1 Exemplo conceitual em Python</w:t>
      </w:r>
    </w:p>
    <w:p w14:paraId="6B352808" w14:textId="77777777" w:rsidR="00E962E2" w:rsidRPr="008A146E" w:rsidRDefault="00000000">
      <w:pPr>
        <w:pStyle w:val="CodeBlock"/>
        <w:rPr>
          <w:lang w:val="pt-BR"/>
        </w:rPr>
      </w:pPr>
      <w:proofErr w:type="spellStart"/>
      <w:r w:rsidRPr="008A146E">
        <w:rPr>
          <w:lang w:val="pt-BR"/>
        </w:rPr>
        <w:t>result</w:t>
      </w:r>
      <w:proofErr w:type="spellEnd"/>
      <w:r w:rsidRPr="008A146E">
        <w:rPr>
          <w:lang w:val="pt-BR"/>
        </w:rPr>
        <w:t xml:space="preserve"> = </w:t>
      </w:r>
      <w:proofErr w:type="spellStart"/>
      <w:r w:rsidRPr="008A146E">
        <w:rPr>
          <w:lang w:val="pt-BR"/>
        </w:rPr>
        <w:t>await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tool_</w:t>
      </w:r>
      <w:proofErr w:type="gramStart"/>
      <w:r w:rsidRPr="008A146E">
        <w:rPr>
          <w:lang w:val="pt-BR"/>
        </w:rPr>
        <w:t>router.call</w:t>
      </w:r>
      <w:proofErr w:type="spellEnd"/>
      <w:proofErr w:type="gramEnd"/>
      <w:r w:rsidRPr="008A146E">
        <w:rPr>
          <w:lang w:val="pt-BR"/>
        </w:rPr>
        <w:t>(</w:t>
      </w:r>
      <w:r w:rsidRPr="008A146E">
        <w:rPr>
          <w:lang w:val="pt-BR"/>
        </w:rPr>
        <w:br/>
        <w:t xml:space="preserve">    "</w:t>
      </w:r>
      <w:proofErr w:type="spellStart"/>
      <w:r w:rsidRPr="008A146E">
        <w:rPr>
          <w:lang w:val="pt-BR"/>
        </w:rPr>
        <w:t>consultar_fatura</w:t>
      </w:r>
      <w:proofErr w:type="spellEnd"/>
      <w:r w:rsidRPr="008A146E">
        <w:rPr>
          <w:lang w:val="pt-BR"/>
        </w:rPr>
        <w:t>",</w:t>
      </w:r>
      <w:r w:rsidRPr="008A146E">
        <w:rPr>
          <w:lang w:val="pt-BR"/>
        </w:rPr>
        <w:br/>
        <w:t xml:space="preserve"> </w:t>
      </w:r>
      <w:proofErr w:type="gramStart"/>
      <w:r w:rsidRPr="008A146E">
        <w:rPr>
          <w:lang w:val="pt-BR"/>
        </w:rPr>
        <w:t xml:space="preserve">   {</w:t>
      </w:r>
      <w:proofErr w:type="gramEnd"/>
      <w:r w:rsidRPr="008A146E">
        <w:rPr>
          <w:lang w:val="pt-BR"/>
        </w:rPr>
        <w:br/>
        <w:t xml:space="preserve">        "</w:t>
      </w:r>
      <w:proofErr w:type="spellStart"/>
      <w:r w:rsidRPr="008A146E">
        <w:rPr>
          <w:lang w:val="pt-BR"/>
        </w:rPr>
        <w:t>msisdn</w:t>
      </w:r>
      <w:proofErr w:type="spellEnd"/>
      <w:r w:rsidRPr="008A146E">
        <w:rPr>
          <w:lang w:val="pt-BR"/>
        </w:rPr>
        <w:t xml:space="preserve">": </w:t>
      </w:r>
      <w:proofErr w:type="spellStart"/>
      <w:r w:rsidRPr="008A146E">
        <w:rPr>
          <w:lang w:val="pt-BR"/>
        </w:rPr>
        <w:t>context.get</w:t>
      </w:r>
      <w:proofErr w:type="spellEnd"/>
      <w:r w:rsidRPr="008A146E">
        <w:rPr>
          <w:lang w:val="pt-BR"/>
        </w:rPr>
        <w:t>("</w:t>
      </w:r>
      <w:proofErr w:type="spellStart"/>
      <w:r w:rsidRPr="008A146E">
        <w:rPr>
          <w:lang w:val="pt-BR"/>
        </w:rPr>
        <w:t>msisdn</w:t>
      </w:r>
      <w:proofErr w:type="spellEnd"/>
      <w:r w:rsidRPr="008A146E">
        <w:rPr>
          <w:lang w:val="pt-BR"/>
        </w:rPr>
        <w:t>"),</w:t>
      </w:r>
      <w:r w:rsidRPr="008A146E">
        <w:rPr>
          <w:lang w:val="pt-BR"/>
        </w:rPr>
        <w:br/>
        <w:t xml:space="preserve">        "</w:t>
      </w:r>
      <w:proofErr w:type="spellStart"/>
      <w:r w:rsidRPr="008A146E">
        <w:rPr>
          <w:lang w:val="pt-BR"/>
        </w:rPr>
        <w:t>invoice_id</w:t>
      </w:r>
      <w:proofErr w:type="spellEnd"/>
      <w:r w:rsidRPr="008A146E">
        <w:rPr>
          <w:lang w:val="pt-BR"/>
        </w:rPr>
        <w:t xml:space="preserve">": </w:t>
      </w:r>
      <w:proofErr w:type="spellStart"/>
      <w:r w:rsidRPr="008A146E">
        <w:rPr>
          <w:lang w:val="pt-BR"/>
        </w:rPr>
        <w:t>context.get</w:t>
      </w:r>
      <w:proofErr w:type="spellEnd"/>
      <w:r w:rsidRPr="008A146E">
        <w:rPr>
          <w:lang w:val="pt-BR"/>
        </w:rPr>
        <w:t>("</w:t>
      </w:r>
      <w:proofErr w:type="spellStart"/>
      <w:r w:rsidRPr="008A146E">
        <w:rPr>
          <w:lang w:val="pt-BR"/>
        </w:rPr>
        <w:t>invoice_id</w:t>
      </w:r>
      <w:proofErr w:type="spellEnd"/>
      <w:r w:rsidRPr="008A146E">
        <w:rPr>
          <w:lang w:val="pt-BR"/>
        </w:rPr>
        <w:t>"),</w:t>
      </w:r>
      <w:r w:rsidRPr="008A146E">
        <w:rPr>
          <w:lang w:val="pt-BR"/>
        </w:rPr>
        <w:br/>
        <w:t xml:space="preserve">    },</w:t>
      </w:r>
      <w:r w:rsidRPr="008A146E">
        <w:rPr>
          <w:lang w:val="pt-BR"/>
        </w:rPr>
        <w:br/>
        <w:t>)</w:t>
      </w:r>
      <w:r w:rsidRPr="008A146E">
        <w:rPr>
          <w:lang w:val="pt-BR"/>
        </w:rPr>
        <w:br/>
      </w:r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if</w:t>
      </w:r>
      <w:proofErr w:type="spellEnd"/>
      <w:r w:rsidRPr="008A146E">
        <w:rPr>
          <w:lang w:val="pt-BR"/>
        </w:rPr>
        <w:t xml:space="preserve"> </w:t>
      </w:r>
      <w:proofErr w:type="spellStart"/>
      <w:proofErr w:type="gramStart"/>
      <w:r w:rsidRPr="008A146E">
        <w:rPr>
          <w:lang w:val="pt-BR"/>
        </w:rPr>
        <w:t>result.ok</w:t>
      </w:r>
      <w:proofErr w:type="spellEnd"/>
      <w:proofErr w:type="gramEnd"/>
      <w:r w:rsidRPr="008A146E">
        <w:rPr>
          <w:lang w:val="pt-BR"/>
        </w:rPr>
        <w:t>:</w:t>
      </w:r>
      <w:r w:rsidRPr="008A146E">
        <w:rPr>
          <w:lang w:val="pt-BR"/>
        </w:rPr>
        <w:br/>
        <w:t xml:space="preserve">    </w:t>
      </w:r>
      <w:proofErr w:type="spellStart"/>
      <w:r w:rsidRPr="008A146E">
        <w:rPr>
          <w:lang w:val="pt-BR"/>
        </w:rPr>
        <w:t>dados_fatura</w:t>
      </w:r>
      <w:proofErr w:type="spellEnd"/>
      <w:r w:rsidRPr="008A146E">
        <w:rPr>
          <w:lang w:val="pt-BR"/>
        </w:rPr>
        <w:t xml:space="preserve"> = </w:t>
      </w:r>
      <w:proofErr w:type="spellStart"/>
      <w:proofErr w:type="gramStart"/>
      <w:r w:rsidRPr="008A146E">
        <w:rPr>
          <w:lang w:val="pt-BR"/>
        </w:rPr>
        <w:t>result.result</w:t>
      </w:r>
      <w:proofErr w:type="spellEnd"/>
      <w:proofErr w:type="gramEnd"/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else</w:t>
      </w:r>
      <w:proofErr w:type="spellEnd"/>
      <w:r w:rsidRPr="008A146E">
        <w:rPr>
          <w:lang w:val="pt-BR"/>
        </w:rPr>
        <w:t>:</w:t>
      </w:r>
      <w:r w:rsidRPr="008A146E">
        <w:rPr>
          <w:lang w:val="pt-BR"/>
        </w:rPr>
        <w:br/>
        <w:t xml:space="preserve">    # </w:t>
      </w:r>
      <w:proofErr w:type="spellStart"/>
      <w:r w:rsidRPr="008A146E">
        <w:rPr>
          <w:lang w:val="pt-BR"/>
        </w:rPr>
        <w:t>fallback</w:t>
      </w:r>
      <w:proofErr w:type="spellEnd"/>
      <w:r w:rsidRPr="008A146E">
        <w:rPr>
          <w:lang w:val="pt-BR"/>
        </w:rPr>
        <w:t xml:space="preserve"> controlado, telemetria e resposta segura</w:t>
      </w:r>
      <w:r w:rsidRPr="008A146E">
        <w:rPr>
          <w:lang w:val="pt-BR"/>
        </w:rPr>
        <w:br/>
        <w:t xml:space="preserve">    erro = </w:t>
      </w:r>
      <w:proofErr w:type="spellStart"/>
      <w:proofErr w:type="gramStart"/>
      <w:r w:rsidRPr="008A146E">
        <w:rPr>
          <w:lang w:val="pt-BR"/>
        </w:rPr>
        <w:t>result.error</w:t>
      </w:r>
      <w:proofErr w:type="spellEnd"/>
      <w:proofErr w:type="gramEnd"/>
    </w:p>
    <w:p w14:paraId="714DA201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5.2 Exemplo via mensagem do gateway</w:t>
      </w:r>
    </w:p>
    <w:p w14:paraId="4A4CFE2B" w14:textId="77777777" w:rsidR="00E962E2" w:rsidRPr="008A146E" w:rsidRDefault="00000000">
      <w:pPr>
        <w:pStyle w:val="CodeBlock"/>
        <w:rPr>
          <w:lang w:val="pt-BR"/>
        </w:rPr>
      </w:pPr>
      <w:proofErr w:type="spellStart"/>
      <w:r w:rsidRPr="008A146E">
        <w:rPr>
          <w:lang w:val="pt-BR"/>
        </w:rPr>
        <w:t>curl</w:t>
      </w:r>
      <w:proofErr w:type="spellEnd"/>
      <w:r w:rsidRPr="008A146E">
        <w:rPr>
          <w:lang w:val="pt-BR"/>
        </w:rPr>
        <w:t xml:space="preserve"> -X POST http://localhost:8000/gateway/message   -H '</w:t>
      </w:r>
      <w:proofErr w:type="spellStart"/>
      <w:r w:rsidRPr="008A146E">
        <w:rPr>
          <w:lang w:val="pt-BR"/>
        </w:rPr>
        <w:t>Content-Type</w:t>
      </w:r>
      <w:proofErr w:type="spellEnd"/>
      <w:r w:rsidRPr="008A146E">
        <w:rPr>
          <w:lang w:val="pt-BR"/>
        </w:rPr>
        <w:t xml:space="preserve">: </w:t>
      </w:r>
      <w:proofErr w:type="spellStart"/>
      <w:r w:rsidRPr="008A146E">
        <w:rPr>
          <w:lang w:val="pt-BR"/>
        </w:rPr>
        <w:t>application</w:t>
      </w:r>
      <w:proofErr w:type="spellEnd"/>
      <w:r w:rsidRPr="008A146E">
        <w:rPr>
          <w:lang w:val="pt-BR"/>
        </w:rPr>
        <w:t>/</w:t>
      </w:r>
      <w:proofErr w:type="spellStart"/>
      <w:r w:rsidRPr="008A146E">
        <w:rPr>
          <w:lang w:val="pt-BR"/>
        </w:rPr>
        <w:t>json</w:t>
      </w:r>
      <w:proofErr w:type="spellEnd"/>
      <w:r w:rsidRPr="008A146E">
        <w:rPr>
          <w:lang w:val="pt-BR"/>
        </w:rPr>
        <w:t>'   -d '{</w:t>
      </w:r>
      <w:r w:rsidRPr="008A146E">
        <w:rPr>
          <w:lang w:val="pt-BR"/>
        </w:rPr>
        <w:br/>
        <w:t xml:space="preserve">    "</w:t>
      </w:r>
      <w:proofErr w:type="spellStart"/>
      <w:r w:rsidRPr="008A146E">
        <w:rPr>
          <w:lang w:val="pt-BR"/>
        </w:rPr>
        <w:t>channel</w:t>
      </w:r>
      <w:proofErr w:type="spellEnd"/>
      <w:r w:rsidRPr="008A146E">
        <w:rPr>
          <w:lang w:val="pt-BR"/>
        </w:rPr>
        <w:t>": "web",</w:t>
      </w:r>
      <w:r w:rsidRPr="008A146E">
        <w:rPr>
          <w:lang w:val="pt-BR"/>
        </w:rPr>
        <w:br/>
        <w:t xml:space="preserve">    "</w:t>
      </w:r>
      <w:proofErr w:type="spellStart"/>
      <w:r w:rsidRPr="008A146E">
        <w:rPr>
          <w:lang w:val="pt-BR"/>
        </w:rPr>
        <w:t>payload</w:t>
      </w:r>
      <w:proofErr w:type="spellEnd"/>
      <w:r w:rsidRPr="008A146E">
        <w:rPr>
          <w:lang w:val="pt-BR"/>
        </w:rPr>
        <w:t>": {</w:t>
      </w:r>
      <w:r w:rsidRPr="008A146E">
        <w:rPr>
          <w:lang w:val="pt-BR"/>
        </w:rPr>
        <w:br/>
        <w:t xml:space="preserve">      "</w:t>
      </w:r>
      <w:proofErr w:type="spellStart"/>
      <w:r w:rsidRPr="008A146E">
        <w:rPr>
          <w:lang w:val="pt-BR"/>
        </w:rPr>
        <w:t>session_id</w:t>
      </w:r>
      <w:proofErr w:type="spellEnd"/>
      <w:r w:rsidRPr="008A146E">
        <w:rPr>
          <w:lang w:val="pt-BR"/>
        </w:rPr>
        <w:t>": "sess-tel-1",</w:t>
      </w:r>
      <w:r w:rsidRPr="008A146E">
        <w:rPr>
          <w:lang w:val="pt-BR"/>
        </w:rPr>
        <w:br/>
        <w:t xml:space="preserve">      "</w:t>
      </w:r>
      <w:proofErr w:type="spellStart"/>
      <w:r w:rsidRPr="008A146E">
        <w:rPr>
          <w:lang w:val="pt-BR"/>
        </w:rPr>
        <w:t>message</w:t>
      </w:r>
      <w:proofErr w:type="spellEnd"/>
      <w:r w:rsidRPr="008A146E">
        <w:rPr>
          <w:lang w:val="pt-BR"/>
        </w:rPr>
        <w:t>": "Minha fatura veio alta",</w:t>
      </w:r>
      <w:r w:rsidRPr="008A146E">
        <w:rPr>
          <w:lang w:val="pt-BR"/>
        </w:rPr>
        <w:br/>
        <w:t xml:space="preserve">      "</w:t>
      </w:r>
      <w:proofErr w:type="spellStart"/>
      <w:r w:rsidRPr="008A146E">
        <w:rPr>
          <w:lang w:val="pt-BR"/>
        </w:rPr>
        <w:t>context</w:t>
      </w:r>
      <w:proofErr w:type="spellEnd"/>
      <w:r w:rsidRPr="008A146E">
        <w:rPr>
          <w:lang w:val="pt-BR"/>
        </w:rPr>
        <w:t>": {</w:t>
      </w:r>
      <w:r w:rsidRPr="008A146E">
        <w:rPr>
          <w:lang w:val="pt-BR"/>
        </w:rPr>
        <w:br/>
        <w:t xml:space="preserve">        "</w:t>
      </w:r>
      <w:proofErr w:type="spellStart"/>
      <w:r w:rsidRPr="008A146E">
        <w:rPr>
          <w:lang w:val="pt-BR"/>
        </w:rPr>
        <w:t>msisdn</w:t>
      </w:r>
      <w:proofErr w:type="spellEnd"/>
      <w:r w:rsidRPr="008A146E">
        <w:rPr>
          <w:lang w:val="pt-BR"/>
        </w:rPr>
        <w:t>": "11999999999",</w:t>
      </w:r>
      <w:r w:rsidRPr="008A146E">
        <w:rPr>
          <w:lang w:val="pt-BR"/>
        </w:rPr>
        <w:br/>
        <w:t xml:space="preserve">        "</w:t>
      </w:r>
      <w:proofErr w:type="spellStart"/>
      <w:r w:rsidRPr="008A146E">
        <w:rPr>
          <w:lang w:val="pt-BR"/>
        </w:rPr>
        <w:t>invoice_id</w:t>
      </w:r>
      <w:proofErr w:type="spellEnd"/>
      <w:r w:rsidRPr="008A146E">
        <w:rPr>
          <w:lang w:val="pt-BR"/>
        </w:rPr>
        <w:t>": "INV-001"</w:t>
      </w:r>
      <w:r w:rsidRPr="008A146E">
        <w:rPr>
          <w:lang w:val="pt-BR"/>
        </w:rPr>
        <w:br/>
        <w:t xml:space="preserve">    </w:t>
      </w:r>
      <w:proofErr w:type="gramStart"/>
      <w:r w:rsidRPr="008A146E">
        <w:rPr>
          <w:lang w:val="pt-BR"/>
        </w:rPr>
        <w:t xml:space="preserve">  }</w:t>
      </w:r>
      <w:proofErr w:type="gramEnd"/>
      <w:r w:rsidRPr="008A146E">
        <w:rPr>
          <w:lang w:val="pt-BR"/>
        </w:rPr>
        <w:br/>
        <w:t xml:space="preserve">  </w:t>
      </w:r>
      <w:proofErr w:type="gramStart"/>
      <w:r w:rsidRPr="008A146E">
        <w:rPr>
          <w:lang w:val="pt-BR"/>
        </w:rPr>
        <w:t xml:space="preserve">  }</w:t>
      </w:r>
      <w:proofErr w:type="gramEnd"/>
      <w:r w:rsidRPr="008A146E">
        <w:rPr>
          <w:lang w:val="pt-BR"/>
        </w:rPr>
        <w:br/>
      </w:r>
      <w:proofErr w:type="gramStart"/>
      <w:r w:rsidRPr="008A146E">
        <w:rPr>
          <w:lang w:val="pt-BR"/>
        </w:rPr>
        <w:t xml:space="preserve">  }</w:t>
      </w:r>
      <w:proofErr w:type="gramEnd"/>
      <w:r w:rsidRPr="008A146E">
        <w:rPr>
          <w:lang w:val="pt-BR"/>
        </w:rPr>
        <w:t>'</w:t>
      </w:r>
    </w:p>
    <w:p w14:paraId="06BF9091" w14:textId="77777777" w:rsidR="00E962E2" w:rsidRDefault="00000000">
      <w:pPr>
        <w:pStyle w:val="CodeBlock"/>
      </w:pPr>
      <w:r>
        <w:t>curl -X POST http://localhost:8000/gateway/message   -H 'Content-Type: application/json'   -d '{</w:t>
      </w:r>
      <w:r>
        <w:br/>
        <w:t xml:space="preserve">    "channel": "web",</w:t>
      </w:r>
      <w:r>
        <w:br/>
        <w:t xml:space="preserve">    "payload": {</w:t>
      </w:r>
      <w:r>
        <w:br/>
        <w:t xml:space="preserve">      "session_id": "sess-ret-1",</w:t>
      </w:r>
      <w:r>
        <w:br/>
        <w:t xml:space="preserve">      "message": "Meu pedido não chegou",</w:t>
      </w:r>
      <w:r>
        <w:br/>
        <w:t xml:space="preserve">      "context": {</w:t>
      </w:r>
      <w:r>
        <w:br/>
        <w:t xml:space="preserve">        "order_id": "PED-1001",</w:t>
      </w:r>
      <w:r>
        <w:br/>
        <w:t xml:space="preserve">        "customer_id": "C-001"</w:t>
      </w:r>
      <w:r>
        <w:br/>
        <w:t xml:space="preserve">      }</w:t>
      </w:r>
      <w:r>
        <w:br/>
        <w:t xml:space="preserve">    }</w:t>
      </w:r>
      <w:r>
        <w:br/>
        <w:t xml:space="preserve">  }'</w:t>
      </w:r>
    </w:p>
    <w:p w14:paraId="7E19AF16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t>6. Como configurar novos servidores e tools</w:t>
      </w:r>
    </w:p>
    <w:p w14:paraId="3A5EE9D6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6.1 Adicionar um novo MCP Server</w:t>
      </w:r>
    </w:p>
    <w:p w14:paraId="663D808B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Edite </w:t>
      </w:r>
      <w:proofErr w:type="spellStart"/>
      <w:r w:rsidRPr="008A146E">
        <w:rPr>
          <w:lang w:val="pt-BR"/>
        </w:rPr>
        <w:t>agent_template_backend</w:t>
      </w:r>
      <w:proofErr w:type="spellEnd"/>
      <w:r w:rsidRPr="008A146E">
        <w:rPr>
          <w:lang w:val="pt-BR"/>
        </w:rPr>
        <w:t>/</w:t>
      </w:r>
      <w:proofErr w:type="spellStart"/>
      <w:r w:rsidRPr="008A146E">
        <w:rPr>
          <w:lang w:val="pt-BR"/>
        </w:rPr>
        <w:t>config</w:t>
      </w:r>
      <w:proofErr w:type="spellEnd"/>
      <w:r w:rsidRPr="008A146E">
        <w:rPr>
          <w:lang w:val="pt-BR"/>
        </w:rPr>
        <w:t>/</w:t>
      </w:r>
      <w:proofErr w:type="spellStart"/>
      <w:r w:rsidRPr="008A146E">
        <w:rPr>
          <w:lang w:val="pt-BR"/>
        </w:rPr>
        <w:t>mcp_servers.yaml</w:t>
      </w:r>
      <w:proofErr w:type="spellEnd"/>
      <w:r w:rsidRPr="008A146E">
        <w:rPr>
          <w:lang w:val="pt-BR"/>
        </w:rPr>
        <w:t xml:space="preserve"> para execução local:</w:t>
      </w:r>
    </w:p>
    <w:p w14:paraId="6079517A" w14:textId="77777777" w:rsidR="00E962E2" w:rsidRDefault="00000000">
      <w:pPr>
        <w:pStyle w:val="CodeBlock"/>
      </w:pPr>
      <w:r>
        <w:t>servers:</w:t>
      </w:r>
      <w:r>
        <w:br/>
        <w:t xml:space="preserve">  </w:t>
      </w:r>
      <w:proofErr w:type="spellStart"/>
      <w:r>
        <w:t>crm</w:t>
      </w:r>
      <w:proofErr w:type="spellEnd"/>
      <w:r>
        <w:t>:</w:t>
      </w:r>
      <w:r>
        <w:br/>
        <w:t xml:space="preserve">    transport: http</w:t>
      </w:r>
      <w:r>
        <w:br/>
        <w:t xml:space="preserve">    endpoint: http://localhost:8300/mcp</w:t>
      </w:r>
      <w:r>
        <w:br/>
        <w:t xml:space="preserve">    enabled: true</w:t>
      </w:r>
      <w:r>
        <w:br/>
        <w:t xml:space="preserve">    description: MCP Server de CRM.</w:t>
      </w:r>
    </w:p>
    <w:p w14:paraId="29378E43" w14:textId="77777777" w:rsidR="00E962E2" w:rsidRDefault="00000000">
      <w:r>
        <w:lastRenderedPageBreak/>
        <w:t>Edite agent_template_backend/config/mcp_servers.docker.yaml para execução em Docker:</w:t>
      </w:r>
    </w:p>
    <w:p w14:paraId="53596B1E" w14:textId="77777777" w:rsidR="00E962E2" w:rsidRDefault="00000000">
      <w:pPr>
        <w:pStyle w:val="CodeBlock"/>
      </w:pPr>
      <w:r>
        <w:t>servers:</w:t>
      </w:r>
      <w:r>
        <w:br/>
        <w:t xml:space="preserve">  crm:</w:t>
      </w:r>
      <w:r>
        <w:br/>
        <w:t xml:space="preserve">    transport: http</w:t>
      </w:r>
      <w:r>
        <w:br/>
        <w:t xml:space="preserve">    endpoint: http://crm-mcp:8300/mcp</w:t>
      </w:r>
      <w:r>
        <w:br/>
        <w:t xml:space="preserve">    enabled: true</w:t>
      </w:r>
      <w:r>
        <w:br/>
        <w:t xml:space="preserve">    description: MCP Server de CRM via docker-compose.</w:t>
      </w:r>
    </w:p>
    <w:p w14:paraId="286F4261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6.2 Registrar uma nova tool</w:t>
      </w:r>
    </w:p>
    <w:p w14:paraId="4F524CF8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Edite </w:t>
      </w:r>
      <w:proofErr w:type="spellStart"/>
      <w:r w:rsidRPr="008A146E">
        <w:rPr>
          <w:lang w:val="pt-BR"/>
        </w:rPr>
        <w:t>agent_template_backend</w:t>
      </w:r>
      <w:proofErr w:type="spellEnd"/>
      <w:r w:rsidRPr="008A146E">
        <w:rPr>
          <w:lang w:val="pt-BR"/>
        </w:rPr>
        <w:t>/</w:t>
      </w:r>
      <w:proofErr w:type="spellStart"/>
      <w:r w:rsidRPr="008A146E">
        <w:rPr>
          <w:lang w:val="pt-BR"/>
        </w:rPr>
        <w:t>config</w:t>
      </w:r>
      <w:proofErr w:type="spellEnd"/>
      <w:r w:rsidRPr="008A146E">
        <w:rPr>
          <w:lang w:val="pt-BR"/>
        </w:rPr>
        <w:t>/</w:t>
      </w:r>
      <w:proofErr w:type="spellStart"/>
      <w:r w:rsidRPr="008A146E">
        <w:rPr>
          <w:lang w:val="pt-BR"/>
        </w:rPr>
        <w:t>tools.yaml</w:t>
      </w:r>
      <w:proofErr w:type="spellEnd"/>
      <w:r w:rsidRPr="008A146E">
        <w:rPr>
          <w:lang w:val="pt-BR"/>
        </w:rPr>
        <w:t>:</w:t>
      </w:r>
    </w:p>
    <w:p w14:paraId="235F95BF" w14:textId="77777777" w:rsidR="00E962E2" w:rsidRDefault="00000000">
      <w:pPr>
        <w:pStyle w:val="CodeBlock"/>
      </w:pPr>
      <w:r w:rsidRPr="008A146E">
        <w:rPr>
          <w:lang w:val="pt-BR"/>
        </w:rPr>
        <w:t>tools:</w:t>
      </w:r>
      <w:r w:rsidRPr="008A146E">
        <w:rPr>
          <w:lang w:val="pt-BR"/>
        </w:rPr>
        <w:br/>
        <w:t xml:space="preserve">  </w:t>
      </w:r>
      <w:proofErr w:type="spellStart"/>
      <w:r w:rsidRPr="008A146E">
        <w:rPr>
          <w:lang w:val="pt-BR"/>
        </w:rPr>
        <w:t>consultar_cliente</w:t>
      </w:r>
      <w:proofErr w:type="spellEnd"/>
      <w:r w:rsidRPr="008A146E">
        <w:rPr>
          <w:lang w:val="pt-BR"/>
        </w:rPr>
        <w:t>:</w:t>
      </w:r>
      <w:r w:rsidRPr="008A146E">
        <w:rPr>
          <w:lang w:val="pt-BR"/>
        </w:rPr>
        <w:br/>
        <w:t xml:space="preserve">    </w:t>
      </w:r>
      <w:proofErr w:type="spellStart"/>
      <w:r w:rsidRPr="008A146E">
        <w:rPr>
          <w:lang w:val="pt-BR"/>
        </w:rPr>
        <w:t>description</w:t>
      </w:r>
      <w:proofErr w:type="spellEnd"/>
      <w:r w:rsidRPr="008A146E">
        <w:rPr>
          <w:lang w:val="pt-BR"/>
        </w:rPr>
        <w:t>: Consulta dados cadastrais resumidos do cliente.</w:t>
      </w:r>
      <w:r w:rsidRPr="008A146E">
        <w:rPr>
          <w:lang w:val="pt-BR"/>
        </w:rPr>
        <w:br/>
        <w:t xml:space="preserve">    </w:t>
      </w:r>
      <w:proofErr w:type="spellStart"/>
      <w:r>
        <w:t>mcp_</w:t>
      </w:r>
      <w:proofErr w:type="gramStart"/>
      <w:r>
        <w:t>server</w:t>
      </w:r>
      <w:proofErr w:type="spellEnd"/>
      <w:proofErr w:type="gramEnd"/>
      <w:r>
        <w:t xml:space="preserve">: </w:t>
      </w:r>
      <w:proofErr w:type="spellStart"/>
      <w:r>
        <w:t>crm</w:t>
      </w:r>
      <w:proofErr w:type="spellEnd"/>
      <w:r>
        <w:br/>
        <w:t xml:space="preserve">    enabled: true</w:t>
      </w:r>
      <w:r>
        <w:br/>
        <w:t xml:space="preserve">    args_schema:</w:t>
      </w:r>
      <w:r>
        <w:br/>
        <w:t xml:space="preserve">      customer_id: string</w:t>
      </w:r>
      <w:r>
        <w:br/>
        <w:t xml:space="preserve">      document_id: string</w:t>
      </w:r>
    </w:p>
    <w:p w14:paraId="25007716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 xml:space="preserve">6.3 Implementar o </w:t>
      </w:r>
      <w:proofErr w:type="spellStart"/>
      <w:r w:rsidRPr="008A146E">
        <w:rPr>
          <w:lang w:val="pt-BR"/>
        </w:rPr>
        <w:t>endpoint</w:t>
      </w:r>
      <w:proofErr w:type="spellEnd"/>
      <w:r w:rsidRPr="008A146E">
        <w:rPr>
          <w:lang w:val="pt-BR"/>
        </w:rPr>
        <w:t xml:space="preserve"> no servidor MCP</w:t>
      </w:r>
    </w:p>
    <w:p w14:paraId="1DE55166" w14:textId="77777777" w:rsidR="00E962E2" w:rsidRDefault="00000000">
      <w:pPr>
        <w:pStyle w:val="CodeBlock"/>
      </w:pPr>
      <w:r>
        <w:t>TOOLS = {</w:t>
      </w:r>
      <w:r>
        <w:br/>
        <w:t xml:space="preserve">    "</w:t>
      </w:r>
      <w:proofErr w:type="spellStart"/>
      <w:r>
        <w:t>consultar_cliente</w:t>
      </w:r>
      <w:proofErr w:type="spellEnd"/>
      <w:r>
        <w:t>": {</w:t>
      </w:r>
      <w:r>
        <w:br/>
        <w:t xml:space="preserve">        "description": "Consulta dados cadastrais resumidos do cliente.",</w:t>
      </w:r>
      <w:r>
        <w:br/>
        <w:t xml:space="preserve">        "input_schema": {</w:t>
      </w:r>
      <w:r>
        <w:br/>
        <w:t xml:space="preserve">            "customer_id": "string",</w:t>
      </w:r>
      <w:r>
        <w:br/>
        <w:t xml:space="preserve">            "document_id": "string"</w:t>
      </w:r>
      <w:r>
        <w:br/>
        <w:t xml:space="preserve">        },</w:t>
      </w:r>
      <w:r>
        <w:br/>
        <w:t xml:space="preserve">    },</w:t>
      </w:r>
      <w:r>
        <w:br/>
        <w:t>}</w:t>
      </w:r>
      <w:r>
        <w:br/>
      </w:r>
      <w:r>
        <w:br/>
        <w:t>@app.post("/mcp/tools/call")</w:t>
      </w:r>
      <w:r>
        <w:br/>
        <w:t>async def call_tool(call: ToolCall):</w:t>
      </w:r>
      <w:r>
        <w:br/>
        <w:t xml:space="preserve">    if call.tool_name == "consultar_cliente":</w:t>
      </w:r>
      <w:r>
        <w:br/>
        <w:t xml:space="preserve">        return {</w:t>
      </w:r>
      <w:r>
        <w:br/>
        <w:t xml:space="preserve">            "ok": True,</w:t>
      </w:r>
      <w:r>
        <w:br/>
        <w:t xml:space="preserve">            "result": {</w:t>
      </w:r>
      <w:r>
        <w:br/>
        <w:t xml:space="preserve">                "customer_id": call.arguments.get("customer_id"),</w:t>
      </w:r>
      <w:r>
        <w:br/>
        <w:t xml:space="preserve">                "status": "ATIVO",</w:t>
      </w:r>
      <w:r>
        <w:br/>
        <w:t xml:space="preserve">                "segmento": "PREMIUM"</w:t>
      </w:r>
      <w:r>
        <w:br/>
        <w:t xml:space="preserve">            },</w:t>
      </w:r>
      <w:r>
        <w:br/>
        <w:t xml:space="preserve">            "metadata": {"server": "crm", "tool": "consultar_cliente"}</w:t>
      </w:r>
      <w:r>
        <w:br/>
        <w:t xml:space="preserve">        }</w:t>
      </w:r>
    </w:p>
    <w:p w14:paraId="017077B2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t>7. Como isolar MCP por agente</w:t>
      </w:r>
    </w:p>
    <w:p w14:paraId="52AC9FA2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Em uma arquitetura </w:t>
      </w:r>
      <w:proofErr w:type="spellStart"/>
      <w:r w:rsidRPr="008A146E">
        <w:rPr>
          <w:lang w:val="pt-BR"/>
        </w:rPr>
        <w:t>multi-agent</w:t>
      </w:r>
      <w:proofErr w:type="spellEnd"/>
      <w:r w:rsidRPr="008A146E">
        <w:rPr>
          <w:lang w:val="pt-BR"/>
        </w:rPr>
        <w:t xml:space="preserve">, nem todo agente deve enxergar todas as tools. O agente de pedidos pode usar </w:t>
      </w:r>
      <w:proofErr w:type="spellStart"/>
      <w:r w:rsidRPr="008A146E">
        <w:rPr>
          <w:lang w:val="pt-BR"/>
        </w:rPr>
        <w:t>consultar_pedido</w:t>
      </w:r>
      <w:proofErr w:type="spellEnd"/>
      <w:r w:rsidRPr="008A146E">
        <w:rPr>
          <w:lang w:val="pt-BR"/>
        </w:rPr>
        <w:t xml:space="preserve"> e </w:t>
      </w:r>
      <w:proofErr w:type="spellStart"/>
      <w:r w:rsidRPr="008A146E">
        <w:rPr>
          <w:lang w:val="pt-BR"/>
        </w:rPr>
        <w:t>consultar_entrega</w:t>
      </w:r>
      <w:proofErr w:type="spellEnd"/>
      <w:r w:rsidRPr="008A146E">
        <w:rPr>
          <w:lang w:val="pt-BR"/>
        </w:rPr>
        <w:t xml:space="preserve">. O agente de contas pode usar </w:t>
      </w:r>
      <w:proofErr w:type="spellStart"/>
      <w:r w:rsidRPr="008A146E">
        <w:rPr>
          <w:lang w:val="pt-BR"/>
        </w:rPr>
        <w:t>consultar_fatura</w:t>
      </w:r>
      <w:proofErr w:type="spellEnd"/>
      <w:r w:rsidRPr="008A146E">
        <w:rPr>
          <w:lang w:val="pt-BR"/>
        </w:rPr>
        <w:t xml:space="preserve"> e </w:t>
      </w:r>
      <w:proofErr w:type="spellStart"/>
      <w:r w:rsidRPr="008A146E">
        <w:rPr>
          <w:lang w:val="pt-BR"/>
        </w:rPr>
        <w:t>consultar_pagamentos</w:t>
      </w:r>
      <w:proofErr w:type="spellEnd"/>
      <w:r w:rsidRPr="008A146E">
        <w:rPr>
          <w:lang w:val="pt-BR"/>
        </w:rPr>
        <w:t>. Esse isolamento reduz risco operacional, melhora governança e simplifica o prompt de cada agente.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112"/>
        <w:gridCol w:w="5112"/>
      </w:tblGrid>
      <w:tr w:rsidR="00E962E2" w14:paraId="2306FBAF" w14:textId="77777777">
        <w:trPr>
          <w:jc w:val="center"/>
        </w:trPr>
        <w:tc>
          <w:tcPr>
            <w:tcW w:w="5112" w:type="dxa"/>
            <w:shd w:val="clear" w:color="auto" w:fill="D9EAF7"/>
          </w:tcPr>
          <w:p w14:paraId="4374FDFE" w14:textId="77777777" w:rsidR="00E962E2" w:rsidRDefault="00000000">
            <w:proofErr w:type="spellStart"/>
            <w:r>
              <w:rPr>
                <w:b/>
                <w:sz w:val="18"/>
              </w:rPr>
              <w:t>Agente</w:t>
            </w:r>
            <w:proofErr w:type="spellEnd"/>
          </w:p>
        </w:tc>
        <w:tc>
          <w:tcPr>
            <w:tcW w:w="5112" w:type="dxa"/>
            <w:shd w:val="clear" w:color="auto" w:fill="D9EAF7"/>
          </w:tcPr>
          <w:p w14:paraId="7A40CD0A" w14:textId="77777777" w:rsidR="00E962E2" w:rsidRDefault="00000000">
            <w:r>
              <w:rPr>
                <w:b/>
                <w:sz w:val="18"/>
              </w:rPr>
              <w:t>Tools recomendadas</w:t>
            </w:r>
          </w:p>
        </w:tc>
      </w:tr>
      <w:tr w:rsidR="00E962E2" w:rsidRPr="008A146E" w14:paraId="03B39961" w14:textId="77777777">
        <w:trPr>
          <w:jc w:val="center"/>
        </w:trPr>
        <w:tc>
          <w:tcPr>
            <w:tcW w:w="5112" w:type="dxa"/>
          </w:tcPr>
          <w:p w14:paraId="5DF23693" w14:textId="77777777" w:rsidR="00E962E2" w:rsidRDefault="00000000">
            <w:r>
              <w:rPr>
                <w:b/>
                <w:sz w:val="18"/>
              </w:rPr>
              <w:t>billing_agent</w:t>
            </w:r>
          </w:p>
        </w:tc>
        <w:tc>
          <w:tcPr>
            <w:tcW w:w="5112" w:type="dxa"/>
          </w:tcPr>
          <w:p w14:paraId="3024829D" w14:textId="77777777" w:rsidR="00E962E2" w:rsidRPr="008A146E" w:rsidRDefault="00000000">
            <w:pPr>
              <w:rPr>
                <w:lang w:val="pt-BR"/>
              </w:rPr>
            </w:pPr>
            <w:proofErr w:type="spellStart"/>
            <w:r w:rsidRPr="008A146E">
              <w:rPr>
                <w:sz w:val="18"/>
                <w:lang w:val="pt-BR"/>
              </w:rPr>
              <w:t>consultar_fatura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consultar_pagamentos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consultar_plano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listar_servicos</w:t>
            </w:r>
            <w:proofErr w:type="spellEnd"/>
          </w:p>
        </w:tc>
      </w:tr>
      <w:tr w:rsidR="00E962E2" w:rsidRPr="008A146E" w14:paraId="1E57FDEC" w14:textId="77777777">
        <w:trPr>
          <w:jc w:val="center"/>
        </w:trPr>
        <w:tc>
          <w:tcPr>
            <w:tcW w:w="5112" w:type="dxa"/>
          </w:tcPr>
          <w:p w14:paraId="1C0FD7A3" w14:textId="77777777" w:rsidR="00E962E2" w:rsidRDefault="00000000">
            <w:proofErr w:type="spellStart"/>
            <w:r>
              <w:rPr>
                <w:b/>
                <w:sz w:val="18"/>
              </w:rPr>
              <w:t>orders_agent</w:t>
            </w:r>
            <w:proofErr w:type="spellEnd"/>
          </w:p>
        </w:tc>
        <w:tc>
          <w:tcPr>
            <w:tcW w:w="5112" w:type="dxa"/>
          </w:tcPr>
          <w:p w14:paraId="26D040F0" w14:textId="77777777" w:rsidR="00E962E2" w:rsidRPr="008A146E" w:rsidRDefault="00000000">
            <w:pPr>
              <w:rPr>
                <w:lang w:val="pt-BR"/>
              </w:rPr>
            </w:pPr>
            <w:proofErr w:type="spellStart"/>
            <w:r w:rsidRPr="008A146E">
              <w:rPr>
                <w:sz w:val="18"/>
                <w:lang w:val="pt-BR"/>
              </w:rPr>
              <w:t>consultar_pedido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consultar_entrega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solicitar_troca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solicitar_devolucao</w:t>
            </w:r>
            <w:proofErr w:type="spellEnd"/>
          </w:p>
        </w:tc>
      </w:tr>
      <w:tr w:rsidR="00E962E2" w:rsidRPr="008A146E" w14:paraId="4EF42508" w14:textId="77777777">
        <w:trPr>
          <w:jc w:val="center"/>
        </w:trPr>
        <w:tc>
          <w:tcPr>
            <w:tcW w:w="5112" w:type="dxa"/>
          </w:tcPr>
          <w:p w14:paraId="30B50C32" w14:textId="77777777" w:rsidR="00E962E2" w:rsidRDefault="00000000">
            <w:proofErr w:type="spellStart"/>
            <w:r>
              <w:rPr>
                <w:b/>
                <w:sz w:val="18"/>
              </w:rPr>
              <w:t>support_agent</w:t>
            </w:r>
            <w:proofErr w:type="spellEnd"/>
          </w:p>
        </w:tc>
        <w:tc>
          <w:tcPr>
            <w:tcW w:w="5112" w:type="dxa"/>
          </w:tcPr>
          <w:p w14:paraId="2CA19C41" w14:textId="77777777" w:rsidR="00E962E2" w:rsidRPr="008A146E" w:rsidRDefault="00000000">
            <w:pPr>
              <w:rPr>
                <w:lang w:val="pt-BR"/>
              </w:rPr>
            </w:pPr>
            <w:proofErr w:type="spellStart"/>
            <w:r w:rsidRPr="008A146E">
              <w:rPr>
                <w:sz w:val="18"/>
                <w:lang w:val="pt-BR"/>
              </w:rPr>
              <w:t>consultar_pedido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consultar_entrega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listar_servicos</w:t>
            </w:r>
            <w:proofErr w:type="spellEnd"/>
          </w:p>
        </w:tc>
      </w:tr>
    </w:tbl>
    <w:p w14:paraId="073D7F53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lastRenderedPageBreak/>
        <w:t xml:space="preserve">7.1 Opção simples: </w:t>
      </w:r>
      <w:proofErr w:type="spellStart"/>
      <w:r w:rsidRPr="008A146E">
        <w:rPr>
          <w:lang w:val="pt-BR"/>
        </w:rPr>
        <w:t>allowlist</w:t>
      </w:r>
      <w:proofErr w:type="spellEnd"/>
      <w:r w:rsidRPr="008A146E">
        <w:rPr>
          <w:lang w:val="pt-BR"/>
        </w:rPr>
        <w:t xml:space="preserve"> por agente</w:t>
      </w:r>
    </w:p>
    <w:p w14:paraId="5D4A3757" w14:textId="77777777" w:rsidR="00E962E2" w:rsidRPr="008A146E" w:rsidRDefault="00000000">
      <w:pPr>
        <w:pStyle w:val="CodeBlock"/>
        <w:rPr>
          <w:lang w:val="pt-BR"/>
        </w:rPr>
      </w:pPr>
      <w:proofErr w:type="spellStart"/>
      <w:r w:rsidRPr="008A146E">
        <w:rPr>
          <w:lang w:val="pt-BR"/>
        </w:rPr>
        <w:t>agents</w:t>
      </w:r>
      <w:proofErr w:type="spellEnd"/>
      <w:r w:rsidRPr="008A146E">
        <w:rPr>
          <w:lang w:val="pt-BR"/>
        </w:rPr>
        <w:t>:</w:t>
      </w:r>
      <w:r w:rsidRPr="008A146E">
        <w:rPr>
          <w:lang w:val="pt-BR"/>
        </w:rPr>
        <w:br/>
        <w:t xml:space="preserve">  - </w:t>
      </w:r>
      <w:proofErr w:type="spellStart"/>
      <w:r w:rsidRPr="008A146E">
        <w:rPr>
          <w:lang w:val="pt-BR"/>
        </w:rPr>
        <w:t>agent_id</w:t>
      </w:r>
      <w:proofErr w:type="spellEnd"/>
      <w:r w:rsidRPr="008A146E">
        <w:rPr>
          <w:lang w:val="pt-BR"/>
        </w:rPr>
        <w:t xml:space="preserve">: </w:t>
      </w:r>
      <w:proofErr w:type="spellStart"/>
      <w:r w:rsidRPr="008A146E">
        <w:rPr>
          <w:lang w:val="pt-BR"/>
        </w:rPr>
        <w:t>billing_agent</w:t>
      </w:r>
      <w:proofErr w:type="spellEnd"/>
      <w:r w:rsidRPr="008A146E">
        <w:rPr>
          <w:lang w:val="pt-BR"/>
        </w:rPr>
        <w:br/>
        <w:t xml:space="preserve">    </w:t>
      </w:r>
      <w:proofErr w:type="spellStart"/>
      <w:r w:rsidRPr="008A146E">
        <w:rPr>
          <w:lang w:val="pt-BR"/>
        </w:rPr>
        <w:t>allowed_tools</w:t>
      </w:r>
      <w:proofErr w:type="spellEnd"/>
      <w:r w:rsidRPr="008A146E">
        <w:rPr>
          <w:lang w:val="pt-BR"/>
        </w:rPr>
        <w:t>:</w:t>
      </w:r>
      <w:r w:rsidRPr="008A146E">
        <w:rPr>
          <w:lang w:val="pt-BR"/>
        </w:rPr>
        <w:br/>
        <w:t xml:space="preserve">      - </w:t>
      </w:r>
      <w:proofErr w:type="spellStart"/>
      <w:r w:rsidRPr="008A146E">
        <w:rPr>
          <w:lang w:val="pt-BR"/>
        </w:rPr>
        <w:t>consultar_fatura</w:t>
      </w:r>
      <w:proofErr w:type="spellEnd"/>
      <w:r w:rsidRPr="008A146E">
        <w:rPr>
          <w:lang w:val="pt-BR"/>
        </w:rPr>
        <w:br/>
        <w:t xml:space="preserve">      - </w:t>
      </w:r>
      <w:proofErr w:type="spellStart"/>
      <w:r w:rsidRPr="008A146E">
        <w:rPr>
          <w:lang w:val="pt-BR"/>
        </w:rPr>
        <w:t>consultar_pagamentos</w:t>
      </w:r>
      <w:proofErr w:type="spellEnd"/>
      <w:r w:rsidRPr="008A146E">
        <w:rPr>
          <w:lang w:val="pt-BR"/>
        </w:rPr>
        <w:br/>
        <w:t xml:space="preserve">      - </w:t>
      </w:r>
      <w:proofErr w:type="spellStart"/>
      <w:r w:rsidRPr="008A146E">
        <w:rPr>
          <w:lang w:val="pt-BR"/>
        </w:rPr>
        <w:t>consultar_plano</w:t>
      </w:r>
      <w:proofErr w:type="spellEnd"/>
      <w:r w:rsidRPr="008A146E">
        <w:rPr>
          <w:lang w:val="pt-BR"/>
        </w:rPr>
        <w:br/>
        <w:t xml:space="preserve">      - </w:t>
      </w:r>
      <w:proofErr w:type="spellStart"/>
      <w:r w:rsidRPr="008A146E">
        <w:rPr>
          <w:lang w:val="pt-BR"/>
        </w:rPr>
        <w:t>listar_servicos</w:t>
      </w:r>
      <w:proofErr w:type="spellEnd"/>
      <w:r w:rsidRPr="008A146E">
        <w:rPr>
          <w:lang w:val="pt-BR"/>
        </w:rPr>
        <w:br/>
      </w:r>
      <w:r w:rsidRPr="008A146E">
        <w:rPr>
          <w:lang w:val="pt-BR"/>
        </w:rPr>
        <w:br/>
        <w:t xml:space="preserve">  - </w:t>
      </w:r>
      <w:proofErr w:type="spellStart"/>
      <w:r w:rsidRPr="008A146E">
        <w:rPr>
          <w:lang w:val="pt-BR"/>
        </w:rPr>
        <w:t>agent_id</w:t>
      </w:r>
      <w:proofErr w:type="spellEnd"/>
      <w:r w:rsidRPr="008A146E">
        <w:rPr>
          <w:lang w:val="pt-BR"/>
        </w:rPr>
        <w:t xml:space="preserve">: </w:t>
      </w:r>
      <w:proofErr w:type="spellStart"/>
      <w:r w:rsidRPr="008A146E">
        <w:rPr>
          <w:lang w:val="pt-BR"/>
        </w:rPr>
        <w:t>orders_agent</w:t>
      </w:r>
      <w:proofErr w:type="spellEnd"/>
      <w:r w:rsidRPr="008A146E">
        <w:rPr>
          <w:lang w:val="pt-BR"/>
        </w:rPr>
        <w:br/>
        <w:t xml:space="preserve">    </w:t>
      </w:r>
      <w:proofErr w:type="spellStart"/>
      <w:r w:rsidRPr="008A146E">
        <w:rPr>
          <w:lang w:val="pt-BR"/>
        </w:rPr>
        <w:t>allowed_tools</w:t>
      </w:r>
      <w:proofErr w:type="spellEnd"/>
      <w:r w:rsidRPr="008A146E">
        <w:rPr>
          <w:lang w:val="pt-BR"/>
        </w:rPr>
        <w:t>:</w:t>
      </w:r>
      <w:r w:rsidRPr="008A146E">
        <w:rPr>
          <w:lang w:val="pt-BR"/>
        </w:rPr>
        <w:br/>
        <w:t xml:space="preserve">      - </w:t>
      </w:r>
      <w:proofErr w:type="spellStart"/>
      <w:r w:rsidRPr="008A146E">
        <w:rPr>
          <w:lang w:val="pt-BR"/>
        </w:rPr>
        <w:t>consultar_pedido</w:t>
      </w:r>
      <w:proofErr w:type="spellEnd"/>
      <w:r w:rsidRPr="008A146E">
        <w:rPr>
          <w:lang w:val="pt-BR"/>
        </w:rPr>
        <w:br/>
        <w:t xml:space="preserve">      - </w:t>
      </w:r>
      <w:proofErr w:type="spellStart"/>
      <w:r w:rsidRPr="008A146E">
        <w:rPr>
          <w:lang w:val="pt-BR"/>
        </w:rPr>
        <w:t>consultar_entrega</w:t>
      </w:r>
      <w:proofErr w:type="spellEnd"/>
      <w:r w:rsidRPr="008A146E">
        <w:rPr>
          <w:lang w:val="pt-BR"/>
        </w:rPr>
        <w:br/>
        <w:t xml:space="preserve">      - </w:t>
      </w:r>
      <w:proofErr w:type="spellStart"/>
      <w:r w:rsidRPr="008A146E">
        <w:rPr>
          <w:lang w:val="pt-BR"/>
        </w:rPr>
        <w:t>solicitar_troca</w:t>
      </w:r>
      <w:proofErr w:type="spellEnd"/>
      <w:r w:rsidRPr="008A146E">
        <w:rPr>
          <w:lang w:val="pt-BR"/>
        </w:rPr>
        <w:br/>
        <w:t xml:space="preserve">      - </w:t>
      </w:r>
      <w:proofErr w:type="spellStart"/>
      <w:r w:rsidRPr="008A146E">
        <w:rPr>
          <w:lang w:val="pt-BR"/>
        </w:rPr>
        <w:t>solicitar_devolucao</w:t>
      </w:r>
      <w:proofErr w:type="spellEnd"/>
    </w:p>
    <w:p w14:paraId="0339FA8C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7.2 Opção recomendada: tools por arquivo de configuração</w:t>
      </w:r>
    </w:p>
    <w:p w14:paraId="624D7C96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Para projetos grandes, cada agente pode ter seu próprio arquivo </w:t>
      </w:r>
      <w:proofErr w:type="spellStart"/>
      <w:proofErr w:type="gramStart"/>
      <w:r w:rsidRPr="008A146E">
        <w:rPr>
          <w:lang w:val="pt-BR"/>
        </w:rPr>
        <w:t>tools.yaml</w:t>
      </w:r>
      <w:proofErr w:type="spellEnd"/>
      <w:proofErr w:type="gramEnd"/>
      <w:r w:rsidRPr="008A146E">
        <w:rPr>
          <w:lang w:val="pt-BR"/>
        </w:rPr>
        <w:t xml:space="preserve">, </w:t>
      </w:r>
      <w:proofErr w:type="spellStart"/>
      <w:proofErr w:type="gramStart"/>
      <w:r w:rsidRPr="008A146E">
        <w:rPr>
          <w:lang w:val="pt-BR"/>
        </w:rPr>
        <w:t>guardrails.yaml</w:t>
      </w:r>
      <w:proofErr w:type="spellEnd"/>
      <w:proofErr w:type="gramEnd"/>
      <w:r w:rsidRPr="008A146E">
        <w:rPr>
          <w:lang w:val="pt-BR"/>
        </w:rPr>
        <w:t xml:space="preserve"> e </w:t>
      </w:r>
      <w:proofErr w:type="spellStart"/>
      <w:proofErr w:type="gramStart"/>
      <w:r w:rsidRPr="008A146E">
        <w:rPr>
          <w:lang w:val="pt-BR"/>
        </w:rPr>
        <w:t>judges.yaml</w:t>
      </w:r>
      <w:proofErr w:type="spellEnd"/>
      <w:proofErr w:type="gramEnd"/>
      <w:r w:rsidRPr="008A146E">
        <w:rPr>
          <w:lang w:val="pt-BR"/>
        </w:rPr>
        <w:t xml:space="preserve">. Isso mantém isolamento real por </w:t>
      </w:r>
      <w:proofErr w:type="gramStart"/>
      <w:r w:rsidRPr="008A146E">
        <w:rPr>
          <w:lang w:val="pt-BR"/>
        </w:rPr>
        <w:t>agente</w:t>
      </w:r>
      <w:proofErr w:type="gramEnd"/>
      <w:r w:rsidRPr="008A146E">
        <w:rPr>
          <w:lang w:val="pt-BR"/>
        </w:rPr>
        <w:t xml:space="preserve"> e facilita versionamento.</w:t>
      </w:r>
    </w:p>
    <w:p w14:paraId="51B17B62" w14:textId="77777777" w:rsidR="00E962E2" w:rsidRDefault="00000000">
      <w:pPr>
        <w:pStyle w:val="CodeBlock"/>
      </w:pPr>
      <w:r>
        <w:t>config/agents/</w:t>
      </w:r>
      <w:proofErr w:type="spellStart"/>
      <w:r>
        <w:t>telecom_contas</w:t>
      </w:r>
      <w:proofErr w:type="spellEnd"/>
      <w:r>
        <w:t>/</w:t>
      </w:r>
      <w:r>
        <w:br/>
        <w:t xml:space="preserve">  </w:t>
      </w:r>
      <w:proofErr w:type="spellStart"/>
      <w:r>
        <w:t>prompt_</w:t>
      </w:r>
      <w:proofErr w:type="gramStart"/>
      <w:r>
        <w:t>policy.yaml</w:t>
      </w:r>
      <w:proofErr w:type="spellEnd"/>
      <w:proofErr w:type="gramEnd"/>
      <w:r>
        <w:br/>
        <w:t xml:space="preserve">  </w:t>
      </w:r>
      <w:proofErr w:type="spellStart"/>
      <w:r>
        <w:t>guardrails.yaml</w:t>
      </w:r>
      <w:proofErr w:type="spellEnd"/>
      <w:r>
        <w:br/>
        <w:t xml:space="preserve">  </w:t>
      </w:r>
      <w:proofErr w:type="spellStart"/>
      <w:r>
        <w:t>judges.yaml</w:t>
      </w:r>
      <w:proofErr w:type="spellEnd"/>
      <w:r>
        <w:br/>
        <w:t xml:space="preserve">  tools.yaml</w:t>
      </w:r>
      <w:r>
        <w:br/>
      </w:r>
      <w:r>
        <w:br/>
        <w:t>config/agents/retail_orders/</w:t>
      </w:r>
      <w:r>
        <w:br/>
        <w:t xml:space="preserve">  prompt_</w:t>
      </w:r>
      <w:proofErr w:type="gramStart"/>
      <w:r>
        <w:t>policy.yaml</w:t>
      </w:r>
      <w:proofErr w:type="gramEnd"/>
      <w:r>
        <w:br/>
        <w:t xml:space="preserve">  guardrails.yaml</w:t>
      </w:r>
      <w:r>
        <w:br/>
        <w:t xml:space="preserve">  judges.yaml</w:t>
      </w:r>
      <w:r>
        <w:br/>
        <w:t xml:space="preserve">  tools.yaml</w:t>
      </w:r>
    </w:p>
    <w:p w14:paraId="20D736DF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t>8. Como implantar com Docker e OCI</w:t>
      </w:r>
    </w:p>
    <w:p w14:paraId="7B60BB6F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 xml:space="preserve">8.1 Implantação local com Docker </w:t>
      </w:r>
      <w:proofErr w:type="spellStart"/>
      <w:r w:rsidRPr="008A146E">
        <w:rPr>
          <w:lang w:val="pt-BR"/>
        </w:rPr>
        <w:t>Compose</w:t>
      </w:r>
      <w:proofErr w:type="spellEnd"/>
    </w:p>
    <w:p w14:paraId="49039AE4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O </w:t>
      </w:r>
      <w:proofErr w:type="spellStart"/>
      <w:r w:rsidRPr="008A146E">
        <w:rPr>
          <w:lang w:val="pt-BR"/>
        </w:rPr>
        <w:t>docker-compose.yml</w:t>
      </w:r>
      <w:proofErr w:type="spellEnd"/>
      <w:r w:rsidRPr="008A146E">
        <w:rPr>
          <w:lang w:val="pt-BR"/>
        </w:rPr>
        <w:t xml:space="preserve"> atual já possui serviços separados para </w:t>
      </w:r>
      <w:proofErr w:type="spellStart"/>
      <w:r w:rsidRPr="008A146E">
        <w:rPr>
          <w:lang w:val="pt-BR"/>
        </w:rPr>
        <w:t>telecom-mcp</w:t>
      </w:r>
      <w:proofErr w:type="spellEnd"/>
      <w:r w:rsidRPr="008A146E">
        <w:rPr>
          <w:lang w:val="pt-BR"/>
        </w:rPr>
        <w:t xml:space="preserve">, </w:t>
      </w:r>
      <w:proofErr w:type="spellStart"/>
      <w:r w:rsidRPr="008A146E">
        <w:rPr>
          <w:lang w:val="pt-BR"/>
        </w:rPr>
        <w:t>retail-mcp</w:t>
      </w:r>
      <w:proofErr w:type="spellEnd"/>
      <w:r w:rsidRPr="008A146E">
        <w:rPr>
          <w:lang w:val="pt-BR"/>
        </w:rPr>
        <w:t xml:space="preserve">, </w:t>
      </w:r>
      <w:proofErr w:type="spellStart"/>
      <w:r w:rsidRPr="008A146E">
        <w:rPr>
          <w:lang w:val="pt-BR"/>
        </w:rPr>
        <w:t>backend</w:t>
      </w:r>
      <w:proofErr w:type="spellEnd"/>
      <w:r w:rsidRPr="008A146E">
        <w:rPr>
          <w:lang w:val="pt-BR"/>
        </w:rPr>
        <w:t xml:space="preserve"> e </w:t>
      </w:r>
      <w:proofErr w:type="spellStart"/>
      <w:r w:rsidRPr="008A146E">
        <w:rPr>
          <w:lang w:val="pt-BR"/>
        </w:rPr>
        <w:t>frontend</w:t>
      </w:r>
      <w:proofErr w:type="spellEnd"/>
      <w:r w:rsidRPr="008A146E">
        <w:rPr>
          <w:lang w:val="pt-BR"/>
        </w:rPr>
        <w:t xml:space="preserve">. Essa separação é correta porque MCP </w:t>
      </w:r>
      <w:proofErr w:type="gramStart"/>
      <w:r w:rsidRPr="008A146E">
        <w:rPr>
          <w:lang w:val="pt-BR"/>
        </w:rPr>
        <w:t>Servers</w:t>
      </w:r>
      <w:proofErr w:type="gramEnd"/>
      <w:r w:rsidRPr="008A146E">
        <w:rPr>
          <w:lang w:val="pt-BR"/>
        </w:rPr>
        <w:t xml:space="preserve"> devem ser escaláveis e </w:t>
      </w:r>
      <w:proofErr w:type="spellStart"/>
      <w:r w:rsidRPr="008A146E">
        <w:rPr>
          <w:lang w:val="pt-BR"/>
        </w:rPr>
        <w:t>versionáveis</w:t>
      </w:r>
      <w:proofErr w:type="spellEnd"/>
      <w:r w:rsidRPr="008A146E">
        <w:rPr>
          <w:lang w:val="pt-BR"/>
        </w:rPr>
        <w:t xml:space="preserve"> de forma independente do </w:t>
      </w:r>
      <w:proofErr w:type="spellStart"/>
      <w:r w:rsidRPr="008A146E">
        <w:rPr>
          <w:lang w:val="pt-BR"/>
        </w:rPr>
        <w:t>backend</w:t>
      </w:r>
      <w:proofErr w:type="spellEnd"/>
      <w:r w:rsidRPr="008A146E">
        <w:rPr>
          <w:lang w:val="pt-BR"/>
        </w:rPr>
        <w:t xml:space="preserve"> do agente.</w:t>
      </w:r>
    </w:p>
    <w:p w14:paraId="2A5A098D" w14:textId="77777777" w:rsidR="00E962E2" w:rsidRPr="008A146E" w:rsidRDefault="00000000">
      <w:pPr>
        <w:pStyle w:val="CodeBlock"/>
        <w:rPr>
          <w:lang w:val="pt-BR"/>
        </w:rPr>
      </w:pPr>
      <w:proofErr w:type="spellStart"/>
      <w:r w:rsidRPr="008A146E">
        <w:rPr>
          <w:lang w:val="pt-BR"/>
        </w:rPr>
        <w:t>docker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compose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up</w:t>
      </w:r>
      <w:proofErr w:type="spellEnd"/>
      <w:r w:rsidRPr="008A146E">
        <w:rPr>
          <w:lang w:val="pt-BR"/>
        </w:rPr>
        <w:t xml:space="preserve"> --build</w:t>
      </w:r>
      <w:r w:rsidRPr="008A146E">
        <w:rPr>
          <w:lang w:val="pt-BR"/>
        </w:rPr>
        <w:br/>
      </w:r>
      <w:r w:rsidRPr="008A146E">
        <w:rPr>
          <w:lang w:val="pt-BR"/>
        </w:rPr>
        <w:br/>
        <w:t># URLs externas para teste local:</w:t>
      </w:r>
      <w:r w:rsidRPr="008A146E">
        <w:rPr>
          <w:lang w:val="pt-BR"/>
        </w:rPr>
        <w:br/>
        <w:t>http://localhost:8100/health</w:t>
      </w:r>
      <w:r w:rsidRPr="008A146E">
        <w:rPr>
          <w:lang w:val="pt-BR"/>
        </w:rPr>
        <w:br/>
        <w:t>http://localhost:8200/health</w:t>
      </w:r>
      <w:r w:rsidRPr="008A146E">
        <w:rPr>
          <w:lang w:val="pt-BR"/>
        </w:rPr>
        <w:br/>
        <w:t>http://localhost:8000/debug/mcp/tools</w:t>
      </w:r>
      <w:r w:rsidRPr="008A146E">
        <w:rPr>
          <w:lang w:val="pt-BR"/>
        </w:rPr>
        <w:br/>
        <w:t>http://localhost:5173</w:t>
      </w:r>
    </w:p>
    <w:p w14:paraId="5B2D2F34" w14:textId="77777777" w:rsidR="00E962E2" w:rsidRPr="008A146E" w:rsidRDefault="00000000">
      <w:pPr>
        <w:pStyle w:val="Ttulo2"/>
        <w:rPr>
          <w:lang w:val="pt-BR"/>
        </w:rPr>
      </w:pPr>
      <w:r w:rsidRPr="008A146E">
        <w:rPr>
          <w:lang w:val="pt-BR"/>
        </w:rPr>
        <w:t>8.2 Implantação em OCI/OKE</w:t>
      </w:r>
    </w:p>
    <w:p w14:paraId="6F78B495" w14:textId="77777777" w:rsidR="00E962E2" w:rsidRDefault="00000000">
      <w:r w:rsidRPr="008A146E">
        <w:rPr>
          <w:lang w:val="pt-BR"/>
        </w:rPr>
        <w:t xml:space="preserve">Em </w:t>
      </w:r>
      <w:proofErr w:type="spellStart"/>
      <w:r w:rsidRPr="008A146E">
        <w:rPr>
          <w:lang w:val="pt-BR"/>
        </w:rPr>
        <w:t>Kubernetes</w:t>
      </w:r>
      <w:proofErr w:type="spellEnd"/>
      <w:r w:rsidRPr="008A146E">
        <w:rPr>
          <w:lang w:val="pt-BR"/>
        </w:rPr>
        <w:t xml:space="preserve">/OKE, cada MCP Server deve ser implantado como Deployment + Service. O </w:t>
      </w:r>
      <w:proofErr w:type="spellStart"/>
      <w:r w:rsidRPr="008A146E">
        <w:rPr>
          <w:lang w:val="pt-BR"/>
        </w:rPr>
        <w:t>backend</w:t>
      </w:r>
      <w:proofErr w:type="spellEnd"/>
      <w:r w:rsidRPr="008A146E">
        <w:rPr>
          <w:lang w:val="pt-BR"/>
        </w:rPr>
        <w:t xml:space="preserve"> do agente aponta para o DNS interno do Service. </w:t>
      </w:r>
      <w:proofErr w:type="spellStart"/>
      <w:r>
        <w:t>Exemplo</w:t>
      </w:r>
      <w:proofErr w:type="spellEnd"/>
      <w:r>
        <w:t xml:space="preserve"> </w:t>
      </w:r>
      <w:proofErr w:type="spellStart"/>
      <w:r>
        <w:t>conceitual</w:t>
      </w:r>
      <w:proofErr w:type="spellEnd"/>
      <w:r>
        <w:t>:</w:t>
      </w:r>
    </w:p>
    <w:p w14:paraId="04B4980B" w14:textId="77777777" w:rsidR="00E962E2" w:rsidRDefault="00000000">
      <w:pPr>
        <w:pStyle w:val="CodeBlock"/>
      </w:pPr>
      <w:r>
        <w:t>apiVersion: v1</w:t>
      </w:r>
      <w:r>
        <w:br/>
        <w:t>kind: Service</w:t>
      </w:r>
      <w:r>
        <w:br/>
        <w:t>metadata:</w:t>
      </w:r>
      <w:r>
        <w:br/>
        <w:t xml:space="preserve">  name: telecom-mcp</w:t>
      </w:r>
      <w:r>
        <w:br/>
      </w:r>
      <w:r>
        <w:lastRenderedPageBreak/>
        <w:t>spec:</w:t>
      </w:r>
      <w:r>
        <w:br/>
        <w:t xml:space="preserve">  selector:</w:t>
      </w:r>
      <w:r>
        <w:br/>
        <w:t xml:space="preserve">    app: telecom-mcp</w:t>
      </w:r>
      <w:r>
        <w:br/>
        <w:t xml:space="preserve">  ports:</w:t>
      </w:r>
      <w:r>
        <w:br/>
        <w:t xml:space="preserve">    - port: 8100</w:t>
      </w:r>
      <w:r>
        <w:br/>
        <w:t xml:space="preserve">      targetPort: 8100</w:t>
      </w:r>
      <w:r>
        <w:br/>
        <w:t>---</w:t>
      </w:r>
      <w:r>
        <w:br/>
        <w:t>apiVersion: apps/v1</w:t>
      </w:r>
      <w:r>
        <w:br/>
        <w:t>kind: Deployment</w:t>
      </w:r>
      <w:r>
        <w:br/>
        <w:t>metadata:</w:t>
      </w:r>
      <w:r>
        <w:br/>
        <w:t xml:space="preserve">  name: telecom-mcp</w:t>
      </w:r>
      <w:r>
        <w:br/>
        <w:t>spec:</w:t>
      </w:r>
      <w:r>
        <w:br/>
        <w:t xml:space="preserve">  replicas: 2</w:t>
      </w:r>
      <w:r>
        <w:br/>
        <w:t xml:space="preserve">  selector:</w:t>
      </w:r>
      <w:r>
        <w:br/>
        <w:t xml:space="preserve">    matchLabels:</w:t>
      </w:r>
      <w:r>
        <w:br/>
        <w:t xml:space="preserve">      app: telecom-mcp</w:t>
      </w:r>
      <w:r>
        <w:br/>
        <w:t xml:space="preserve">  template:</w:t>
      </w:r>
      <w:r>
        <w:br/>
        <w:t xml:space="preserve">    metadata:</w:t>
      </w:r>
      <w:r>
        <w:br/>
        <w:t xml:space="preserve">      labels:</w:t>
      </w:r>
      <w:r>
        <w:br/>
        <w:t xml:space="preserve">        app: telecom-mcp</w:t>
      </w:r>
      <w:r>
        <w:br/>
        <w:t xml:space="preserve">    spec:</w:t>
      </w:r>
      <w:r>
        <w:br/>
        <w:t xml:space="preserve">      containers:</w:t>
      </w:r>
      <w:r>
        <w:br/>
        <w:t xml:space="preserve">        - name: telecom-mcp</w:t>
      </w:r>
      <w:r>
        <w:br/>
        <w:t xml:space="preserve">          image: &lt;registry&gt;/telecom-mcp:1.0.0</w:t>
      </w:r>
      <w:r>
        <w:br/>
        <w:t xml:space="preserve">          ports:</w:t>
      </w:r>
      <w:r>
        <w:br/>
        <w:t xml:space="preserve">            - containerPort: 8100</w:t>
      </w:r>
    </w:p>
    <w:p w14:paraId="1F397E4B" w14:textId="77777777" w:rsidR="00E962E2" w:rsidRDefault="00000000">
      <w:pPr>
        <w:pStyle w:val="Ttulo2"/>
      </w:pPr>
      <w:r>
        <w:t>8.3 Configuração do backend em Kubernetes</w:t>
      </w:r>
    </w:p>
    <w:p w14:paraId="7BAEC1BC" w14:textId="77777777" w:rsidR="00E962E2" w:rsidRDefault="00000000">
      <w:pPr>
        <w:pStyle w:val="CodeBlock"/>
      </w:pPr>
      <w:r>
        <w:t>servers:</w:t>
      </w:r>
      <w:r>
        <w:br/>
        <w:t xml:space="preserve">  telecom:</w:t>
      </w:r>
      <w:r>
        <w:br/>
        <w:t xml:space="preserve">    transport: http</w:t>
      </w:r>
      <w:r>
        <w:br/>
        <w:t xml:space="preserve">    endpoint: http://telecom-mcp.default.svc.cluster.local:8100/mcp</w:t>
      </w:r>
      <w:r>
        <w:br/>
        <w:t xml:space="preserve">    enabled: true</w:t>
      </w:r>
      <w:r>
        <w:br/>
      </w:r>
      <w:r>
        <w:br/>
        <w:t xml:space="preserve">  retail:</w:t>
      </w:r>
      <w:r>
        <w:br/>
        <w:t xml:space="preserve">    transport: http</w:t>
      </w:r>
      <w:r>
        <w:br/>
        <w:t xml:space="preserve">    endpoint: http://retail-mcp.default.svc.cluster.local:8200/mcp</w:t>
      </w:r>
      <w:r>
        <w:br/>
        <w:t xml:space="preserve">    enabled: true</w:t>
      </w:r>
    </w:p>
    <w:p w14:paraId="7A4B35DD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t xml:space="preserve">9. Segurança, </w:t>
      </w:r>
      <w:proofErr w:type="spellStart"/>
      <w:r w:rsidRPr="008A146E">
        <w:rPr>
          <w:lang w:val="pt-BR"/>
        </w:rPr>
        <w:t>guardrails</w:t>
      </w:r>
      <w:proofErr w:type="spellEnd"/>
      <w:r w:rsidRPr="008A146E">
        <w:rPr>
          <w:lang w:val="pt-BR"/>
        </w:rPr>
        <w:t xml:space="preserve"> e </w:t>
      </w:r>
      <w:proofErr w:type="spellStart"/>
      <w:r w:rsidRPr="008A146E">
        <w:rPr>
          <w:lang w:val="pt-BR"/>
        </w:rPr>
        <w:t>observabilidade</w:t>
      </w:r>
      <w:proofErr w:type="spellEnd"/>
    </w:p>
    <w:p w14:paraId="325E6722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>MCP aumenta muito a capacidade do agente, mas também aumenta a superfície de risco. Uma tool pode consultar dados sensíveis, abrir protocolos, cancelar serviços, gerar créditos ou executar ações de negócio. Por isso, a integração precisa ser protegida antes, durante e depois da chamada.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408"/>
        <w:gridCol w:w="3408"/>
        <w:gridCol w:w="3408"/>
      </w:tblGrid>
      <w:tr w:rsidR="00E962E2" w14:paraId="454DAE97" w14:textId="77777777">
        <w:trPr>
          <w:jc w:val="center"/>
        </w:trPr>
        <w:tc>
          <w:tcPr>
            <w:tcW w:w="3408" w:type="dxa"/>
            <w:shd w:val="clear" w:color="auto" w:fill="D9EAF7"/>
          </w:tcPr>
          <w:p w14:paraId="6AA742F7" w14:textId="77777777" w:rsidR="00E962E2" w:rsidRDefault="00000000">
            <w:proofErr w:type="spellStart"/>
            <w:r>
              <w:rPr>
                <w:b/>
                <w:sz w:val="18"/>
              </w:rPr>
              <w:t>Momento</w:t>
            </w:r>
            <w:proofErr w:type="spellEnd"/>
          </w:p>
        </w:tc>
        <w:tc>
          <w:tcPr>
            <w:tcW w:w="3408" w:type="dxa"/>
            <w:shd w:val="clear" w:color="auto" w:fill="D9EAF7"/>
          </w:tcPr>
          <w:p w14:paraId="2DC0DFBD" w14:textId="77777777" w:rsidR="00E962E2" w:rsidRDefault="00000000">
            <w:r>
              <w:rPr>
                <w:b/>
                <w:sz w:val="18"/>
              </w:rPr>
              <w:t>Controle</w:t>
            </w:r>
          </w:p>
        </w:tc>
        <w:tc>
          <w:tcPr>
            <w:tcW w:w="3408" w:type="dxa"/>
            <w:shd w:val="clear" w:color="auto" w:fill="D9EAF7"/>
          </w:tcPr>
          <w:p w14:paraId="5B541F9D" w14:textId="77777777" w:rsidR="00E962E2" w:rsidRDefault="00000000">
            <w:r>
              <w:rPr>
                <w:b/>
                <w:sz w:val="18"/>
              </w:rPr>
              <w:t>Objetivo</w:t>
            </w:r>
          </w:p>
        </w:tc>
      </w:tr>
      <w:tr w:rsidR="00E962E2" w:rsidRPr="008A146E" w14:paraId="117E8658" w14:textId="77777777">
        <w:trPr>
          <w:jc w:val="center"/>
        </w:trPr>
        <w:tc>
          <w:tcPr>
            <w:tcW w:w="3408" w:type="dxa"/>
          </w:tcPr>
          <w:p w14:paraId="502FA78D" w14:textId="77777777" w:rsidR="00E962E2" w:rsidRDefault="00000000">
            <w:r>
              <w:rPr>
                <w:b/>
                <w:sz w:val="18"/>
              </w:rPr>
              <w:t>Antes da tool</w:t>
            </w:r>
          </w:p>
        </w:tc>
        <w:tc>
          <w:tcPr>
            <w:tcW w:w="3408" w:type="dxa"/>
          </w:tcPr>
          <w:p w14:paraId="4F3BBE1D" w14:textId="77777777" w:rsidR="00E962E2" w:rsidRPr="008A146E" w:rsidRDefault="00000000">
            <w:pPr>
              <w:rPr>
                <w:lang w:val="pt-BR"/>
              </w:rPr>
            </w:pPr>
            <w:proofErr w:type="spellStart"/>
            <w:r w:rsidRPr="008A146E">
              <w:rPr>
                <w:sz w:val="18"/>
                <w:lang w:val="pt-BR"/>
              </w:rPr>
              <w:t>Guardrails</w:t>
            </w:r>
            <w:proofErr w:type="spellEnd"/>
            <w:r w:rsidRPr="008A146E">
              <w:rPr>
                <w:sz w:val="18"/>
                <w:lang w:val="pt-BR"/>
              </w:rPr>
              <w:t xml:space="preserve"> de input, classificação de intenção, validação de escopo, validação de argumentos obrigatórios.</w:t>
            </w:r>
          </w:p>
        </w:tc>
        <w:tc>
          <w:tcPr>
            <w:tcW w:w="3408" w:type="dxa"/>
          </w:tcPr>
          <w:p w14:paraId="41F93BF9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>Reduzir risco operacional e proteger dados de cliente.</w:t>
            </w:r>
          </w:p>
        </w:tc>
      </w:tr>
      <w:tr w:rsidR="00E962E2" w:rsidRPr="008A146E" w14:paraId="3AE83164" w14:textId="77777777">
        <w:trPr>
          <w:jc w:val="center"/>
        </w:trPr>
        <w:tc>
          <w:tcPr>
            <w:tcW w:w="3408" w:type="dxa"/>
          </w:tcPr>
          <w:p w14:paraId="3DF48B00" w14:textId="77777777" w:rsidR="00E962E2" w:rsidRDefault="00000000">
            <w:r>
              <w:rPr>
                <w:b/>
                <w:sz w:val="18"/>
              </w:rPr>
              <w:t>Durante a tool</w:t>
            </w:r>
          </w:p>
        </w:tc>
        <w:tc>
          <w:tcPr>
            <w:tcW w:w="3408" w:type="dxa"/>
          </w:tcPr>
          <w:p w14:paraId="69855F35" w14:textId="77777777" w:rsidR="00E962E2" w:rsidRPr="008A146E" w:rsidRDefault="00000000">
            <w:pPr>
              <w:rPr>
                <w:lang w:val="pt-BR"/>
              </w:rPr>
            </w:pPr>
            <w:proofErr w:type="spellStart"/>
            <w:r w:rsidRPr="008A146E">
              <w:rPr>
                <w:sz w:val="18"/>
                <w:lang w:val="pt-BR"/>
              </w:rPr>
              <w:t>Allowlist</w:t>
            </w:r>
            <w:proofErr w:type="spellEnd"/>
            <w:r w:rsidRPr="008A146E">
              <w:rPr>
                <w:sz w:val="18"/>
                <w:lang w:val="pt-BR"/>
              </w:rPr>
              <w:t xml:space="preserve"> por agente, timeout, </w:t>
            </w:r>
            <w:proofErr w:type="spellStart"/>
            <w:r w:rsidRPr="008A146E">
              <w:rPr>
                <w:sz w:val="18"/>
                <w:lang w:val="pt-BR"/>
              </w:rPr>
              <w:t>retries</w:t>
            </w:r>
            <w:proofErr w:type="spellEnd"/>
            <w:r w:rsidRPr="008A146E">
              <w:rPr>
                <w:sz w:val="18"/>
                <w:lang w:val="pt-BR"/>
              </w:rPr>
              <w:t xml:space="preserve"> controlados, autenticação, autorização, rate </w:t>
            </w:r>
            <w:proofErr w:type="spellStart"/>
            <w:r w:rsidRPr="008A146E">
              <w:rPr>
                <w:sz w:val="18"/>
                <w:lang w:val="pt-BR"/>
              </w:rPr>
              <w:t>limit</w:t>
            </w:r>
            <w:proofErr w:type="spellEnd"/>
            <w:r w:rsidRPr="008A146E">
              <w:rPr>
                <w:sz w:val="18"/>
                <w:lang w:val="pt-BR"/>
              </w:rPr>
              <w:t>, logs estruturados.</w:t>
            </w:r>
          </w:p>
        </w:tc>
        <w:tc>
          <w:tcPr>
            <w:tcW w:w="3408" w:type="dxa"/>
          </w:tcPr>
          <w:p w14:paraId="3CA256C9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>Reduzir risco operacional e proteger dados de cliente.</w:t>
            </w:r>
          </w:p>
        </w:tc>
      </w:tr>
      <w:tr w:rsidR="00E962E2" w:rsidRPr="008A146E" w14:paraId="2B9E325F" w14:textId="77777777">
        <w:trPr>
          <w:jc w:val="center"/>
        </w:trPr>
        <w:tc>
          <w:tcPr>
            <w:tcW w:w="3408" w:type="dxa"/>
          </w:tcPr>
          <w:p w14:paraId="78BB9108" w14:textId="77777777" w:rsidR="00E962E2" w:rsidRDefault="00000000">
            <w:proofErr w:type="spellStart"/>
            <w:r>
              <w:rPr>
                <w:b/>
                <w:sz w:val="18"/>
              </w:rPr>
              <w:t>Depois</w:t>
            </w:r>
            <w:proofErr w:type="spellEnd"/>
            <w:r>
              <w:rPr>
                <w:b/>
                <w:sz w:val="18"/>
              </w:rPr>
              <w:t xml:space="preserve"> da tool</w:t>
            </w:r>
          </w:p>
        </w:tc>
        <w:tc>
          <w:tcPr>
            <w:tcW w:w="3408" w:type="dxa"/>
          </w:tcPr>
          <w:p w14:paraId="4EB7D997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Sanitização de PII, </w:t>
            </w:r>
            <w:proofErr w:type="spellStart"/>
            <w:r w:rsidRPr="008A146E">
              <w:rPr>
                <w:sz w:val="18"/>
                <w:lang w:val="pt-BR"/>
              </w:rPr>
              <w:t>groundedness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judge</w:t>
            </w:r>
            <w:proofErr w:type="spellEnd"/>
            <w:r w:rsidRPr="008A146E">
              <w:rPr>
                <w:sz w:val="18"/>
                <w:lang w:val="pt-BR"/>
              </w:rPr>
              <w:t xml:space="preserve"> de alucinação, compliance, auditoria da decisão.</w:t>
            </w:r>
          </w:p>
        </w:tc>
        <w:tc>
          <w:tcPr>
            <w:tcW w:w="3408" w:type="dxa"/>
          </w:tcPr>
          <w:p w14:paraId="7E234F17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>Reduzir risco operacional e proteger dados de cliente.</w:t>
            </w:r>
          </w:p>
        </w:tc>
      </w:tr>
    </w:tbl>
    <w:p w14:paraId="6EFF3A81" w14:textId="77777777" w:rsidR="00E962E2" w:rsidRDefault="00000000">
      <w:pPr>
        <w:pStyle w:val="Ttulo2"/>
      </w:pPr>
      <w:r>
        <w:t xml:space="preserve">9.1 Checklist de </w:t>
      </w:r>
      <w:proofErr w:type="spellStart"/>
      <w:r>
        <w:t>segurança</w:t>
      </w:r>
      <w:proofErr w:type="spellEnd"/>
      <w:r>
        <w:t xml:space="preserve"> mínimo</w:t>
      </w:r>
    </w:p>
    <w:p w14:paraId="50745874" w14:textId="77777777" w:rsidR="00E962E2" w:rsidRPr="008A146E" w:rsidRDefault="00000000">
      <w:pPr>
        <w:pStyle w:val="Commarcadores"/>
        <w:rPr>
          <w:lang w:val="pt-BR"/>
        </w:rPr>
      </w:pPr>
      <w:r w:rsidRPr="008A146E">
        <w:rPr>
          <w:lang w:val="pt-BR"/>
        </w:rPr>
        <w:t xml:space="preserve">Toda tool deve ter descrição clara e </w:t>
      </w:r>
      <w:proofErr w:type="spellStart"/>
      <w:r w:rsidRPr="008A146E">
        <w:rPr>
          <w:lang w:val="pt-BR"/>
        </w:rPr>
        <w:t>schema</w:t>
      </w:r>
      <w:proofErr w:type="spellEnd"/>
      <w:r w:rsidRPr="008A146E">
        <w:rPr>
          <w:lang w:val="pt-BR"/>
        </w:rPr>
        <w:t xml:space="preserve"> de argumentos.</w:t>
      </w:r>
    </w:p>
    <w:p w14:paraId="1A724212" w14:textId="77777777" w:rsidR="00E962E2" w:rsidRPr="008A146E" w:rsidRDefault="00000000">
      <w:pPr>
        <w:pStyle w:val="Commarcadores"/>
        <w:rPr>
          <w:lang w:val="pt-BR"/>
        </w:rPr>
      </w:pPr>
      <w:r w:rsidRPr="008A146E">
        <w:rPr>
          <w:lang w:val="pt-BR"/>
        </w:rPr>
        <w:lastRenderedPageBreak/>
        <w:t>Toda tool de ação deve exigir confirmação explícita do usuário antes da execução.</w:t>
      </w:r>
    </w:p>
    <w:p w14:paraId="2C5D5D8B" w14:textId="77777777" w:rsidR="00E962E2" w:rsidRPr="008A146E" w:rsidRDefault="00000000">
      <w:pPr>
        <w:pStyle w:val="Commarcadores"/>
        <w:rPr>
          <w:lang w:val="pt-BR"/>
        </w:rPr>
      </w:pPr>
      <w:r w:rsidRPr="008A146E">
        <w:rPr>
          <w:lang w:val="pt-BR"/>
        </w:rPr>
        <w:t xml:space="preserve">Cada agente deve ter </w:t>
      </w:r>
      <w:proofErr w:type="spellStart"/>
      <w:r w:rsidRPr="008A146E">
        <w:rPr>
          <w:lang w:val="pt-BR"/>
        </w:rPr>
        <w:t>allowlist</w:t>
      </w:r>
      <w:proofErr w:type="spellEnd"/>
      <w:r w:rsidRPr="008A146E">
        <w:rPr>
          <w:lang w:val="pt-BR"/>
        </w:rPr>
        <w:t xml:space="preserve"> de tools.</w:t>
      </w:r>
    </w:p>
    <w:p w14:paraId="14DA6F65" w14:textId="77777777" w:rsidR="00E962E2" w:rsidRPr="008A146E" w:rsidRDefault="00000000">
      <w:pPr>
        <w:pStyle w:val="Commarcadores"/>
        <w:rPr>
          <w:lang w:val="pt-BR"/>
        </w:rPr>
      </w:pPr>
      <w:r w:rsidRPr="008A146E">
        <w:rPr>
          <w:lang w:val="pt-BR"/>
        </w:rPr>
        <w:t xml:space="preserve">Dados sensíveis retornados por MCP devem passar por </w:t>
      </w:r>
      <w:proofErr w:type="spellStart"/>
      <w:r w:rsidRPr="008A146E">
        <w:rPr>
          <w:lang w:val="pt-BR"/>
        </w:rPr>
        <w:t>masking</w:t>
      </w:r>
      <w:proofErr w:type="spellEnd"/>
      <w:r w:rsidRPr="008A146E">
        <w:rPr>
          <w:lang w:val="pt-BR"/>
        </w:rPr>
        <w:t>/sanitização antes da resposta final.</w:t>
      </w:r>
    </w:p>
    <w:p w14:paraId="1AF03DA0" w14:textId="77777777" w:rsidR="00E962E2" w:rsidRPr="008A146E" w:rsidRDefault="00000000">
      <w:pPr>
        <w:pStyle w:val="Commarcadores"/>
        <w:rPr>
          <w:lang w:val="pt-BR"/>
        </w:rPr>
      </w:pPr>
      <w:r w:rsidRPr="008A146E">
        <w:rPr>
          <w:lang w:val="pt-BR"/>
        </w:rPr>
        <w:t>Toda chamada MCP deve gerar trace/</w:t>
      </w:r>
      <w:proofErr w:type="spellStart"/>
      <w:r w:rsidRPr="008A146E">
        <w:rPr>
          <w:lang w:val="pt-BR"/>
        </w:rPr>
        <w:t>span</w:t>
      </w:r>
      <w:proofErr w:type="spellEnd"/>
      <w:r w:rsidRPr="008A146E">
        <w:rPr>
          <w:lang w:val="pt-BR"/>
        </w:rPr>
        <w:t>/</w:t>
      </w:r>
      <w:proofErr w:type="spellStart"/>
      <w:r w:rsidRPr="008A146E">
        <w:rPr>
          <w:lang w:val="pt-BR"/>
        </w:rPr>
        <w:t>event</w:t>
      </w:r>
      <w:proofErr w:type="spellEnd"/>
      <w:r w:rsidRPr="008A146E">
        <w:rPr>
          <w:lang w:val="pt-BR"/>
        </w:rPr>
        <w:t xml:space="preserve"> em </w:t>
      </w:r>
      <w:proofErr w:type="spellStart"/>
      <w:r w:rsidRPr="008A146E">
        <w:rPr>
          <w:lang w:val="pt-BR"/>
        </w:rPr>
        <w:t>Langfuse</w:t>
      </w:r>
      <w:proofErr w:type="spellEnd"/>
      <w:r w:rsidRPr="008A146E">
        <w:rPr>
          <w:lang w:val="pt-BR"/>
        </w:rPr>
        <w:t xml:space="preserve"> ou </w:t>
      </w:r>
      <w:proofErr w:type="spellStart"/>
      <w:r w:rsidRPr="008A146E">
        <w:rPr>
          <w:lang w:val="pt-BR"/>
        </w:rPr>
        <w:t>OpenTelemetry</w:t>
      </w:r>
      <w:proofErr w:type="spellEnd"/>
      <w:r w:rsidRPr="008A146E">
        <w:rPr>
          <w:lang w:val="pt-BR"/>
        </w:rPr>
        <w:t>.</w:t>
      </w:r>
    </w:p>
    <w:p w14:paraId="0D78E4FE" w14:textId="77777777" w:rsidR="00E962E2" w:rsidRPr="008A146E" w:rsidRDefault="00000000">
      <w:pPr>
        <w:pStyle w:val="Commarcadores"/>
        <w:rPr>
          <w:lang w:val="pt-BR"/>
        </w:rPr>
      </w:pPr>
      <w:r w:rsidRPr="008A146E">
        <w:rPr>
          <w:lang w:val="pt-BR"/>
        </w:rPr>
        <w:t xml:space="preserve">Timeouts e limites de </w:t>
      </w:r>
      <w:proofErr w:type="spellStart"/>
      <w:r w:rsidRPr="008A146E">
        <w:rPr>
          <w:lang w:val="pt-BR"/>
        </w:rPr>
        <w:t>retries</w:t>
      </w:r>
      <w:proofErr w:type="spellEnd"/>
      <w:r w:rsidRPr="008A146E">
        <w:rPr>
          <w:lang w:val="pt-BR"/>
        </w:rPr>
        <w:t xml:space="preserve"> devem ser configurados por tool ou por servidor.</w:t>
      </w:r>
    </w:p>
    <w:p w14:paraId="71F58AC9" w14:textId="77777777" w:rsidR="00E962E2" w:rsidRPr="008A146E" w:rsidRDefault="00000000">
      <w:pPr>
        <w:pStyle w:val="Commarcadores"/>
        <w:rPr>
          <w:lang w:val="pt-BR"/>
        </w:rPr>
      </w:pPr>
      <w:r w:rsidRPr="008A146E">
        <w:rPr>
          <w:lang w:val="pt-BR"/>
        </w:rPr>
        <w:t xml:space="preserve">Não expor MCP </w:t>
      </w:r>
      <w:proofErr w:type="gramStart"/>
      <w:r w:rsidRPr="008A146E">
        <w:rPr>
          <w:lang w:val="pt-BR"/>
        </w:rPr>
        <w:t>Servers</w:t>
      </w:r>
      <w:proofErr w:type="gramEnd"/>
      <w:r w:rsidRPr="008A146E">
        <w:rPr>
          <w:lang w:val="pt-BR"/>
        </w:rPr>
        <w:t xml:space="preserve"> diretamente à internet sem autenticação, TLS e controle de rede.</w:t>
      </w:r>
    </w:p>
    <w:p w14:paraId="73DA28CB" w14:textId="77777777" w:rsidR="00E962E2" w:rsidRDefault="00000000">
      <w:pPr>
        <w:pStyle w:val="Commarcadores"/>
      </w:pPr>
      <w:proofErr w:type="spellStart"/>
      <w:r>
        <w:t>Separar</w:t>
      </w:r>
      <w:proofErr w:type="spellEnd"/>
      <w:r>
        <w:t xml:space="preserve"> tools read-only de tools transacionais.</w:t>
      </w:r>
    </w:p>
    <w:p w14:paraId="135BE39E" w14:textId="77777777" w:rsidR="00E962E2" w:rsidRDefault="00000000">
      <w:pPr>
        <w:pStyle w:val="Ttulo2"/>
      </w:pPr>
      <w:r>
        <w:t>9.2 Telemetria recomendada</w:t>
      </w:r>
    </w:p>
    <w:p w14:paraId="4737DF38" w14:textId="77777777" w:rsidR="00E962E2" w:rsidRDefault="00000000">
      <w:pPr>
        <w:pStyle w:val="CodeBlock"/>
      </w:pPr>
      <w:r>
        <w:t>span: mcp.tool_call</w:t>
      </w:r>
      <w:r>
        <w:br/>
        <w:t>attributes:</w:t>
      </w:r>
      <w:r>
        <w:br/>
        <w:t xml:space="preserve">  tenant_id</w:t>
      </w:r>
      <w:r>
        <w:br/>
        <w:t xml:space="preserve">  agent_id</w:t>
      </w:r>
      <w:r>
        <w:br/>
        <w:t xml:space="preserve">  session_id</w:t>
      </w:r>
      <w:r>
        <w:br/>
        <w:t xml:space="preserve">  tool_name</w:t>
      </w:r>
      <w:r>
        <w:br/>
        <w:t xml:space="preserve">  mcp_server</w:t>
      </w:r>
      <w:r>
        <w:br/>
        <w:t xml:space="preserve">  latency_ms</w:t>
      </w:r>
      <w:r>
        <w:br/>
        <w:t xml:space="preserve">  ok</w:t>
      </w:r>
      <w:r>
        <w:br/>
        <w:t xml:space="preserve">  error</w:t>
      </w:r>
      <w:r>
        <w:br/>
        <w:t xml:space="preserve">  input_argument_keys</w:t>
      </w:r>
      <w:r>
        <w:br/>
        <w:t xml:space="preserve">  result_size</w:t>
      </w:r>
      <w:r>
        <w:br/>
      </w:r>
      <w:r>
        <w:br/>
        <w:t>event: mcp.tool_call.completed</w:t>
      </w:r>
      <w:r>
        <w:br/>
        <w:t>metadata:</w:t>
      </w:r>
      <w:r>
        <w:br/>
        <w:t xml:space="preserve">  tool_name</w:t>
      </w:r>
      <w:r>
        <w:br/>
        <w:t xml:space="preserve">  server</w:t>
      </w:r>
      <w:r>
        <w:br/>
        <w:t xml:space="preserve">  ok</w:t>
      </w:r>
      <w:r>
        <w:br/>
        <w:t xml:space="preserve">  error</w:t>
      </w:r>
    </w:p>
    <w:p w14:paraId="457B315F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t>10. Evolução para MCP oficial</w:t>
      </w:r>
    </w:p>
    <w:p w14:paraId="2221F509" w14:textId="77777777" w:rsidR="00E962E2" w:rsidRPr="008A146E" w:rsidRDefault="00000000">
      <w:pPr>
        <w:rPr>
          <w:lang w:val="pt-BR"/>
        </w:rPr>
      </w:pPr>
      <w:r w:rsidRPr="008A146E">
        <w:rPr>
          <w:lang w:val="pt-BR"/>
        </w:rPr>
        <w:t xml:space="preserve">O projeto atual usa um contrato HTTP simplificado. Para produção corporativa, existem duas opções. A primeira é manter esse contrato interno por simplicidade, desde que ele seja bem documentado, seguro e </w:t>
      </w:r>
      <w:proofErr w:type="spellStart"/>
      <w:r w:rsidRPr="008A146E">
        <w:rPr>
          <w:lang w:val="pt-BR"/>
        </w:rPr>
        <w:t>versionado</w:t>
      </w:r>
      <w:proofErr w:type="spellEnd"/>
      <w:r w:rsidRPr="008A146E">
        <w:rPr>
          <w:lang w:val="pt-BR"/>
        </w:rPr>
        <w:t xml:space="preserve">. A segunda é evoluir para um </w:t>
      </w:r>
      <w:proofErr w:type="spellStart"/>
      <w:r w:rsidRPr="008A146E">
        <w:rPr>
          <w:lang w:val="pt-BR"/>
        </w:rPr>
        <w:t>client</w:t>
      </w:r>
      <w:proofErr w:type="spellEnd"/>
      <w:r w:rsidRPr="008A146E">
        <w:rPr>
          <w:lang w:val="pt-BR"/>
        </w:rPr>
        <w:t>/</w:t>
      </w:r>
      <w:proofErr w:type="gramStart"/>
      <w:r w:rsidRPr="008A146E">
        <w:rPr>
          <w:lang w:val="pt-BR"/>
        </w:rPr>
        <w:t>server</w:t>
      </w:r>
      <w:proofErr w:type="gramEnd"/>
      <w:r w:rsidRPr="008A146E">
        <w:rPr>
          <w:lang w:val="pt-BR"/>
        </w:rPr>
        <w:t xml:space="preserve"> MCP oficial com JSON-RPC, </w:t>
      </w:r>
      <w:proofErr w:type="spellStart"/>
      <w:r w:rsidRPr="008A146E">
        <w:rPr>
          <w:lang w:val="pt-BR"/>
        </w:rPr>
        <w:t>stdio</w:t>
      </w:r>
      <w:proofErr w:type="spellEnd"/>
      <w:r w:rsidRPr="008A146E">
        <w:rPr>
          <w:lang w:val="pt-BR"/>
        </w:rPr>
        <w:t xml:space="preserve"> ou </w:t>
      </w:r>
      <w:proofErr w:type="spellStart"/>
      <w:r w:rsidRPr="008A146E">
        <w:rPr>
          <w:lang w:val="pt-BR"/>
        </w:rPr>
        <w:t>Streamable</w:t>
      </w:r>
      <w:proofErr w:type="spellEnd"/>
      <w:r w:rsidRPr="008A146E">
        <w:rPr>
          <w:lang w:val="pt-BR"/>
        </w:rPr>
        <w:t xml:space="preserve"> HTTP.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112"/>
        <w:gridCol w:w="5112"/>
      </w:tblGrid>
      <w:tr w:rsidR="00E962E2" w14:paraId="1FFCEC37" w14:textId="77777777">
        <w:trPr>
          <w:jc w:val="center"/>
        </w:trPr>
        <w:tc>
          <w:tcPr>
            <w:tcW w:w="5112" w:type="dxa"/>
            <w:shd w:val="clear" w:color="auto" w:fill="D9EAF7"/>
          </w:tcPr>
          <w:p w14:paraId="0BC226DA" w14:textId="77777777" w:rsidR="00E962E2" w:rsidRDefault="00000000">
            <w:proofErr w:type="spellStart"/>
            <w:r>
              <w:rPr>
                <w:b/>
                <w:sz w:val="18"/>
              </w:rPr>
              <w:t>Abordagem</w:t>
            </w:r>
            <w:proofErr w:type="spellEnd"/>
          </w:p>
        </w:tc>
        <w:tc>
          <w:tcPr>
            <w:tcW w:w="5112" w:type="dxa"/>
            <w:shd w:val="clear" w:color="auto" w:fill="D9EAF7"/>
          </w:tcPr>
          <w:p w14:paraId="32591EBC" w14:textId="77777777" w:rsidR="00E962E2" w:rsidRDefault="00000000">
            <w:r>
              <w:rPr>
                <w:b/>
                <w:sz w:val="18"/>
              </w:rPr>
              <w:t>Avaliação</w:t>
            </w:r>
          </w:p>
        </w:tc>
      </w:tr>
      <w:tr w:rsidR="00E962E2" w:rsidRPr="008A146E" w14:paraId="56BE807C" w14:textId="77777777">
        <w:trPr>
          <w:jc w:val="center"/>
        </w:trPr>
        <w:tc>
          <w:tcPr>
            <w:tcW w:w="5112" w:type="dxa"/>
          </w:tcPr>
          <w:p w14:paraId="44FEAC42" w14:textId="77777777" w:rsidR="00E962E2" w:rsidRDefault="00000000">
            <w:r>
              <w:rPr>
                <w:b/>
                <w:sz w:val="18"/>
              </w:rPr>
              <w:t>Contrato atual simplificado</w:t>
            </w:r>
          </w:p>
        </w:tc>
        <w:tc>
          <w:tcPr>
            <w:tcW w:w="5112" w:type="dxa"/>
          </w:tcPr>
          <w:p w14:paraId="7923353E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>Mais fácil de entender, debugar e implantar. Menos aderente ao ecossistema MCP oficial.</w:t>
            </w:r>
          </w:p>
        </w:tc>
      </w:tr>
      <w:tr w:rsidR="00E962E2" w:rsidRPr="008A146E" w14:paraId="46ECB1B5" w14:textId="77777777">
        <w:trPr>
          <w:jc w:val="center"/>
        </w:trPr>
        <w:tc>
          <w:tcPr>
            <w:tcW w:w="5112" w:type="dxa"/>
          </w:tcPr>
          <w:p w14:paraId="655403B7" w14:textId="77777777" w:rsidR="00E962E2" w:rsidRDefault="00000000">
            <w:r>
              <w:rPr>
                <w:b/>
                <w:sz w:val="18"/>
              </w:rPr>
              <w:t xml:space="preserve">MCP </w:t>
            </w:r>
            <w:proofErr w:type="spellStart"/>
            <w:r>
              <w:rPr>
                <w:b/>
                <w:sz w:val="18"/>
              </w:rPr>
              <w:t>oficial</w:t>
            </w:r>
            <w:proofErr w:type="spellEnd"/>
          </w:p>
        </w:tc>
        <w:tc>
          <w:tcPr>
            <w:tcW w:w="5112" w:type="dxa"/>
          </w:tcPr>
          <w:p w14:paraId="631F682F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Mais padronizado, interoperável e preparado para ferramentas externas. Exige </w:t>
            </w:r>
            <w:proofErr w:type="spellStart"/>
            <w:r w:rsidRPr="008A146E">
              <w:rPr>
                <w:sz w:val="18"/>
                <w:lang w:val="pt-BR"/>
              </w:rPr>
              <w:t>client</w:t>
            </w:r>
            <w:proofErr w:type="spellEnd"/>
            <w:r w:rsidRPr="008A146E">
              <w:rPr>
                <w:sz w:val="18"/>
                <w:lang w:val="pt-BR"/>
              </w:rPr>
              <w:t>/</w:t>
            </w:r>
            <w:proofErr w:type="gramStart"/>
            <w:r w:rsidRPr="008A146E">
              <w:rPr>
                <w:sz w:val="18"/>
                <w:lang w:val="pt-BR"/>
              </w:rPr>
              <w:t>server</w:t>
            </w:r>
            <w:proofErr w:type="gramEnd"/>
            <w:r w:rsidRPr="008A146E">
              <w:rPr>
                <w:sz w:val="18"/>
                <w:lang w:val="pt-BR"/>
              </w:rPr>
              <w:t xml:space="preserve"> compatível e maior cuidado com segurança/transporte.</w:t>
            </w:r>
          </w:p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24"/>
      </w:tblGrid>
      <w:tr w:rsidR="00E962E2" w:rsidRPr="008A146E" w14:paraId="67818B9A" w14:textId="77777777">
        <w:trPr>
          <w:jc w:val="center"/>
        </w:trPr>
        <w:tc>
          <w:tcPr>
            <w:tcW w:w="10224" w:type="dxa"/>
            <w:shd w:val="clear" w:color="auto" w:fill="EAF2F8"/>
          </w:tcPr>
          <w:p w14:paraId="016A5668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b/>
                <w:sz w:val="18"/>
                <w:lang w:val="pt-BR"/>
              </w:rPr>
              <w:t xml:space="preserve">Recomendação: </w:t>
            </w:r>
            <w:r w:rsidRPr="008A146E">
              <w:rPr>
                <w:sz w:val="18"/>
                <w:lang w:val="pt-BR"/>
              </w:rPr>
              <w:t xml:space="preserve">Para o framework atual, mantenha a implementação HTTP simplificada enquanto estabiliza </w:t>
            </w:r>
            <w:proofErr w:type="spellStart"/>
            <w:r w:rsidRPr="008A146E">
              <w:rPr>
                <w:sz w:val="18"/>
                <w:lang w:val="pt-BR"/>
              </w:rPr>
              <w:t>router</w:t>
            </w:r>
            <w:proofErr w:type="spellEnd"/>
            <w:r w:rsidRPr="008A146E">
              <w:rPr>
                <w:sz w:val="18"/>
                <w:lang w:val="pt-BR"/>
              </w:rPr>
              <w:t xml:space="preserve">, supervisor, </w:t>
            </w:r>
            <w:proofErr w:type="spellStart"/>
            <w:r w:rsidRPr="008A146E">
              <w:rPr>
                <w:sz w:val="18"/>
                <w:lang w:val="pt-BR"/>
              </w:rPr>
              <w:t>guardrails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judges</w:t>
            </w:r>
            <w:proofErr w:type="spellEnd"/>
            <w:r w:rsidRPr="008A146E">
              <w:rPr>
                <w:sz w:val="18"/>
                <w:lang w:val="pt-BR"/>
              </w:rPr>
              <w:t xml:space="preserve"> e memória. Depois, crie um adaptador MCP oficial sem mudar a interface usada pelos agentes: </w:t>
            </w:r>
            <w:proofErr w:type="spellStart"/>
            <w:r w:rsidRPr="008A146E">
              <w:rPr>
                <w:sz w:val="18"/>
                <w:lang w:val="pt-BR"/>
              </w:rPr>
              <w:t>MCPToolRouter.call</w:t>
            </w:r>
            <w:proofErr w:type="spellEnd"/>
            <w:r w:rsidRPr="008A146E">
              <w:rPr>
                <w:sz w:val="18"/>
                <w:lang w:val="pt-BR"/>
              </w:rPr>
              <w:t>(</w:t>
            </w:r>
            <w:proofErr w:type="spellStart"/>
            <w:r w:rsidRPr="008A146E">
              <w:rPr>
                <w:sz w:val="18"/>
                <w:lang w:val="pt-BR"/>
              </w:rPr>
              <w:t>tool_name</w:t>
            </w:r>
            <w:proofErr w:type="spell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arguments</w:t>
            </w:r>
            <w:proofErr w:type="spellEnd"/>
            <w:r w:rsidRPr="008A146E">
              <w:rPr>
                <w:sz w:val="18"/>
                <w:lang w:val="pt-BR"/>
              </w:rPr>
              <w:t>).</w:t>
            </w:r>
          </w:p>
        </w:tc>
      </w:tr>
    </w:tbl>
    <w:p w14:paraId="6FD57925" w14:textId="77777777" w:rsidR="00E962E2" w:rsidRPr="008A146E" w:rsidRDefault="00000000">
      <w:pPr>
        <w:pStyle w:val="Ttulo1"/>
        <w:rPr>
          <w:lang w:val="pt-BR"/>
        </w:rPr>
      </w:pPr>
      <w:r w:rsidRPr="008A146E">
        <w:rPr>
          <w:lang w:val="pt-BR"/>
        </w:rPr>
        <w:t>11. Passo a passo completo para o desenvolvedor</w:t>
      </w:r>
    </w:p>
    <w:p w14:paraId="6B9582D0" w14:textId="77777777" w:rsidR="00E962E2" w:rsidRDefault="00000000">
      <w:pPr>
        <w:pStyle w:val="CodeBlock"/>
      </w:pPr>
      <w:r w:rsidRPr="008A146E">
        <w:rPr>
          <w:lang w:val="pt-BR"/>
        </w:rPr>
        <w:t># 1. Baixar e abrir o projeto</w:t>
      </w:r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cd</w:t>
      </w:r>
      <w:proofErr w:type="spellEnd"/>
      <w:r w:rsidRPr="008A146E">
        <w:rPr>
          <w:lang w:val="pt-BR"/>
        </w:rPr>
        <w:t xml:space="preserve"> </w:t>
      </w:r>
      <w:proofErr w:type="spellStart"/>
      <w:r w:rsidRPr="008A146E">
        <w:rPr>
          <w:lang w:val="pt-BR"/>
        </w:rPr>
        <w:t>projeto_multi_agent_isolado</w:t>
      </w:r>
      <w:proofErr w:type="spellEnd"/>
      <w:r w:rsidRPr="008A146E">
        <w:rPr>
          <w:lang w:val="pt-BR"/>
        </w:rPr>
        <w:br/>
      </w:r>
      <w:r w:rsidRPr="008A146E">
        <w:rPr>
          <w:lang w:val="pt-BR"/>
        </w:rPr>
        <w:br/>
        <w:t># 2. Subir servidores MCP de exemplo</w:t>
      </w:r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bash</w:t>
      </w:r>
      <w:proofErr w:type="spellEnd"/>
      <w:r w:rsidRPr="008A146E">
        <w:rPr>
          <w:lang w:val="pt-BR"/>
        </w:rPr>
        <w:t xml:space="preserve"> ./scripts/run_mcp_servers.sh</w:t>
      </w:r>
      <w:r w:rsidRPr="008A146E">
        <w:rPr>
          <w:lang w:val="pt-BR"/>
        </w:rPr>
        <w:br/>
      </w:r>
      <w:r w:rsidRPr="008A146E">
        <w:rPr>
          <w:lang w:val="pt-BR"/>
        </w:rPr>
        <w:br/>
        <w:t xml:space="preserve"># 3. </w:t>
      </w:r>
      <w:r>
        <w:t xml:space="preserve">Em outro terminal, </w:t>
      </w:r>
      <w:proofErr w:type="spellStart"/>
      <w:r>
        <w:t>subir</w:t>
      </w:r>
      <w:proofErr w:type="spellEnd"/>
      <w:r>
        <w:t xml:space="preserve"> backend</w:t>
      </w:r>
      <w:r>
        <w:br/>
      </w:r>
      <w:r>
        <w:lastRenderedPageBreak/>
        <w:t>cd agent_template_backend</w:t>
      </w:r>
      <w:r>
        <w:br/>
        <w:t>python -m venv .venv</w:t>
      </w:r>
      <w:r>
        <w:br/>
        <w:t>source .venv/bin/activate</w:t>
      </w:r>
      <w:r>
        <w:br/>
        <w:t>pip install -e ../agent_framework</w:t>
      </w:r>
      <w:r>
        <w:br/>
        <w:t>pip install -r requirements.txt</w:t>
      </w:r>
      <w:r>
        <w:br/>
        <w:t>uvicorn app.main:app --reload --reload-dir app --reload-dir config --port 8000</w:t>
      </w:r>
      <w:r>
        <w:br/>
      </w:r>
      <w:r>
        <w:br/>
        <w:t xml:space="preserve"># 4. </w:t>
      </w:r>
      <w:r w:rsidRPr="008A146E">
        <w:rPr>
          <w:lang w:val="pt-BR"/>
        </w:rPr>
        <w:t xml:space="preserve">Validar tools carregadas pelo </w:t>
      </w:r>
      <w:proofErr w:type="spellStart"/>
      <w:r w:rsidRPr="008A146E">
        <w:rPr>
          <w:lang w:val="pt-BR"/>
        </w:rPr>
        <w:t>backend</w:t>
      </w:r>
      <w:proofErr w:type="spellEnd"/>
      <w:r w:rsidRPr="008A146E">
        <w:rPr>
          <w:lang w:val="pt-BR"/>
        </w:rPr>
        <w:br/>
      </w:r>
      <w:proofErr w:type="spellStart"/>
      <w:r w:rsidRPr="008A146E">
        <w:rPr>
          <w:lang w:val="pt-BR"/>
        </w:rPr>
        <w:t>curl</w:t>
      </w:r>
      <w:proofErr w:type="spellEnd"/>
      <w:r w:rsidRPr="008A146E">
        <w:rPr>
          <w:lang w:val="pt-BR"/>
        </w:rPr>
        <w:t xml:space="preserve"> http://localhost:8000/debug/mcp/tools</w:t>
      </w:r>
      <w:r w:rsidRPr="008A146E">
        <w:rPr>
          <w:lang w:val="pt-BR"/>
        </w:rPr>
        <w:br/>
      </w:r>
      <w:r w:rsidRPr="008A146E">
        <w:rPr>
          <w:lang w:val="pt-BR"/>
        </w:rPr>
        <w:br/>
        <w:t xml:space="preserve"># 5. </w:t>
      </w:r>
      <w:r>
        <w:t>Chamar tool Telecom</w:t>
      </w:r>
      <w:r>
        <w:br/>
        <w:t>curl -X POST http://localhost:8000/debug/mcp/call/consultar_fatura   -H 'Content-Type: application/json'   -d '{"msisdn":"11999999999","invoice_id":"INV-001"}'</w:t>
      </w:r>
      <w:r>
        <w:br/>
      </w:r>
      <w:r>
        <w:br/>
        <w:t># 6. Chamar tool Retail</w:t>
      </w:r>
      <w:r>
        <w:br/>
        <w:t>curl -X POST http://localhost:8000/debug/mcp/call/consultar_pedido   -H 'Content-Type: application/json'   -d '{"order_id":"PED-1001","customer_id":"C-001"}'</w:t>
      </w:r>
      <w:r>
        <w:br/>
      </w:r>
      <w:r>
        <w:br/>
        <w:t># 7. Testar pelo gateway conversacional</w:t>
      </w:r>
      <w:r>
        <w:br/>
        <w:t>curl -X POST http://localhost:8000/gateway/message   -H 'Content-Type: application/json'   -d '{"channel":"web","payload":{"session_id":"sess-ret-1","message":"Meu pedido não chegou","context":{"order_id":"PED-1001","customer_id":"C-001"}}}'</w:t>
      </w:r>
    </w:p>
    <w:p w14:paraId="61C867DC" w14:textId="77777777" w:rsidR="00E962E2" w:rsidRDefault="00000000">
      <w:pPr>
        <w:pStyle w:val="Ttulo1"/>
      </w:pPr>
      <w:r>
        <w:t>12. Troubleshooting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112"/>
        <w:gridCol w:w="5112"/>
      </w:tblGrid>
      <w:tr w:rsidR="00E962E2" w14:paraId="29C38800" w14:textId="77777777">
        <w:trPr>
          <w:jc w:val="center"/>
        </w:trPr>
        <w:tc>
          <w:tcPr>
            <w:tcW w:w="5112" w:type="dxa"/>
            <w:shd w:val="clear" w:color="auto" w:fill="D9EAF7"/>
          </w:tcPr>
          <w:p w14:paraId="60455E54" w14:textId="77777777" w:rsidR="00E962E2" w:rsidRDefault="00000000">
            <w:r>
              <w:rPr>
                <w:b/>
                <w:sz w:val="18"/>
              </w:rPr>
              <w:t>Sintoma</w:t>
            </w:r>
          </w:p>
        </w:tc>
        <w:tc>
          <w:tcPr>
            <w:tcW w:w="5112" w:type="dxa"/>
            <w:shd w:val="clear" w:color="auto" w:fill="D9EAF7"/>
          </w:tcPr>
          <w:p w14:paraId="60409C92" w14:textId="77777777" w:rsidR="00E962E2" w:rsidRDefault="00000000">
            <w:r>
              <w:rPr>
                <w:b/>
                <w:sz w:val="18"/>
              </w:rPr>
              <w:t>Causa provável / correção</w:t>
            </w:r>
          </w:p>
        </w:tc>
      </w:tr>
      <w:tr w:rsidR="00E962E2" w:rsidRPr="008A146E" w14:paraId="58937F9E" w14:textId="77777777">
        <w:trPr>
          <w:jc w:val="center"/>
        </w:trPr>
        <w:tc>
          <w:tcPr>
            <w:tcW w:w="5112" w:type="dxa"/>
          </w:tcPr>
          <w:p w14:paraId="4D451E3F" w14:textId="77777777" w:rsidR="00E962E2" w:rsidRDefault="00000000">
            <w:r>
              <w:rPr>
                <w:b/>
                <w:sz w:val="18"/>
              </w:rPr>
              <w:t>Connection refused no backend</w:t>
            </w:r>
          </w:p>
        </w:tc>
        <w:tc>
          <w:tcPr>
            <w:tcW w:w="5112" w:type="dxa"/>
          </w:tcPr>
          <w:p w14:paraId="6FA64434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Servidor MCP não está no ar ou </w:t>
            </w:r>
            <w:proofErr w:type="spellStart"/>
            <w:r w:rsidRPr="008A146E">
              <w:rPr>
                <w:sz w:val="18"/>
                <w:lang w:val="pt-BR"/>
              </w:rPr>
              <w:t>endpoint</w:t>
            </w:r>
            <w:proofErr w:type="spellEnd"/>
            <w:r w:rsidRPr="008A146E">
              <w:rPr>
                <w:sz w:val="18"/>
                <w:lang w:val="pt-BR"/>
              </w:rPr>
              <w:t xml:space="preserve"> errado no YAML.</w:t>
            </w:r>
          </w:p>
        </w:tc>
      </w:tr>
      <w:tr w:rsidR="00E962E2" w:rsidRPr="008A146E" w14:paraId="4437A87D" w14:textId="77777777">
        <w:trPr>
          <w:jc w:val="center"/>
        </w:trPr>
        <w:tc>
          <w:tcPr>
            <w:tcW w:w="5112" w:type="dxa"/>
          </w:tcPr>
          <w:p w14:paraId="2D93AC7D" w14:textId="77777777" w:rsidR="00E962E2" w:rsidRDefault="00000000">
            <w:r>
              <w:rPr>
                <w:b/>
                <w:sz w:val="18"/>
              </w:rPr>
              <w:t>Tool/server not configured</w:t>
            </w:r>
          </w:p>
        </w:tc>
        <w:tc>
          <w:tcPr>
            <w:tcW w:w="5112" w:type="dxa"/>
          </w:tcPr>
          <w:p w14:paraId="154CF3F5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Tool não existe em </w:t>
            </w:r>
            <w:proofErr w:type="spellStart"/>
            <w:proofErr w:type="gramStart"/>
            <w:r w:rsidRPr="008A146E">
              <w:rPr>
                <w:sz w:val="18"/>
                <w:lang w:val="pt-BR"/>
              </w:rPr>
              <w:t>tools.yaml</w:t>
            </w:r>
            <w:proofErr w:type="spellEnd"/>
            <w:proofErr w:type="gramEnd"/>
            <w:r w:rsidRPr="008A146E">
              <w:rPr>
                <w:sz w:val="18"/>
                <w:lang w:val="pt-BR"/>
              </w:rPr>
              <w:t xml:space="preserve">, </w:t>
            </w:r>
            <w:proofErr w:type="spellStart"/>
            <w:r w:rsidRPr="008A146E">
              <w:rPr>
                <w:sz w:val="18"/>
                <w:lang w:val="pt-BR"/>
              </w:rPr>
              <w:t>mcp_</w:t>
            </w:r>
            <w:proofErr w:type="gramStart"/>
            <w:r w:rsidRPr="008A146E">
              <w:rPr>
                <w:sz w:val="18"/>
                <w:lang w:val="pt-BR"/>
              </w:rPr>
              <w:t>server</w:t>
            </w:r>
            <w:proofErr w:type="spellEnd"/>
            <w:proofErr w:type="gramEnd"/>
            <w:r w:rsidRPr="008A146E">
              <w:rPr>
                <w:sz w:val="18"/>
                <w:lang w:val="pt-BR"/>
              </w:rPr>
              <w:t xml:space="preserve"> incorreto ou </w:t>
            </w:r>
            <w:proofErr w:type="spellStart"/>
            <w:r w:rsidRPr="008A146E">
              <w:rPr>
                <w:sz w:val="18"/>
                <w:lang w:val="pt-BR"/>
              </w:rPr>
              <w:t>enabled</w:t>
            </w:r>
            <w:proofErr w:type="spellEnd"/>
            <w:r w:rsidRPr="008A146E">
              <w:rPr>
                <w:sz w:val="18"/>
                <w:lang w:val="pt-BR"/>
              </w:rPr>
              <w:t>=false.</w:t>
            </w:r>
          </w:p>
        </w:tc>
      </w:tr>
      <w:tr w:rsidR="00E962E2" w:rsidRPr="008A146E" w14:paraId="2E8732AC" w14:textId="77777777">
        <w:trPr>
          <w:jc w:val="center"/>
        </w:trPr>
        <w:tc>
          <w:tcPr>
            <w:tcW w:w="5112" w:type="dxa"/>
          </w:tcPr>
          <w:p w14:paraId="26479CE0" w14:textId="77777777" w:rsidR="00E962E2" w:rsidRPr="008A146E" w:rsidRDefault="00000000">
            <w:pPr>
              <w:rPr>
                <w:lang w:val="pt-BR"/>
              </w:rPr>
            </w:pPr>
            <w:proofErr w:type="spellStart"/>
            <w:r w:rsidRPr="008A146E">
              <w:rPr>
                <w:b/>
                <w:sz w:val="18"/>
                <w:lang w:val="pt-BR"/>
              </w:rPr>
              <w:t>Backend</w:t>
            </w:r>
            <w:proofErr w:type="spellEnd"/>
            <w:r w:rsidRPr="008A146E">
              <w:rPr>
                <w:b/>
                <w:sz w:val="18"/>
                <w:lang w:val="pt-BR"/>
              </w:rPr>
              <w:t xml:space="preserve"> no Docker não acessa </w:t>
            </w:r>
            <w:proofErr w:type="spellStart"/>
            <w:r w:rsidRPr="008A146E">
              <w:rPr>
                <w:b/>
                <w:sz w:val="18"/>
                <w:lang w:val="pt-BR"/>
              </w:rPr>
              <w:t>localhost</w:t>
            </w:r>
            <w:proofErr w:type="spellEnd"/>
          </w:p>
        </w:tc>
        <w:tc>
          <w:tcPr>
            <w:tcW w:w="5112" w:type="dxa"/>
          </w:tcPr>
          <w:p w14:paraId="245A1292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Usar </w:t>
            </w:r>
            <w:proofErr w:type="spellStart"/>
            <w:r w:rsidRPr="008A146E">
              <w:rPr>
                <w:sz w:val="18"/>
                <w:lang w:val="pt-BR"/>
              </w:rPr>
              <w:t>mcp_</w:t>
            </w:r>
            <w:proofErr w:type="gramStart"/>
            <w:r w:rsidRPr="008A146E">
              <w:rPr>
                <w:sz w:val="18"/>
                <w:lang w:val="pt-BR"/>
              </w:rPr>
              <w:t>servers.docker</w:t>
            </w:r>
            <w:proofErr w:type="gramEnd"/>
            <w:r w:rsidRPr="008A146E">
              <w:rPr>
                <w:sz w:val="18"/>
                <w:lang w:val="pt-BR"/>
              </w:rPr>
              <w:t>.yaml</w:t>
            </w:r>
            <w:proofErr w:type="spellEnd"/>
            <w:r w:rsidRPr="008A146E">
              <w:rPr>
                <w:sz w:val="18"/>
                <w:lang w:val="pt-BR"/>
              </w:rPr>
              <w:t xml:space="preserve"> com nomes de serviço do Docker </w:t>
            </w:r>
            <w:proofErr w:type="spellStart"/>
            <w:r w:rsidRPr="008A146E">
              <w:rPr>
                <w:sz w:val="18"/>
                <w:lang w:val="pt-BR"/>
              </w:rPr>
              <w:t>Compose</w:t>
            </w:r>
            <w:proofErr w:type="spellEnd"/>
            <w:r w:rsidRPr="008A146E">
              <w:rPr>
                <w:sz w:val="18"/>
                <w:lang w:val="pt-BR"/>
              </w:rPr>
              <w:t>.</w:t>
            </w:r>
          </w:p>
        </w:tc>
      </w:tr>
      <w:tr w:rsidR="00E962E2" w:rsidRPr="008A146E" w14:paraId="1CA43ABA" w14:textId="77777777">
        <w:trPr>
          <w:jc w:val="center"/>
        </w:trPr>
        <w:tc>
          <w:tcPr>
            <w:tcW w:w="5112" w:type="dxa"/>
          </w:tcPr>
          <w:p w14:paraId="13AFBCD7" w14:textId="77777777" w:rsidR="00E962E2" w:rsidRDefault="00000000">
            <w:r>
              <w:rPr>
                <w:b/>
                <w:sz w:val="18"/>
              </w:rPr>
              <w:t xml:space="preserve">Timeout </w:t>
            </w:r>
            <w:proofErr w:type="spellStart"/>
            <w:r>
              <w:rPr>
                <w:b/>
                <w:sz w:val="18"/>
              </w:rPr>
              <w:t>em</w:t>
            </w:r>
            <w:proofErr w:type="spellEnd"/>
            <w:r>
              <w:rPr>
                <w:b/>
                <w:sz w:val="18"/>
              </w:rPr>
              <w:t xml:space="preserve"> tool</w:t>
            </w:r>
          </w:p>
        </w:tc>
        <w:tc>
          <w:tcPr>
            <w:tcW w:w="5112" w:type="dxa"/>
          </w:tcPr>
          <w:p w14:paraId="57EC3B1A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>Aumentar MCP_TOOL_TIMEOUT_SECONDS ou verificar lentidão no servidor externo.</w:t>
            </w:r>
          </w:p>
        </w:tc>
      </w:tr>
      <w:tr w:rsidR="00E962E2" w:rsidRPr="008A146E" w14:paraId="5F322CAF" w14:textId="77777777">
        <w:trPr>
          <w:jc w:val="center"/>
        </w:trPr>
        <w:tc>
          <w:tcPr>
            <w:tcW w:w="5112" w:type="dxa"/>
          </w:tcPr>
          <w:p w14:paraId="636DA2B9" w14:textId="77777777" w:rsidR="00E962E2" w:rsidRPr="008A146E" w:rsidRDefault="00000000">
            <w:pPr>
              <w:rPr>
                <w:lang w:val="pt-BR"/>
              </w:rPr>
            </w:pPr>
            <w:proofErr w:type="gramStart"/>
            <w:r w:rsidRPr="008A146E">
              <w:rPr>
                <w:b/>
                <w:sz w:val="18"/>
                <w:lang w:val="pt-BR"/>
              </w:rPr>
              <w:t>Agente</w:t>
            </w:r>
            <w:proofErr w:type="gramEnd"/>
            <w:r w:rsidRPr="008A146E">
              <w:rPr>
                <w:b/>
                <w:sz w:val="18"/>
                <w:lang w:val="pt-BR"/>
              </w:rPr>
              <w:t xml:space="preserve"> não chama a tool esperada</w:t>
            </w:r>
          </w:p>
        </w:tc>
        <w:tc>
          <w:tcPr>
            <w:tcW w:w="5112" w:type="dxa"/>
          </w:tcPr>
          <w:p w14:paraId="0008730B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Verificar prompt, lista de tools exposta ao agente, </w:t>
            </w:r>
            <w:proofErr w:type="spellStart"/>
            <w:r w:rsidRPr="008A146E">
              <w:rPr>
                <w:sz w:val="18"/>
                <w:lang w:val="pt-BR"/>
              </w:rPr>
              <w:t>routing</w:t>
            </w:r>
            <w:proofErr w:type="spellEnd"/>
            <w:r w:rsidRPr="008A146E">
              <w:rPr>
                <w:sz w:val="18"/>
                <w:lang w:val="pt-BR"/>
              </w:rPr>
              <w:t xml:space="preserve"> </w:t>
            </w:r>
            <w:proofErr w:type="spellStart"/>
            <w:r w:rsidRPr="008A146E">
              <w:rPr>
                <w:sz w:val="18"/>
                <w:lang w:val="pt-BR"/>
              </w:rPr>
              <w:t>mode</w:t>
            </w:r>
            <w:proofErr w:type="spellEnd"/>
            <w:r w:rsidRPr="008A146E">
              <w:rPr>
                <w:sz w:val="18"/>
                <w:lang w:val="pt-BR"/>
              </w:rPr>
              <w:t xml:space="preserve"> e contexto obrigatório.</w:t>
            </w:r>
          </w:p>
        </w:tc>
      </w:tr>
      <w:tr w:rsidR="00E962E2" w:rsidRPr="008A146E" w14:paraId="66E39F7A" w14:textId="77777777">
        <w:trPr>
          <w:jc w:val="center"/>
        </w:trPr>
        <w:tc>
          <w:tcPr>
            <w:tcW w:w="5112" w:type="dxa"/>
          </w:tcPr>
          <w:p w14:paraId="22E91E8D" w14:textId="77777777" w:rsidR="00E962E2" w:rsidRDefault="00000000">
            <w:r>
              <w:rPr>
                <w:b/>
                <w:sz w:val="18"/>
              </w:rPr>
              <w:t xml:space="preserve">Dados </w:t>
            </w:r>
            <w:proofErr w:type="spellStart"/>
            <w:r>
              <w:rPr>
                <w:b/>
                <w:sz w:val="18"/>
              </w:rPr>
              <w:t>sensíveis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resposta</w:t>
            </w:r>
            <w:proofErr w:type="spellEnd"/>
          </w:p>
        </w:tc>
        <w:tc>
          <w:tcPr>
            <w:tcW w:w="5112" w:type="dxa"/>
          </w:tcPr>
          <w:p w14:paraId="6445DAB1" w14:textId="77777777" w:rsidR="00E962E2" w:rsidRPr="008A146E" w:rsidRDefault="00000000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Adicionar </w:t>
            </w:r>
            <w:proofErr w:type="spellStart"/>
            <w:r w:rsidRPr="008A146E">
              <w:rPr>
                <w:sz w:val="18"/>
                <w:lang w:val="pt-BR"/>
              </w:rPr>
              <w:t>masking</w:t>
            </w:r>
            <w:proofErr w:type="spellEnd"/>
            <w:r w:rsidRPr="008A146E">
              <w:rPr>
                <w:sz w:val="18"/>
                <w:lang w:val="pt-BR"/>
              </w:rPr>
              <w:t xml:space="preserve"> de output e </w:t>
            </w:r>
            <w:proofErr w:type="spellStart"/>
            <w:r w:rsidRPr="008A146E">
              <w:rPr>
                <w:sz w:val="18"/>
                <w:lang w:val="pt-BR"/>
              </w:rPr>
              <w:t>policy</w:t>
            </w:r>
            <w:proofErr w:type="spellEnd"/>
            <w:r w:rsidRPr="008A146E">
              <w:rPr>
                <w:sz w:val="18"/>
                <w:lang w:val="pt-BR"/>
              </w:rPr>
              <w:t xml:space="preserve"> de dados por tool.</w:t>
            </w:r>
          </w:p>
        </w:tc>
      </w:tr>
    </w:tbl>
    <w:p w14:paraId="4569E9BB" w14:textId="77777777" w:rsidR="00E962E2" w:rsidRDefault="00000000">
      <w:pPr>
        <w:pStyle w:val="Ttulo1"/>
      </w:pPr>
      <w:r>
        <w:t xml:space="preserve">13. </w:t>
      </w:r>
      <w:proofErr w:type="spellStart"/>
      <w:r>
        <w:t>Referências</w:t>
      </w:r>
      <w:proofErr w:type="spellEnd"/>
    </w:p>
    <w:p w14:paraId="0B387FAE" w14:textId="77777777" w:rsidR="00E962E2" w:rsidRDefault="00000000">
      <w:pPr>
        <w:pStyle w:val="Commarcadores"/>
      </w:pPr>
      <w:r>
        <w:t>Model Context Protocol Specification: https://modelcontextprotocol.io/specification</w:t>
      </w:r>
    </w:p>
    <w:p w14:paraId="1186FA66" w14:textId="77777777" w:rsidR="00E962E2" w:rsidRDefault="00000000">
      <w:pPr>
        <w:pStyle w:val="Commarcadores"/>
      </w:pPr>
      <w:r>
        <w:t>MCP Transports: https://modelcontextprotocol.io/specification/2025-11-25/basic/transports</w:t>
      </w:r>
    </w:p>
    <w:p w14:paraId="0240D9C6" w14:textId="77777777" w:rsidR="00E962E2" w:rsidRDefault="00000000">
      <w:pPr>
        <w:pStyle w:val="Commarcadores"/>
      </w:pPr>
      <w:r>
        <w:t>MCP Resources: https://modelcontextprotocol.io/specification/2025-06-18/server/resources</w:t>
      </w:r>
    </w:p>
    <w:p w14:paraId="0CEF35AF" w14:textId="77777777" w:rsidR="00E962E2" w:rsidRDefault="00000000">
      <w:pPr>
        <w:pStyle w:val="Commarcadores"/>
      </w:pPr>
      <w:r>
        <w:t>Reference MCP Servers: https://github.com/modelcontextprotocol/servers</w:t>
      </w:r>
    </w:p>
    <w:p w14:paraId="4FEB2942" w14:textId="77777777" w:rsidR="00E962E2" w:rsidRDefault="00000000">
      <w:pPr>
        <w:pStyle w:val="Commarcadores"/>
      </w:pPr>
      <w:r>
        <w:t>LangChain MCP Adapters: https://docs.langchain.com/oss/python/langchain/mcp</w:t>
      </w:r>
    </w:p>
    <w:p w14:paraId="0B9A99AB" w14:textId="77777777" w:rsidR="00E962E2" w:rsidRDefault="00000000">
      <w:pPr>
        <w:pStyle w:val="Commarcadores"/>
      </w:pPr>
      <w:r>
        <w:t>Arquivos do projeto: agent_framework/src/agent_framework/mcp/*, agent_template_backend/config/mcp_servers.yaml, agent_template_backend/config/tools.yaml, mcp_servers/*</w:t>
      </w:r>
    </w:p>
    <w:sectPr w:rsidR="00E962E2" w:rsidSect="00034616">
      <w:footerReference w:type="default" r:id="rId8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B9235" w14:textId="77777777" w:rsidR="00E12929" w:rsidRDefault="00E12929">
      <w:pPr>
        <w:spacing w:after="0" w:line="240" w:lineRule="auto"/>
      </w:pPr>
      <w:r>
        <w:separator/>
      </w:r>
    </w:p>
  </w:endnote>
  <w:endnote w:type="continuationSeparator" w:id="0">
    <w:p w14:paraId="5489CF96" w14:textId="77777777" w:rsidR="00E12929" w:rsidRDefault="00E12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3301" w14:textId="77777777" w:rsidR="00E962E2" w:rsidRPr="008A146E" w:rsidRDefault="00000000">
    <w:pPr>
      <w:pStyle w:val="Rodap"/>
      <w:jc w:val="center"/>
      <w:rPr>
        <w:lang w:val="pt-BR"/>
      </w:rPr>
    </w:pPr>
    <w:r w:rsidRPr="008A146E">
      <w:rPr>
        <w:color w:val="646464"/>
        <w:sz w:val="16"/>
        <w:lang w:val="pt-BR"/>
      </w:rPr>
      <w:t>Manual de Integração MCP - Agent Framework Multi-Agent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0A550" w14:textId="77777777" w:rsidR="00E12929" w:rsidRDefault="00E12929">
      <w:pPr>
        <w:spacing w:after="0" w:line="240" w:lineRule="auto"/>
      </w:pPr>
      <w:r>
        <w:separator/>
      </w:r>
    </w:p>
  </w:footnote>
  <w:footnote w:type="continuationSeparator" w:id="0">
    <w:p w14:paraId="6AF05610" w14:textId="77777777" w:rsidR="00E12929" w:rsidRDefault="00E129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58983456">
    <w:abstractNumId w:val="8"/>
  </w:num>
  <w:num w:numId="2" w16cid:durableId="1726832440">
    <w:abstractNumId w:val="6"/>
  </w:num>
  <w:num w:numId="3" w16cid:durableId="1204171669">
    <w:abstractNumId w:val="5"/>
  </w:num>
  <w:num w:numId="4" w16cid:durableId="395208241">
    <w:abstractNumId w:val="4"/>
  </w:num>
  <w:num w:numId="5" w16cid:durableId="429742378">
    <w:abstractNumId w:val="7"/>
  </w:num>
  <w:num w:numId="6" w16cid:durableId="1213151670">
    <w:abstractNumId w:val="3"/>
  </w:num>
  <w:num w:numId="7" w16cid:durableId="472061333">
    <w:abstractNumId w:val="2"/>
  </w:num>
  <w:num w:numId="8" w16cid:durableId="498616336">
    <w:abstractNumId w:val="1"/>
  </w:num>
  <w:num w:numId="9" w16cid:durableId="2066638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57D9E"/>
    <w:rsid w:val="008A146E"/>
    <w:rsid w:val="009A502B"/>
    <w:rsid w:val="00AA1D8D"/>
    <w:rsid w:val="00AA3D4F"/>
    <w:rsid w:val="00B47730"/>
    <w:rsid w:val="00CB0664"/>
    <w:rsid w:val="00E12929"/>
    <w:rsid w:val="00E962E2"/>
    <w:rsid w:val="00F04EC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786353"/>
  <w14:defaultImageDpi w14:val="300"/>
  <w15:docId w15:val="{6C76345E-0548-A24C-BCB5-09C618E90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Block">
    <w:name w:val="CodeBlock"/>
    <w:rPr>
      <w:rFonts w:ascii="Consolas" w:hAnsi="Consolas"/>
      <w:sz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2451</Words>
  <Characters>15839</Characters>
  <Application>Microsoft Office Word</Application>
  <DocSecurity>0</DocSecurity>
  <Lines>1218</Lines>
  <Paragraphs>299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17991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5</cp:revision>
  <dcterms:created xsi:type="dcterms:W3CDTF">2013-12-23T23:15:00Z</dcterms:created>
  <dcterms:modified xsi:type="dcterms:W3CDTF">2026-06-03T12:07:00Z</dcterms:modified>
  <cp:category/>
</cp:coreProperties>
</file>